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7DE" w:rsidRPr="003F3748" w:rsidRDefault="00BC6C33" w:rsidP="00BC6C33">
      <w:pPr>
        <w:spacing w:after="0" w:line="240" w:lineRule="auto"/>
        <w:jc w:val="center"/>
        <w:rPr>
          <w:rFonts w:ascii="Times New Roman" w:hAnsi="Times New Roman" w:cs="Times New Roman"/>
          <w:b/>
          <w:color w:val="auto"/>
          <w:sz w:val="24"/>
          <w:szCs w:val="24"/>
        </w:rPr>
        <w:sectPr w:rsidR="008827DE" w:rsidRPr="003F3748" w:rsidSect="00DB7473">
          <w:footerReference w:type="default" r:id="rId8"/>
          <w:pgSz w:w="11906" w:h="16838"/>
          <w:pgMar w:top="1134" w:right="850" w:bottom="1134" w:left="1701" w:header="708" w:footer="708" w:gutter="0"/>
          <w:cols w:space="708"/>
          <w:docGrid w:linePitch="360"/>
        </w:sectPr>
      </w:pPr>
      <w:r w:rsidRPr="00BC6C33">
        <w:rPr>
          <w:rFonts w:ascii="Times New Roman" w:hAnsi="Times New Roman" w:cs="Times New Roman"/>
          <w:sz w:val="28"/>
          <w:szCs w:val="28"/>
        </w:rPr>
        <w:drawing>
          <wp:inline distT="0" distB="0" distL="0" distR="0">
            <wp:extent cx="5940425" cy="8231820"/>
            <wp:effectExtent l="19050" t="0" r="317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5940425" cy="8231820"/>
                    </a:xfrm>
                    <a:prstGeom prst="rect">
                      <a:avLst/>
                    </a:prstGeom>
                    <a:noFill/>
                    <a:ln w="9525">
                      <a:noFill/>
                      <a:miter lim="800000"/>
                      <a:headEnd/>
                      <a:tailEnd/>
                    </a:ln>
                  </pic:spPr>
                </pic:pic>
              </a:graphicData>
            </a:graphic>
          </wp:inline>
        </w:drawing>
      </w:r>
      <w:r w:rsidRPr="003F3748">
        <w:rPr>
          <w:rFonts w:ascii="Times New Roman" w:hAnsi="Times New Roman" w:cs="Times New Roman"/>
          <w:b/>
          <w:color w:val="auto"/>
          <w:sz w:val="24"/>
          <w:szCs w:val="24"/>
        </w:rPr>
        <w:t xml:space="preserve"> </w:t>
      </w:r>
    </w:p>
    <w:p w:rsidR="00357C2F" w:rsidRPr="003F3748" w:rsidRDefault="00357C2F" w:rsidP="005A328D">
      <w:pPr>
        <w:pStyle w:val="Zag1"/>
        <w:spacing w:after="0" w:line="240" w:lineRule="auto"/>
        <w:ind w:left="1440"/>
        <w:rPr>
          <w:rStyle w:val="Zag11"/>
          <w:rFonts w:eastAsia="@Arial Unicode MS"/>
          <w:lang w:val="ru-RU"/>
        </w:rPr>
      </w:pPr>
      <w:r w:rsidRPr="003F3748">
        <w:rPr>
          <w:rStyle w:val="Zag11"/>
          <w:rFonts w:eastAsia="@Arial Unicode MS"/>
          <w:lang w:val="ru-RU"/>
        </w:rPr>
        <w:lastRenderedPageBreak/>
        <w:t>Содержание</w:t>
      </w:r>
    </w:p>
    <w:tbl>
      <w:tblPr>
        <w:tblStyle w:val="af0"/>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13"/>
        <w:gridCol w:w="8318"/>
        <w:gridCol w:w="674"/>
      </w:tblGrid>
      <w:tr w:rsidR="008827DE" w:rsidRPr="003F3748" w:rsidTr="0021048E">
        <w:tc>
          <w:tcPr>
            <w:tcW w:w="8931" w:type="dxa"/>
            <w:gridSpan w:val="2"/>
          </w:tcPr>
          <w:p w:rsidR="008827DE" w:rsidRPr="003F3748" w:rsidRDefault="008827DE" w:rsidP="005A328D">
            <w:pPr>
              <w:pStyle w:val="Zag1"/>
              <w:spacing w:after="0" w:line="240" w:lineRule="auto"/>
              <w:jc w:val="left"/>
              <w:rPr>
                <w:rStyle w:val="Zag11"/>
                <w:rFonts w:eastAsia="@Arial Unicode MS"/>
                <w:lang w:val="ru-RU"/>
              </w:rPr>
            </w:pPr>
            <w:r w:rsidRPr="003F3748">
              <w:rPr>
                <w:rStyle w:val="Zag11"/>
                <w:rFonts w:eastAsia="@Arial Unicode MS"/>
                <w:lang w:val="ru-RU"/>
              </w:rPr>
              <w:t>Общие положения</w:t>
            </w:r>
          </w:p>
        </w:tc>
        <w:tc>
          <w:tcPr>
            <w:tcW w:w="674" w:type="dxa"/>
          </w:tcPr>
          <w:p w:rsidR="008827DE" w:rsidRPr="003F3748" w:rsidRDefault="005E7F9C" w:rsidP="005A328D">
            <w:pPr>
              <w:pStyle w:val="Zag1"/>
              <w:spacing w:after="0" w:line="240" w:lineRule="auto"/>
              <w:rPr>
                <w:rStyle w:val="Zag11"/>
                <w:rFonts w:eastAsia="@Arial Unicode MS"/>
                <w:b w:val="0"/>
                <w:lang w:val="ru-RU"/>
              </w:rPr>
            </w:pPr>
            <w:r w:rsidRPr="003F3748">
              <w:rPr>
                <w:rStyle w:val="Zag11"/>
                <w:rFonts w:eastAsia="@Arial Unicode MS"/>
                <w:b w:val="0"/>
                <w:lang w:val="ru-RU"/>
              </w:rPr>
              <w:t>3</w:t>
            </w:r>
          </w:p>
        </w:tc>
      </w:tr>
      <w:tr w:rsidR="008827DE" w:rsidRPr="003F3748" w:rsidTr="0021048E">
        <w:tc>
          <w:tcPr>
            <w:tcW w:w="613" w:type="dxa"/>
          </w:tcPr>
          <w:p w:rsidR="008827DE" w:rsidRPr="003F3748" w:rsidRDefault="008827DE" w:rsidP="005A328D">
            <w:pPr>
              <w:pStyle w:val="Zag1"/>
              <w:spacing w:after="0" w:line="240" w:lineRule="auto"/>
              <w:jc w:val="both"/>
              <w:rPr>
                <w:rStyle w:val="Zag11"/>
                <w:lang w:val="ru-RU"/>
              </w:rPr>
            </w:pPr>
            <w:r w:rsidRPr="003F3748">
              <w:t>I</w:t>
            </w:r>
            <w:r w:rsidRPr="003F3748">
              <w:rPr>
                <w:lang w:val="ru-RU"/>
              </w:rPr>
              <w:t xml:space="preserve">. </w:t>
            </w:r>
          </w:p>
        </w:tc>
        <w:tc>
          <w:tcPr>
            <w:tcW w:w="8318" w:type="dxa"/>
          </w:tcPr>
          <w:p w:rsidR="008827DE" w:rsidRPr="003F3748" w:rsidRDefault="008827DE" w:rsidP="005A328D">
            <w:pPr>
              <w:pStyle w:val="Zag1"/>
              <w:spacing w:after="0" w:line="240" w:lineRule="auto"/>
              <w:jc w:val="left"/>
              <w:rPr>
                <w:rStyle w:val="Zag11"/>
                <w:rFonts w:eastAsia="@Arial Unicode MS"/>
                <w:lang w:val="ru-RU"/>
              </w:rPr>
            </w:pPr>
            <w:r w:rsidRPr="003F3748">
              <w:rPr>
                <w:lang w:val="ru-RU"/>
              </w:rPr>
              <w:t>Целевой раздел</w:t>
            </w:r>
          </w:p>
        </w:tc>
        <w:tc>
          <w:tcPr>
            <w:tcW w:w="674" w:type="dxa"/>
          </w:tcPr>
          <w:p w:rsidR="008827DE" w:rsidRPr="003F3748" w:rsidRDefault="008827DE" w:rsidP="005A328D">
            <w:pPr>
              <w:pStyle w:val="Zag1"/>
              <w:spacing w:after="0" w:line="240" w:lineRule="auto"/>
              <w:rPr>
                <w:rStyle w:val="Zag11"/>
                <w:rFonts w:eastAsia="@Arial Unicode MS"/>
                <w:b w:val="0"/>
                <w:lang w:val="ru-RU"/>
              </w:rPr>
            </w:pPr>
          </w:p>
        </w:tc>
      </w:tr>
      <w:tr w:rsidR="008827DE" w:rsidRPr="003F3748" w:rsidTr="0021048E">
        <w:tc>
          <w:tcPr>
            <w:tcW w:w="613" w:type="dxa"/>
          </w:tcPr>
          <w:p w:rsidR="008827DE" w:rsidRPr="003F3748" w:rsidRDefault="008827DE" w:rsidP="005A328D">
            <w:pPr>
              <w:pStyle w:val="Zag1"/>
              <w:spacing w:after="0" w:line="240" w:lineRule="auto"/>
              <w:rPr>
                <w:rStyle w:val="Zag11"/>
                <w:rFonts w:eastAsia="@Arial Unicode MS"/>
                <w:lang w:val="ru-RU"/>
              </w:rPr>
            </w:pPr>
          </w:p>
        </w:tc>
        <w:tc>
          <w:tcPr>
            <w:tcW w:w="8318" w:type="dxa"/>
          </w:tcPr>
          <w:p w:rsidR="008827DE" w:rsidRPr="003F3748" w:rsidRDefault="008827DE" w:rsidP="005A328D">
            <w:pPr>
              <w:pStyle w:val="Zag1"/>
              <w:spacing w:after="0" w:line="240" w:lineRule="auto"/>
              <w:jc w:val="left"/>
              <w:rPr>
                <w:rStyle w:val="Zag11"/>
                <w:rFonts w:eastAsia="@Arial Unicode MS"/>
                <w:lang w:val="ru-RU"/>
              </w:rPr>
            </w:pPr>
            <w:r w:rsidRPr="003F3748">
              <w:rPr>
                <w:b w:val="0"/>
                <w:lang w:val="ru-RU"/>
              </w:rPr>
              <w:t>1.1. Пояснительная записка</w:t>
            </w:r>
          </w:p>
        </w:tc>
        <w:tc>
          <w:tcPr>
            <w:tcW w:w="674" w:type="dxa"/>
          </w:tcPr>
          <w:p w:rsidR="008827DE" w:rsidRPr="003F3748" w:rsidRDefault="008827DE" w:rsidP="005A328D">
            <w:pPr>
              <w:pStyle w:val="Zag1"/>
              <w:spacing w:after="0" w:line="240" w:lineRule="auto"/>
              <w:rPr>
                <w:rStyle w:val="Zag11"/>
                <w:rFonts w:eastAsia="@Arial Unicode MS"/>
                <w:b w:val="0"/>
                <w:lang w:val="ru-RU"/>
              </w:rPr>
            </w:pPr>
            <w:r w:rsidRPr="003F3748">
              <w:rPr>
                <w:b w:val="0"/>
                <w:lang w:val="ru-RU"/>
              </w:rPr>
              <w:t>6</w:t>
            </w:r>
          </w:p>
        </w:tc>
      </w:tr>
      <w:tr w:rsidR="008827DE" w:rsidRPr="003F3748" w:rsidTr="0021048E">
        <w:tc>
          <w:tcPr>
            <w:tcW w:w="613" w:type="dxa"/>
          </w:tcPr>
          <w:p w:rsidR="008827DE" w:rsidRPr="003F3748" w:rsidRDefault="008827DE" w:rsidP="005A328D">
            <w:pPr>
              <w:pStyle w:val="Zag1"/>
              <w:spacing w:after="0" w:line="240" w:lineRule="auto"/>
              <w:rPr>
                <w:rStyle w:val="Zag11"/>
                <w:rFonts w:eastAsia="@Arial Unicode MS"/>
                <w:lang w:val="ru-RU"/>
              </w:rPr>
            </w:pPr>
          </w:p>
        </w:tc>
        <w:tc>
          <w:tcPr>
            <w:tcW w:w="8318" w:type="dxa"/>
          </w:tcPr>
          <w:p w:rsidR="008827DE" w:rsidRPr="003F3748" w:rsidRDefault="008827DE" w:rsidP="005A328D">
            <w:pPr>
              <w:pStyle w:val="Zag1"/>
              <w:spacing w:after="0" w:line="240" w:lineRule="auto"/>
              <w:jc w:val="left"/>
              <w:rPr>
                <w:rStyle w:val="Zag11"/>
                <w:rFonts w:eastAsia="@Arial Unicode MS"/>
                <w:lang w:val="ru-RU"/>
              </w:rPr>
            </w:pPr>
            <w:r w:rsidRPr="003F3748">
              <w:rPr>
                <w:b w:val="0"/>
                <w:lang w:val="ru-RU"/>
              </w:rPr>
              <w:t>1.2. Планируемые результаты освоения обучающимися с ЗПР АООП НОО</w:t>
            </w:r>
          </w:p>
        </w:tc>
        <w:tc>
          <w:tcPr>
            <w:tcW w:w="674" w:type="dxa"/>
          </w:tcPr>
          <w:p w:rsidR="008827DE" w:rsidRPr="003F3748" w:rsidRDefault="008827DE" w:rsidP="005E7F9C">
            <w:pPr>
              <w:pStyle w:val="Zag1"/>
              <w:spacing w:after="0" w:line="240" w:lineRule="auto"/>
              <w:rPr>
                <w:rStyle w:val="Zag11"/>
                <w:rFonts w:eastAsia="@Arial Unicode MS"/>
                <w:b w:val="0"/>
                <w:lang w:val="ru-RU"/>
              </w:rPr>
            </w:pPr>
            <w:r w:rsidRPr="003F3748">
              <w:rPr>
                <w:b w:val="0"/>
                <w:lang w:val="ru-RU"/>
              </w:rPr>
              <w:t>1</w:t>
            </w:r>
            <w:r w:rsidR="005E7F9C" w:rsidRPr="003F3748">
              <w:rPr>
                <w:b w:val="0"/>
                <w:lang w:val="ru-RU"/>
              </w:rPr>
              <w:t>0</w:t>
            </w:r>
          </w:p>
        </w:tc>
      </w:tr>
      <w:tr w:rsidR="008827DE" w:rsidRPr="003F3748" w:rsidTr="0021048E">
        <w:tc>
          <w:tcPr>
            <w:tcW w:w="613" w:type="dxa"/>
          </w:tcPr>
          <w:p w:rsidR="008827DE" w:rsidRPr="003F3748" w:rsidRDefault="008827DE" w:rsidP="005A328D">
            <w:pPr>
              <w:pStyle w:val="Zag1"/>
              <w:spacing w:after="0" w:line="240" w:lineRule="auto"/>
              <w:rPr>
                <w:rStyle w:val="Zag11"/>
                <w:rFonts w:eastAsia="@Arial Unicode MS"/>
                <w:lang w:val="ru-RU"/>
              </w:rPr>
            </w:pPr>
          </w:p>
        </w:tc>
        <w:tc>
          <w:tcPr>
            <w:tcW w:w="8318" w:type="dxa"/>
          </w:tcPr>
          <w:p w:rsidR="008827DE" w:rsidRPr="003F3748" w:rsidRDefault="008827DE" w:rsidP="005A328D">
            <w:pPr>
              <w:pStyle w:val="Zag1"/>
              <w:spacing w:after="0" w:line="240" w:lineRule="auto"/>
              <w:jc w:val="left"/>
              <w:rPr>
                <w:rStyle w:val="Zag11"/>
                <w:rFonts w:eastAsia="@Arial Unicode MS"/>
                <w:lang w:val="ru-RU"/>
              </w:rPr>
            </w:pPr>
            <w:r w:rsidRPr="003F3748">
              <w:rPr>
                <w:b w:val="0"/>
                <w:lang w:val="ru-RU"/>
              </w:rPr>
              <w:t>1.3. Система оценки достижения обучающимися с ЗПР планируемых результатов освоения АООП НОО</w:t>
            </w:r>
          </w:p>
        </w:tc>
        <w:tc>
          <w:tcPr>
            <w:tcW w:w="674" w:type="dxa"/>
          </w:tcPr>
          <w:p w:rsidR="008827DE" w:rsidRPr="003F3748" w:rsidRDefault="005E7F9C" w:rsidP="005A328D">
            <w:pPr>
              <w:pStyle w:val="Zag1"/>
              <w:spacing w:after="0" w:line="240" w:lineRule="auto"/>
              <w:rPr>
                <w:rStyle w:val="Zag11"/>
                <w:rFonts w:eastAsia="@Arial Unicode MS"/>
                <w:b w:val="0"/>
                <w:lang w:val="ru-RU"/>
              </w:rPr>
            </w:pPr>
            <w:r w:rsidRPr="003F3748">
              <w:rPr>
                <w:rStyle w:val="Zag11"/>
                <w:rFonts w:eastAsia="@Arial Unicode MS"/>
                <w:b w:val="0"/>
                <w:lang w:val="ru-RU"/>
              </w:rPr>
              <w:t>16</w:t>
            </w:r>
          </w:p>
        </w:tc>
      </w:tr>
      <w:tr w:rsidR="008827DE" w:rsidRPr="003F3748" w:rsidTr="0021048E">
        <w:tc>
          <w:tcPr>
            <w:tcW w:w="613" w:type="dxa"/>
          </w:tcPr>
          <w:p w:rsidR="008827DE" w:rsidRPr="003F3748" w:rsidRDefault="008827DE" w:rsidP="005A328D">
            <w:pPr>
              <w:pStyle w:val="Zag1"/>
              <w:spacing w:after="0" w:line="240" w:lineRule="auto"/>
              <w:rPr>
                <w:rStyle w:val="Zag11"/>
                <w:rFonts w:eastAsia="@Arial Unicode MS"/>
                <w:lang w:val="ru-RU"/>
              </w:rPr>
            </w:pPr>
            <w:r w:rsidRPr="003F3748">
              <w:rPr>
                <w:lang w:eastAsia="ru-RU"/>
              </w:rPr>
              <w:t>II.</w:t>
            </w:r>
          </w:p>
        </w:tc>
        <w:tc>
          <w:tcPr>
            <w:tcW w:w="8318" w:type="dxa"/>
          </w:tcPr>
          <w:p w:rsidR="008827DE" w:rsidRPr="003F3748" w:rsidRDefault="008827DE" w:rsidP="005A328D">
            <w:pPr>
              <w:jc w:val="both"/>
              <w:rPr>
                <w:rStyle w:val="Zag11"/>
                <w:rFonts w:ascii="Times New Roman" w:eastAsia="@Arial Unicode MS" w:hAnsi="Times New Roman" w:cs="Times New Roman"/>
                <w:sz w:val="24"/>
                <w:szCs w:val="24"/>
              </w:rPr>
            </w:pPr>
            <w:r w:rsidRPr="003F3748">
              <w:rPr>
                <w:rFonts w:ascii="Times New Roman" w:eastAsia="Times New Roman" w:hAnsi="Times New Roman" w:cs="Times New Roman"/>
                <w:b/>
                <w:sz w:val="24"/>
                <w:szCs w:val="24"/>
                <w:lang w:eastAsia="ru-RU"/>
              </w:rPr>
              <w:t>Содержательный раздел</w:t>
            </w:r>
          </w:p>
        </w:tc>
        <w:tc>
          <w:tcPr>
            <w:tcW w:w="674" w:type="dxa"/>
          </w:tcPr>
          <w:p w:rsidR="008827DE" w:rsidRPr="003F3748" w:rsidRDefault="008827DE" w:rsidP="005A328D">
            <w:pPr>
              <w:pStyle w:val="Zag1"/>
              <w:spacing w:after="0" w:line="240" w:lineRule="auto"/>
              <w:rPr>
                <w:rStyle w:val="Zag11"/>
                <w:rFonts w:eastAsia="@Arial Unicode MS"/>
                <w:b w:val="0"/>
                <w:lang w:val="ru-RU"/>
              </w:rPr>
            </w:pPr>
          </w:p>
        </w:tc>
      </w:tr>
      <w:tr w:rsidR="008827DE" w:rsidRPr="003F3748" w:rsidTr="0021048E">
        <w:tc>
          <w:tcPr>
            <w:tcW w:w="613" w:type="dxa"/>
          </w:tcPr>
          <w:p w:rsidR="008827DE" w:rsidRPr="003F3748" w:rsidRDefault="008827DE" w:rsidP="005A328D">
            <w:pPr>
              <w:pStyle w:val="Zag1"/>
              <w:spacing w:after="0" w:line="240" w:lineRule="auto"/>
              <w:rPr>
                <w:rStyle w:val="Zag11"/>
                <w:rFonts w:eastAsia="@Arial Unicode MS"/>
                <w:lang w:val="ru-RU"/>
              </w:rPr>
            </w:pPr>
          </w:p>
        </w:tc>
        <w:tc>
          <w:tcPr>
            <w:tcW w:w="8318" w:type="dxa"/>
          </w:tcPr>
          <w:p w:rsidR="008827DE" w:rsidRPr="003F3748" w:rsidRDefault="008827DE" w:rsidP="005A328D">
            <w:pPr>
              <w:pStyle w:val="Zag1"/>
              <w:spacing w:after="0" w:line="240" w:lineRule="auto"/>
              <w:jc w:val="left"/>
              <w:rPr>
                <w:rStyle w:val="Zag11"/>
                <w:rFonts w:eastAsia="@Arial Unicode MS"/>
                <w:b w:val="0"/>
                <w:color w:val="auto"/>
                <w:lang w:val="ru-RU"/>
              </w:rPr>
            </w:pPr>
            <w:r w:rsidRPr="003F3748">
              <w:rPr>
                <w:b w:val="0"/>
                <w:color w:val="auto"/>
                <w:lang w:val="ru-RU" w:eastAsia="ru-RU"/>
              </w:rPr>
              <w:t>2</w:t>
            </w:r>
            <w:r w:rsidR="005E7F9C" w:rsidRPr="003F3748">
              <w:rPr>
                <w:b w:val="0"/>
                <w:color w:val="auto"/>
                <w:lang w:val="ru-RU" w:eastAsia="ru-RU"/>
              </w:rPr>
              <w:t xml:space="preserve">.1. Программа </w:t>
            </w:r>
            <w:r w:rsidRPr="003F3748">
              <w:rPr>
                <w:b w:val="0"/>
                <w:color w:val="auto"/>
                <w:lang w:val="ru-RU" w:eastAsia="ru-RU"/>
              </w:rPr>
              <w:t>формирования универсальных учебных действий</w:t>
            </w:r>
          </w:p>
        </w:tc>
        <w:tc>
          <w:tcPr>
            <w:tcW w:w="674" w:type="dxa"/>
          </w:tcPr>
          <w:p w:rsidR="008827DE" w:rsidRPr="003F3748" w:rsidRDefault="005E7F9C" w:rsidP="005A328D">
            <w:pPr>
              <w:pStyle w:val="Zag1"/>
              <w:spacing w:after="0" w:line="240" w:lineRule="auto"/>
              <w:rPr>
                <w:rStyle w:val="Zag11"/>
                <w:rFonts w:eastAsia="@Arial Unicode MS"/>
                <w:b w:val="0"/>
                <w:color w:val="auto"/>
                <w:lang w:val="ru-RU"/>
              </w:rPr>
            </w:pPr>
            <w:r w:rsidRPr="003F3748">
              <w:rPr>
                <w:b w:val="0"/>
                <w:color w:val="auto"/>
                <w:lang w:val="ru-RU" w:eastAsia="ru-RU"/>
              </w:rPr>
              <w:t>2</w:t>
            </w:r>
            <w:r w:rsidR="0021048E" w:rsidRPr="003F3748">
              <w:rPr>
                <w:b w:val="0"/>
                <w:color w:val="auto"/>
                <w:lang w:eastAsia="ru-RU"/>
              </w:rPr>
              <w:t>3</w:t>
            </w:r>
          </w:p>
        </w:tc>
      </w:tr>
      <w:tr w:rsidR="008827DE" w:rsidRPr="003F3748" w:rsidTr="0021048E">
        <w:tc>
          <w:tcPr>
            <w:tcW w:w="613" w:type="dxa"/>
          </w:tcPr>
          <w:p w:rsidR="008827DE" w:rsidRPr="003F3748" w:rsidRDefault="008827DE" w:rsidP="005A328D">
            <w:pPr>
              <w:pStyle w:val="Zag1"/>
              <w:spacing w:after="0" w:line="240" w:lineRule="auto"/>
              <w:rPr>
                <w:rStyle w:val="Zag11"/>
                <w:rFonts w:eastAsia="@Arial Unicode MS"/>
                <w:lang w:val="ru-RU"/>
              </w:rPr>
            </w:pPr>
          </w:p>
        </w:tc>
        <w:tc>
          <w:tcPr>
            <w:tcW w:w="8318" w:type="dxa"/>
          </w:tcPr>
          <w:p w:rsidR="008827DE" w:rsidRPr="003F3748" w:rsidRDefault="0021048E" w:rsidP="005A328D">
            <w:pPr>
              <w:pStyle w:val="Zag1"/>
              <w:spacing w:after="0" w:line="240" w:lineRule="auto"/>
              <w:jc w:val="left"/>
              <w:rPr>
                <w:rStyle w:val="Zag11"/>
                <w:rFonts w:eastAsia="@Arial Unicode MS"/>
                <w:b w:val="0"/>
                <w:color w:val="auto"/>
                <w:lang w:val="ru-RU"/>
              </w:rPr>
            </w:pPr>
            <w:r w:rsidRPr="003F3748">
              <w:rPr>
                <w:b w:val="0"/>
                <w:color w:val="auto"/>
                <w:lang w:val="ru-RU" w:eastAsia="ru-RU"/>
              </w:rPr>
              <w:t>2.2. Программы учебных предметов, курсов коррекционно-развивающей области</w:t>
            </w:r>
          </w:p>
        </w:tc>
        <w:tc>
          <w:tcPr>
            <w:tcW w:w="674" w:type="dxa"/>
          </w:tcPr>
          <w:p w:rsidR="008827DE" w:rsidRPr="003F3748" w:rsidRDefault="005E7F9C" w:rsidP="005A328D">
            <w:pPr>
              <w:pStyle w:val="Zag1"/>
              <w:spacing w:after="0" w:line="240" w:lineRule="auto"/>
              <w:rPr>
                <w:rStyle w:val="Zag11"/>
                <w:rFonts w:eastAsia="@Arial Unicode MS"/>
                <w:b w:val="0"/>
                <w:color w:val="auto"/>
                <w:lang w:val="ru-RU"/>
              </w:rPr>
            </w:pPr>
            <w:r w:rsidRPr="003F3748">
              <w:rPr>
                <w:b w:val="0"/>
                <w:color w:val="auto"/>
                <w:lang w:val="ru-RU" w:eastAsia="ru-RU"/>
              </w:rPr>
              <w:t>2</w:t>
            </w:r>
            <w:r w:rsidRPr="003F3748">
              <w:rPr>
                <w:b w:val="0"/>
                <w:color w:val="auto"/>
                <w:lang w:eastAsia="ru-RU"/>
              </w:rPr>
              <w:t>3</w:t>
            </w:r>
          </w:p>
        </w:tc>
      </w:tr>
      <w:tr w:rsidR="0021048E" w:rsidRPr="003F3748" w:rsidTr="0021048E">
        <w:tc>
          <w:tcPr>
            <w:tcW w:w="613" w:type="dxa"/>
          </w:tcPr>
          <w:p w:rsidR="0021048E" w:rsidRPr="003F3748" w:rsidRDefault="0021048E" w:rsidP="005A328D">
            <w:pPr>
              <w:pStyle w:val="Zag1"/>
              <w:spacing w:after="0" w:line="240" w:lineRule="auto"/>
              <w:rPr>
                <w:rStyle w:val="Zag11"/>
                <w:rFonts w:eastAsia="@Arial Unicode MS"/>
                <w:lang w:val="ru-RU"/>
              </w:rPr>
            </w:pPr>
          </w:p>
        </w:tc>
        <w:tc>
          <w:tcPr>
            <w:tcW w:w="8318" w:type="dxa"/>
          </w:tcPr>
          <w:p w:rsidR="0021048E" w:rsidRPr="003F3748" w:rsidRDefault="0021048E" w:rsidP="005A328D">
            <w:pPr>
              <w:pStyle w:val="Zag1"/>
              <w:spacing w:after="0" w:line="240" w:lineRule="auto"/>
              <w:jc w:val="left"/>
              <w:rPr>
                <w:b w:val="0"/>
                <w:color w:val="auto"/>
                <w:lang w:val="ru-RU" w:eastAsia="ru-RU"/>
              </w:rPr>
            </w:pPr>
            <w:r w:rsidRPr="003F3748">
              <w:rPr>
                <w:b w:val="0"/>
                <w:color w:val="auto"/>
                <w:lang w:val="ru-RU" w:eastAsia="ru-RU"/>
              </w:rPr>
              <w:t>2.3. Программа духовно-нравственного развития, воспитания</w:t>
            </w:r>
          </w:p>
        </w:tc>
        <w:tc>
          <w:tcPr>
            <w:tcW w:w="674" w:type="dxa"/>
          </w:tcPr>
          <w:p w:rsidR="0021048E" w:rsidRPr="003F3748" w:rsidRDefault="005E7F9C" w:rsidP="005A328D">
            <w:pPr>
              <w:pStyle w:val="Zag1"/>
              <w:spacing w:after="0" w:line="240" w:lineRule="auto"/>
              <w:rPr>
                <w:b w:val="0"/>
                <w:color w:val="auto"/>
                <w:lang w:val="ru-RU" w:eastAsia="ru-RU"/>
              </w:rPr>
            </w:pPr>
            <w:r w:rsidRPr="003F3748">
              <w:rPr>
                <w:b w:val="0"/>
                <w:color w:val="auto"/>
                <w:lang w:val="ru-RU" w:eastAsia="ru-RU"/>
              </w:rPr>
              <w:t>2</w:t>
            </w:r>
            <w:r w:rsidRPr="003F3748">
              <w:rPr>
                <w:b w:val="0"/>
                <w:color w:val="auto"/>
                <w:lang w:eastAsia="ru-RU"/>
              </w:rPr>
              <w:t>3</w:t>
            </w:r>
          </w:p>
        </w:tc>
      </w:tr>
      <w:tr w:rsidR="0021048E" w:rsidRPr="003F3748" w:rsidTr="0021048E">
        <w:tc>
          <w:tcPr>
            <w:tcW w:w="613" w:type="dxa"/>
          </w:tcPr>
          <w:p w:rsidR="0021048E" w:rsidRPr="003F3748" w:rsidRDefault="0021048E" w:rsidP="005A328D">
            <w:pPr>
              <w:pStyle w:val="Zag1"/>
              <w:spacing w:after="0" w:line="240" w:lineRule="auto"/>
              <w:rPr>
                <w:rStyle w:val="Zag11"/>
                <w:rFonts w:eastAsia="@Arial Unicode MS"/>
                <w:lang w:val="ru-RU"/>
              </w:rPr>
            </w:pPr>
          </w:p>
        </w:tc>
        <w:tc>
          <w:tcPr>
            <w:tcW w:w="8318" w:type="dxa"/>
          </w:tcPr>
          <w:p w:rsidR="0021048E" w:rsidRPr="003F3748" w:rsidRDefault="0021048E" w:rsidP="005A328D">
            <w:pPr>
              <w:pStyle w:val="Zag1"/>
              <w:spacing w:after="0" w:line="240" w:lineRule="auto"/>
              <w:jc w:val="left"/>
              <w:rPr>
                <w:b w:val="0"/>
                <w:color w:val="auto"/>
                <w:lang w:val="ru-RU" w:eastAsia="ru-RU"/>
              </w:rPr>
            </w:pPr>
            <w:r w:rsidRPr="003F3748">
              <w:rPr>
                <w:b w:val="0"/>
                <w:color w:val="auto"/>
                <w:lang w:val="ru-RU" w:eastAsia="ru-RU"/>
              </w:rPr>
              <w:t>2.4. Программа формирования экологической культуры, здорового  и безопасного образа жизни</w:t>
            </w:r>
          </w:p>
        </w:tc>
        <w:tc>
          <w:tcPr>
            <w:tcW w:w="674" w:type="dxa"/>
          </w:tcPr>
          <w:p w:rsidR="0021048E" w:rsidRPr="003F3748" w:rsidRDefault="005E7F9C" w:rsidP="005A328D">
            <w:pPr>
              <w:pStyle w:val="Zag1"/>
              <w:spacing w:after="0" w:line="240" w:lineRule="auto"/>
              <w:rPr>
                <w:b w:val="0"/>
                <w:color w:val="auto"/>
                <w:lang w:val="ru-RU" w:eastAsia="ru-RU"/>
              </w:rPr>
            </w:pPr>
            <w:r w:rsidRPr="003F3748">
              <w:rPr>
                <w:b w:val="0"/>
                <w:color w:val="auto"/>
                <w:lang w:val="ru-RU" w:eastAsia="ru-RU"/>
              </w:rPr>
              <w:t>2</w:t>
            </w:r>
            <w:r w:rsidRPr="003F3748">
              <w:rPr>
                <w:b w:val="0"/>
                <w:color w:val="auto"/>
                <w:lang w:eastAsia="ru-RU"/>
              </w:rPr>
              <w:t>3</w:t>
            </w:r>
          </w:p>
        </w:tc>
      </w:tr>
      <w:tr w:rsidR="0021048E" w:rsidRPr="00E440C5" w:rsidTr="0021048E">
        <w:tc>
          <w:tcPr>
            <w:tcW w:w="613" w:type="dxa"/>
          </w:tcPr>
          <w:p w:rsidR="0021048E" w:rsidRPr="00E440C5" w:rsidRDefault="0021048E" w:rsidP="005A328D">
            <w:pPr>
              <w:pStyle w:val="Zag1"/>
              <w:spacing w:after="0" w:line="240" w:lineRule="auto"/>
              <w:rPr>
                <w:rStyle w:val="Zag11"/>
                <w:rFonts w:eastAsia="@Arial Unicode MS"/>
                <w:color w:val="auto"/>
                <w:lang w:val="ru-RU"/>
              </w:rPr>
            </w:pPr>
          </w:p>
        </w:tc>
        <w:tc>
          <w:tcPr>
            <w:tcW w:w="8318" w:type="dxa"/>
          </w:tcPr>
          <w:p w:rsidR="0021048E" w:rsidRPr="00E440C5" w:rsidRDefault="0021048E" w:rsidP="005A328D">
            <w:pPr>
              <w:pStyle w:val="Zag1"/>
              <w:spacing w:after="0" w:line="240" w:lineRule="auto"/>
              <w:jc w:val="left"/>
              <w:rPr>
                <w:b w:val="0"/>
                <w:color w:val="auto"/>
                <w:lang w:val="ru-RU" w:eastAsia="ru-RU"/>
              </w:rPr>
            </w:pPr>
            <w:r w:rsidRPr="00E440C5">
              <w:rPr>
                <w:b w:val="0"/>
                <w:color w:val="auto"/>
                <w:lang w:eastAsia="ru-RU"/>
              </w:rPr>
              <w:t>2.5. Программа коррекционной работы</w:t>
            </w:r>
          </w:p>
        </w:tc>
        <w:tc>
          <w:tcPr>
            <w:tcW w:w="674" w:type="dxa"/>
          </w:tcPr>
          <w:p w:rsidR="0021048E" w:rsidRPr="00E440C5" w:rsidRDefault="005E7F9C" w:rsidP="005A328D">
            <w:pPr>
              <w:pStyle w:val="Zag1"/>
              <w:spacing w:after="0" w:line="240" w:lineRule="auto"/>
              <w:rPr>
                <w:b w:val="0"/>
                <w:color w:val="auto"/>
                <w:lang w:val="ru-RU" w:eastAsia="ru-RU"/>
              </w:rPr>
            </w:pPr>
            <w:r w:rsidRPr="00E440C5">
              <w:rPr>
                <w:b w:val="0"/>
                <w:color w:val="auto"/>
                <w:lang w:val="ru-RU" w:eastAsia="ru-RU"/>
              </w:rPr>
              <w:t>2</w:t>
            </w:r>
            <w:r w:rsidRPr="00E440C5">
              <w:rPr>
                <w:b w:val="0"/>
                <w:color w:val="auto"/>
                <w:lang w:eastAsia="ru-RU"/>
              </w:rPr>
              <w:t>3</w:t>
            </w:r>
          </w:p>
        </w:tc>
      </w:tr>
      <w:tr w:rsidR="0021048E" w:rsidRPr="00E440C5" w:rsidTr="0021048E">
        <w:tc>
          <w:tcPr>
            <w:tcW w:w="613" w:type="dxa"/>
          </w:tcPr>
          <w:p w:rsidR="0021048E" w:rsidRPr="00E440C5" w:rsidRDefault="0021048E" w:rsidP="005A328D">
            <w:pPr>
              <w:pStyle w:val="Zag1"/>
              <w:spacing w:after="0" w:line="240" w:lineRule="auto"/>
              <w:rPr>
                <w:rStyle w:val="Zag11"/>
                <w:rFonts w:eastAsia="@Arial Unicode MS"/>
                <w:color w:val="auto"/>
                <w:lang w:val="ru-RU"/>
              </w:rPr>
            </w:pPr>
          </w:p>
        </w:tc>
        <w:tc>
          <w:tcPr>
            <w:tcW w:w="8318" w:type="dxa"/>
          </w:tcPr>
          <w:p w:rsidR="0021048E" w:rsidRPr="00E440C5" w:rsidRDefault="0021048E" w:rsidP="005A328D">
            <w:pPr>
              <w:pStyle w:val="Zag1"/>
              <w:spacing w:after="0" w:line="240" w:lineRule="auto"/>
              <w:jc w:val="left"/>
              <w:rPr>
                <w:b w:val="0"/>
                <w:color w:val="auto"/>
                <w:lang w:eastAsia="ru-RU"/>
              </w:rPr>
            </w:pPr>
            <w:r w:rsidRPr="00E440C5">
              <w:rPr>
                <w:b w:val="0"/>
                <w:color w:val="auto"/>
                <w:lang w:eastAsia="ru-RU"/>
              </w:rPr>
              <w:t>2.6. Программа внеурочной деятельности</w:t>
            </w:r>
          </w:p>
        </w:tc>
        <w:tc>
          <w:tcPr>
            <w:tcW w:w="674" w:type="dxa"/>
          </w:tcPr>
          <w:p w:rsidR="0021048E" w:rsidRPr="00E440C5" w:rsidRDefault="00E440C5" w:rsidP="005A328D">
            <w:pPr>
              <w:pStyle w:val="Zag1"/>
              <w:spacing w:after="0" w:line="240" w:lineRule="auto"/>
              <w:rPr>
                <w:b w:val="0"/>
                <w:color w:val="auto"/>
                <w:lang w:val="ru-RU" w:eastAsia="ru-RU"/>
              </w:rPr>
            </w:pPr>
            <w:r>
              <w:rPr>
                <w:b w:val="0"/>
                <w:color w:val="auto"/>
                <w:lang w:val="ru-RU" w:eastAsia="ru-RU"/>
              </w:rPr>
              <w:t>30</w:t>
            </w:r>
          </w:p>
        </w:tc>
      </w:tr>
      <w:tr w:rsidR="0021048E" w:rsidRPr="00E440C5" w:rsidTr="0021048E">
        <w:tc>
          <w:tcPr>
            <w:tcW w:w="613" w:type="dxa"/>
          </w:tcPr>
          <w:p w:rsidR="0021048E" w:rsidRPr="00E440C5" w:rsidRDefault="0021048E" w:rsidP="005A328D">
            <w:pPr>
              <w:pStyle w:val="Zag1"/>
              <w:spacing w:after="0" w:line="240" w:lineRule="auto"/>
              <w:rPr>
                <w:rStyle w:val="Zag11"/>
                <w:rFonts w:eastAsia="@Arial Unicode MS"/>
                <w:color w:val="auto"/>
                <w:lang w:val="ru-RU"/>
              </w:rPr>
            </w:pPr>
            <w:r w:rsidRPr="00E440C5">
              <w:rPr>
                <w:color w:val="auto"/>
                <w:lang w:eastAsia="ru-RU"/>
              </w:rPr>
              <w:t>III.</w:t>
            </w:r>
          </w:p>
        </w:tc>
        <w:tc>
          <w:tcPr>
            <w:tcW w:w="8318" w:type="dxa"/>
          </w:tcPr>
          <w:p w:rsidR="0021048E" w:rsidRPr="00E440C5" w:rsidRDefault="0021048E" w:rsidP="005A328D">
            <w:pPr>
              <w:jc w:val="both"/>
              <w:rPr>
                <w:rFonts w:ascii="Times New Roman" w:hAnsi="Times New Roman" w:cs="Times New Roman"/>
                <w:color w:val="auto"/>
                <w:sz w:val="24"/>
                <w:szCs w:val="24"/>
                <w:lang w:eastAsia="ru-RU"/>
              </w:rPr>
            </w:pPr>
            <w:r w:rsidRPr="00E440C5">
              <w:rPr>
                <w:rFonts w:ascii="Times New Roman" w:eastAsia="Times New Roman" w:hAnsi="Times New Roman" w:cs="Times New Roman"/>
                <w:b/>
                <w:color w:val="auto"/>
                <w:sz w:val="24"/>
                <w:szCs w:val="24"/>
                <w:lang w:eastAsia="ru-RU"/>
              </w:rPr>
              <w:t>Организационный раздел</w:t>
            </w:r>
          </w:p>
        </w:tc>
        <w:tc>
          <w:tcPr>
            <w:tcW w:w="674" w:type="dxa"/>
          </w:tcPr>
          <w:p w:rsidR="0021048E" w:rsidRPr="00E440C5" w:rsidRDefault="0021048E" w:rsidP="005A328D">
            <w:pPr>
              <w:pStyle w:val="Zag1"/>
              <w:spacing w:after="0" w:line="240" w:lineRule="auto"/>
              <w:rPr>
                <w:b w:val="0"/>
                <w:color w:val="auto"/>
                <w:lang w:eastAsia="ru-RU"/>
              </w:rPr>
            </w:pPr>
          </w:p>
        </w:tc>
      </w:tr>
      <w:tr w:rsidR="0021048E" w:rsidRPr="00E440C5" w:rsidTr="0021048E">
        <w:tc>
          <w:tcPr>
            <w:tcW w:w="613" w:type="dxa"/>
          </w:tcPr>
          <w:p w:rsidR="0021048E" w:rsidRPr="00E440C5" w:rsidRDefault="0021048E" w:rsidP="005A328D">
            <w:pPr>
              <w:pStyle w:val="Zag1"/>
              <w:spacing w:after="0" w:line="240" w:lineRule="auto"/>
              <w:rPr>
                <w:color w:val="auto"/>
                <w:lang w:eastAsia="ru-RU"/>
              </w:rPr>
            </w:pPr>
          </w:p>
        </w:tc>
        <w:tc>
          <w:tcPr>
            <w:tcW w:w="8318" w:type="dxa"/>
          </w:tcPr>
          <w:p w:rsidR="0021048E" w:rsidRPr="00E440C5" w:rsidRDefault="0021048E" w:rsidP="005A328D">
            <w:pPr>
              <w:jc w:val="both"/>
              <w:rPr>
                <w:rFonts w:ascii="Times New Roman" w:eastAsia="Times New Roman" w:hAnsi="Times New Roman" w:cs="Times New Roman"/>
                <w:b/>
                <w:color w:val="auto"/>
                <w:sz w:val="24"/>
                <w:szCs w:val="24"/>
                <w:lang w:eastAsia="ru-RU"/>
              </w:rPr>
            </w:pPr>
            <w:r w:rsidRPr="00E440C5">
              <w:rPr>
                <w:rFonts w:ascii="Times New Roman" w:eastAsia="Times New Roman" w:hAnsi="Times New Roman" w:cs="Times New Roman"/>
                <w:color w:val="auto"/>
                <w:sz w:val="24"/>
                <w:szCs w:val="24"/>
                <w:lang w:eastAsia="ru-RU"/>
              </w:rPr>
              <w:t>3.1. Учебный план</w:t>
            </w:r>
          </w:p>
        </w:tc>
        <w:tc>
          <w:tcPr>
            <w:tcW w:w="674" w:type="dxa"/>
          </w:tcPr>
          <w:p w:rsidR="0021048E" w:rsidRPr="00E440C5" w:rsidRDefault="00E440C5" w:rsidP="005A328D">
            <w:pPr>
              <w:pStyle w:val="Zag1"/>
              <w:spacing w:after="0" w:line="240" w:lineRule="auto"/>
              <w:rPr>
                <w:b w:val="0"/>
                <w:color w:val="auto"/>
                <w:lang w:val="ru-RU" w:eastAsia="ru-RU"/>
              </w:rPr>
            </w:pPr>
            <w:r>
              <w:rPr>
                <w:b w:val="0"/>
                <w:color w:val="auto"/>
                <w:lang w:val="ru-RU" w:eastAsia="ru-RU"/>
              </w:rPr>
              <w:t>30</w:t>
            </w:r>
          </w:p>
        </w:tc>
      </w:tr>
      <w:tr w:rsidR="0021048E" w:rsidRPr="00E440C5" w:rsidTr="0021048E">
        <w:tc>
          <w:tcPr>
            <w:tcW w:w="613" w:type="dxa"/>
          </w:tcPr>
          <w:p w:rsidR="0021048E" w:rsidRPr="00E440C5" w:rsidRDefault="0021048E" w:rsidP="005A328D">
            <w:pPr>
              <w:pStyle w:val="Zag1"/>
              <w:spacing w:after="0" w:line="240" w:lineRule="auto"/>
              <w:rPr>
                <w:color w:val="auto"/>
                <w:lang w:eastAsia="ru-RU"/>
              </w:rPr>
            </w:pPr>
          </w:p>
        </w:tc>
        <w:tc>
          <w:tcPr>
            <w:tcW w:w="8318" w:type="dxa"/>
          </w:tcPr>
          <w:p w:rsidR="0021048E" w:rsidRPr="00E440C5" w:rsidRDefault="0021048E" w:rsidP="005A328D">
            <w:pPr>
              <w:jc w:val="both"/>
              <w:rPr>
                <w:rFonts w:ascii="Times New Roman" w:eastAsia="Times New Roman" w:hAnsi="Times New Roman" w:cs="Times New Roman"/>
                <w:color w:val="auto"/>
                <w:sz w:val="24"/>
                <w:szCs w:val="24"/>
                <w:lang w:eastAsia="ru-RU"/>
              </w:rPr>
            </w:pPr>
            <w:r w:rsidRPr="00E440C5">
              <w:rPr>
                <w:rFonts w:ascii="Times New Roman" w:eastAsia="Times New Roman" w:hAnsi="Times New Roman" w:cs="Times New Roman"/>
                <w:color w:val="auto"/>
                <w:sz w:val="24"/>
                <w:szCs w:val="24"/>
                <w:lang w:eastAsia="ru-RU"/>
              </w:rPr>
              <w:t>3.2. Система условий реализации АООП начального общего образования</w:t>
            </w:r>
          </w:p>
        </w:tc>
        <w:tc>
          <w:tcPr>
            <w:tcW w:w="674" w:type="dxa"/>
          </w:tcPr>
          <w:p w:rsidR="0021048E" w:rsidRPr="00E440C5" w:rsidRDefault="00E440C5" w:rsidP="005A328D">
            <w:pPr>
              <w:pStyle w:val="Zag1"/>
              <w:spacing w:after="0" w:line="240" w:lineRule="auto"/>
              <w:rPr>
                <w:b w:val="0"/>
                <w:color w:val="auto"/>
                <w:lang w:val="ru-RU" w:eastAsia="ru-RU"/>
              </w:rPr>
            </w:pPr>
            <w:r>
              <w:rPr>
                <w:b w:val="0"/>
                <w:color w:val="auto"/>
                <w:lang w:val="ru-RU" w:eastAsia="ru-RU"/>
              </w:rPr>
              <w:t>34</w:t>
            </w:r>
          </w:p>
        </w:tc>
      </w:tr>
    </w:tbl>
    <w:p w:rsidR="008827DE" w:rsidRPr="00E440C5" w:rsidRDefault="008827DE" w:rsidP="005A328D">
      <w:pPr>
        <w:pStyle w:val="Zag1"/>
        <w:spacing w:after="0" w:line="240" w:lineRule="auto"/>
        <w:ind w:left="1440"/>
        <w:rPr>
          <w:rStyle w:val="Zag11"/>
          <w:rFonts w:eastAsia="@Arial Unicode MS"/>
          <w:color w:val="auto"/>
          <w:lang w:val="ru-RU"/>
        </w:rPr>
      </w:pPr>
    </w:p>
    <w:p w:rsidR="00357C2F" w:rsidRPr="003F3748" w:rsidRDefault="00357C2F" w:rsidP="005A328D">
      <w:pPr>
        <w:spacing w:after="0" w:line="240" w:lineRule="auto"/>
        <w:jc w:val="center"/>
        <w:rPr>
          <w:rFonts w:ascii="Times New Roman" w:hAnsi="Times New Roman" w:cs="Times New Roman"/>
          <w:color w:val="auto"/>
          <w:sz w:val="24"/>
          <w:szCs w:val="24"/>
        </w:rPr>
      </w:pPr>
    </w:p>
    <w:p w:rsidR="00357C2F" w:rsidRPr="003F3748" w:rsidRDefault="00357C2F" w:rsidP="005A328D">
      <w:pPr>
        <w:spacing w:after="0" w:line="240" w:lineRule="auto"/>
        <w:rPr>
          <w:rFonts w:ascii="Times New Roman" w:hAnsi="Times New Roman" w:cs="Times New Roman"/>
          <w:color w:val="auto"/>
          <w:sz w:val="24"/>
          <w:szCs w:val="24"/>
        </w:rPr>
      </w:pPr>
    </w:p>
    <w:p w:rsidR="0021048E" w:rsidRPr="003F3748" w:rsidRDefault="0021048E" w:rsidP="005A328D">
      <w:pPr>
        <w:spacing w:after="0" w:line="240" w:lineRule="auto"/>
        <w:rPr>
          <w:rFonts w:ascii="Times New Roman" w:hAnsi="Times New Roman" w:cs="Times New Roman"/>
          <w:sz w:val="24"/>
          <w:szCs w:val="24"/>
        </w:rPr>
        <w:sectPr w:rsidR="0021048E" w:rsidRPr="003F3748" w:rsidSect="00DB7473">
          <w:pgSz w:w="11906" w:h="16838"/>
          <w:pgMar w:top="1134" w:right="850" w:bottom="1134" w:left="1701" w:header="708" w:footer="708" w:gutter="0"/>
          <w:cols w:space="708"/>
          <w:docGrid w:linePitch="360"/>
        </w:sectPr>
      </w:pPr>
    </w:p>
    <w:p w:rsidR="00357C2F" w:rsidRPr="003F3748" w:rsidRDefault="00357C2F" w:rsidP="005A328D">
      <w:pPr>
        <w:spacing w:after="0" w:line="240" w:lineRule="auto"/>
        <w:rPr>
          <w:rFonts w:ascii="Times New Roman" w:eastAsia="Times New Roman" w:hAnsi="Times New Roman" w:cs="Times New Roman"/>
          <w:b/>
          <w:sz w:val="24"/>
          <w:szCs w:val="24"/>
          <w:lang w:eastAsia="ru-RU"/>
        </w:rPr>
      </w:pPr>
      <w:r w:rsidRPr="003F3748">
        <w:rPr>
          <w:rFonts w:ascii="Times New Roman" w:eastAsia="Times New Roman" w:hAnsi="Times New Roman" w:cs="Times New Roman"/>
          <w:b/>
          <w:sz w:val="24"/>
          <w:szCs w:val="24"/>
          <w:lang w:eastAsia="ru-RU"/>
        </w:rPr>
        <w:lastRenderedPageBreak/>
        <w:t>Общие положения</w:t>
      </w:r>
    </w:p>
    <w:p w:rsidR="00550D12" w:rsidRPr="003F3748" w:rsidRDefault="00550D12" w:rsidP="00336B30">
      <w:pPr>
        <w:spacing w:after="0" w:line="240" w:lineRule="auto"/>
        <w:ind w:firstLine="709"/>
        <w:jc w:val="both"/>
        <w:rPr>
          <w:rFonts w:ascii="Times New Roman" w:hAnsi="Times New Roman" w:cs="Times New Roman"/>
          <w:sz w:val="24"/>
          <w:szCs w:val="24"/>
        </w:rPr>
      </w:pPr>
      <w:r w:rsidRPr="003F3748">
        <w:rPr>
          <w:rFonts w:ascii="Times New Roman" w:eastAsia="Times New Roman" w:hAnsi="Times New Roman" w:cs="Times New Roman"/>
          <w:sz w:val="24"/>
          <w:szCs w:val="24"/>
          <w:lang w:eastAsia="ru-RU"/>
        </w:rPr>
        <w:t>Адаптированная основная общеобразовательная программа начального общего образования обучающихся с ЗПР разработана  МКОУ Добромысловской СОШ на основании</w:t>
      </w:r>
      <w:r w:rsidRPr="003F3748">
        <w:rPr>
          <w:rFonts w:ascii="Times New Roman" w:hAnsi="Times New Roman" w:cs="Times New Roman"/>
          <w:sz w:val="24"/>
          <w:szCs w:val="24"/>
        </w:rPr>
        <w:t xml:space="preserve"> Федерального закона РФ "Об образовании в Российской Федерации";</w:t>
      </w:r>
      <w:r w:rsidRPr="003F3748">
        <w:rPr>
          <w:rFonts w:ascii="Times New Roman" w:eastAsia="Times New Roman" w:hAnsi="Times New Roman" w:cs="Times New Roman"/>
          <w:sz w:val="24"/>
          <w:szCs w:val="24"/>
          <w:lang w:eastAsia="ru-RU"/>
        </w:rPr>
        <w:t xml:space="preserve"> в соответствии с требованиями федерального государственного образовательного стандарта начального общего образования обучающихся с ограниченными возможностями здоровья (далее </w:t>
      </w:r>
      <w:r w:rsidR="0021048E" w:rsidRPr="003F3748">
        <w:rPr>
          <w:rFonts w:ascii="Times New Roman" w:eastAsia="Times New Roman" w:hAnsi="Times New Roman" w:cs="Times New Roman"/>
          <w:sz w:val="24"/>
          <w:szCs w:val="24"/>
          <w:lang w:eastAsia="ru-RU"/>
        </w:rPr>
        <w:t>–</w:t>
      </w:r>
      <w:r w:rsidRPr="003F3748">
        <w:rPr>
          <w:rFonts w:ascii="Times New Roman" w:eastAsia="Times New Roman" w:hAnsi="Times New Roman" w:cs="Times New Roman"/>
          <w:sz w:val="24"/>
          <w:szCs w:val="24"/>
          <w:lang w:eastAsia="ru-RU"/>
        </w:rPr>
        <w:t xml:space="preserve"> ФГОС</w:t>
      </w:r>
      <w:r w:rsidR="0021048E" w:rsidRPr="003F3748">
        <w:rPr>
          <w:rFonts w:ascii="Times New Roman" w:eastAsia="Times New Roman" w:hAnsi="Times New Roman" w:cs="Times New Roman"/>
          <w:sz w:val="24"/>
          <w:szCs w:val="24"/>
          <w:lang w:eastAsia="ru-RU"/>
        </w:rPr>
        <w:t xml:space="preserve"> </w:t>
      </w:r>
      <w:r w:rsidRPr="003F3748">
        <w:rPr>
          <w:rFonts w:ascii="Times New Roman" w:eastAsia="Times New Roman" w:hAnsi="Times New Roman" w:cs="Times New Roman"/>
          <w:sz w:val="24"/>
          <w:szCs w:val="24"/>
          <w:lang w:eastAsia="ru-RU"/>
        </w:rPr>
        <w:t xml:space="preserve">НОО обучающихся с ОВЗ),  предъявляемыми к структуре, условиям реализации и планируемым результатам освоения АООП НОО обучающихся с ЗПР, с учетом Примерной АООП НОО обучающихся с ЗПР, </w:t>
      </w:r>
      <w:r w:rsidRPr="003F3748">
        <w:rPr>
          <w:rFonts w:ascii="Times New Roman" w:hAnsi="Times New Roman" w:cs="Times New Roman"/>
          <w:sz w:val="24"/>
          <w:szCs w:val="24"/>
        </w:rPr>
        <w:t xml:space="preserve">действующего Устава </w:t>
      </w:r>
      <w:r w:rsidR="005A328D" w:rsidRPr="003F3748">
        <w:rPr>
          <w:rFonts w:ascii="Times New Roman" w:hAnsi="Times New Roman" w:cs="Times New Roman"/>
          <w:sz w:val="24"/>
          <w:szCs w:val="24"/>
        </w:rPr>
        <w:t>МКОУ Добромысловской СОШ</w:t>
      </w:r>
      <w:r w:rsidRPr="003F3748">
        <w:rPr>
          <w:rFonts w:ascii="Times New Roman" w:hAnsi="Times New Roman" w:cs="Times New Roman"/>
          <w:sz w:val="24"/>
          <w:szCs w:val="24"/>
        </w:rPr>
        <w:t>.</w:t>
      </w:r>
    </w:p>
    <w:p w:rsidR="00357C2F" w:rsidRPr="003F3748" w:rsidRDefault="00357C2F" w:rsidP="00336B30">
      <w:pPr>
        <w:spacing w:after="0" w:line="240" w:lineRule="auto"/>
        <w:ind w:firstLine="708"/>
        <w:jc w:val="both"/>
        <w:rPr>
          <w:rFonts w:ascii="Times New Roman" w:eastAsia="Times New Roman" w:hAnsi="Times New Roman" w:cs="Times New Roman"/>
          <w:sz w:val="24"/>
          <w:szCs w:val="24"/>
          <w:lang w:eastAsia="ru-RU"/>
        </w:rPr>
      </w:pPr>
      <w:r w:rsidRPr="003F3748">
        <w:rPr>
          <w:rFonts w:ascii="Times New Roman" w:eastAsia="Times New Roman" w:hAnsi="Times New Roman" w:cs="Times New Roman"/>
          <w:sz w:val="24"/>
          <w:szCs w:val="24"/>
          <w:lang w:eastAsia="ru-RU"/>
        </w:rPr>
        <w:t>Адаптированная основная общеобразовательная программа начального общего образования обучающихся с задержкой психического развития (далее – АООП НОО обучающихся с ЗПР) – это образовательная программа, адаптированная для обучения данной категории обучающихся с учетом особенностей их психофизического развития, индивидуальных возможностей, обеспечивающая коррекцию нарушений развития и  социальную адаптацию.</w:t>
      </w:r>
    </w:p>
    <w:p w:rsidR="00550D12" w:rsidRPr="003F3748" w:rsidRDefault="00550D12" w:rsidP="00336B30">
      <w:pPr>
        <w:spacing w:after="0" w:line="240" w:lineRule="auto"/>
        <w:ind w:firstLine="708"/>
        <w:jc w:val="both"/>
        <w:rPr>
          <w:rFonts w:ascii="Times New Roman" w:hAnsi="Times New Roman" w:cs="Times New Roman"/>
          <w:sz w:val="24"/>
          <w:szCs w:val="24"/>
        </w:rPr>
      </w:pPr>
      <w:r w:rsidRPr="003F3748">
        <w:rPr>
          <w:rFonts w:ascii="Times New Roman" w:hAnsi="Times New Roman" w:cs="Times New Roman"/>
          <w:sz w:val="24"/>
          <w:szCs w:val="24"/>
        </w:rPr>
        <w:t>В Программе учтены специфика образовательного процесса детей с задержкой психического развития, образовательные потребности и запросы участников образовательного процесса, особенности психофизического развития и возможности обучающихся.</w:t>
      </w:r>
    </w:p>
    <w:p w:rsidR="00550D12" w:rsidRPr="003F3748" w:rsidRDefault="00550D12" w:rsidP="00336B30">
      <w:pPr>
        <w:pStyle w:val="a6"/>
        <w:spacing w:before="0" w:beforeAutospacing="0" w:after="0" w:afterAutospacing="0"/>
        <w:ind w:firstLine="708"/>
        <w:jc w:val="both"/>
      </w:pPr>
      <w:r w:rsidRPr="003F3748">
        <w:t xml:space="preserve">Программа является локальным нормативным документом </w:t>
      </w:r>
      <w:r w:rsidR="005A328D" w:rsidRPr="003F3748">
        <w:t>МКОУ Добромысловской СОШ</w:t>
      </w:r>
      <w:r w:rsidRPr="003F3748">
        <w:t>, содержательной и критериальной основой для разработки учебного плана, плана воспитательной работы, рабочих программ педагогов по учебным предметам.</w:t>
      </w:r>
    </w:p>
    <w:p w:rsidR="006C35F2" w:rsidRPr="003F3748" w:rsidRDefault="006C35F2" w:rsidP="00336B30">
      <w:pPr>
        <w:spacing w:after="0" w:line="240" w:lineRule="auto"/>
        <w:ind w:firstLine="708"/>
        <w:jc w:val="both"/>
        <w:rPr>
          <w:rFonts w:ascii="Times New Roman" w:eastAsia="Times New Roman" w:hAnsi="Times New Roman" w:cs="Times New Roman"/>
          <w:sz w:val="24"/>
          <w:szCs w:val="24"/>
          <w:lang w:eastAsia="ru-RU"/>
        </w:rPr>
      </w:pPr>
      <w:r w:rsidRPr="003F3748">
        <w:rPr>
          <w:rFonts w:ascii="Times New Roman" w:eastAsia="Times New Roman" w:hAnsi="Times New Roman" w:cs="Times New Roman"/>
          <w:sz w:val="24"/>
          <w:szCs w:val="24"/>
          <w:lang w:eastAsia="ru-RU"/>
        </w:rPr>
        <w:t>Структура АООП НОО обучающихся с ЗПР включает целевой, содержательный и организационный разделы.</w:t>
      </w:r>
    </w:p>
    <w:p w:rsidR="006C35F2" w:rsidRPr="003F3748" w:rsidRDefault="006C35F2" w:rsidP="00336B30">
      <w:pPr>
        <w:spacing w:after="0" w:line="240" w:lineRule="auto"/>
        <w:ind w:firstLine="708"/>
        <w:jc w:val="both"/>
        <w:rPr>
          <w:rFonts w:ascii="Times New Roman" w:eastAsia="Times New Roman" w:hAnsi="Times New Roman" w:cs="Times New Roman"/>
          <w:sz w:val="24"/>
          <w:szCs w:val="24"/>
          <w:lang w:eastAsia="ru-RU"/>
        </w:rPr>
      </w:pPr>
      <w:r w:rsidRPr="003F3748">
        <w:rPr>
          <w:rFonts w:ascii="Times New Roman" w:eastAsia="Times New Roman" w:hAnsi="Times New Roman" w:cs="Times New Roman"/>
          <w:sz w:val="24"/>
          <w:szCs w:val="24"/>
          <w:lang w:eastAsia="ru-RU"/>
        </w:rPr>
        <w:t>Целевой раздел определяет общее назначение, цели, задачи и планируемые результаты реализации АООП НОО обучающихся с ЗПР в МКОУ Добромысловской СОШ, а также способы определения достижения этих целей и результатов.</w:t>
      </w:r>
    </w:p>
    <w:p w:rsidR="006C35F2" w:rsidRPr="003F3748" w:rsidRDefault="006C35F2" w:rsidP="00336B30">
      <w:pPr>
        <w:spacing w:after="0" w:line="240" w:lineRule="auto"/>
        <w:ind w:firstLine="708"/>
        <w:jc w:val="both"/>
        <w:rPr>
          <w:rFonts w:ascii="Times New Roman" w:eastAsia="Times New Roman" w:hAnsi="Times New Roman" w:cs="Times New Roman"/>
          <w:sz w:val="24"/>
          <w:szCs w:val="24"/>
          <w:lang w:eastAsia="ru-RU"/>
        </w:rPr>
      </w:pPr>
      <w:r w:rsidRPr="003F3748">
        <w:rPr>
          <w:rFonts w:ascii="Times New Roman" w:eastAsia="Times New Roman" w:hAnsi="Times New Roman" w:cs="Times New Roman"/>
          <w:sz w:val="24"/>
          <w:szCs w:val="24"/>
          <w:lang w:eastAsia="ru-RU"/>
        </w:rPr>
        <w:t>Целевой раздел включает:</w:t>
      </w:r>
    </w:p>
    <w:p w:rsidR="006C35F2" w:rsidRPr="003F3748" w:rsidRDefault="006C35F2" w:rsidP="00336B30">
      <w:pPr>
        <w:spacing w:after="0" w:line="240" w:lineRule="auto"/>
        <w:jc w:val="both"/>
        <w:rPr>
          <w:rFonts w:ascii="Times New Roman" w:eastAsia="Times New Roman" w:hAnsi="Times New Roman" w:cs="Times New Roman"/>
          <w:sz w:val="24"/>
          <w:szCs w:val="24"/>
          <w:lang w:eastAsia="ru-RU"/>
        </w:rPr>
      </w:pPr>
      <w:r w:rsidRPr="003F3748">
        <w:rPr>
          <w:rFonts w:ascii="Times New Roman" w:eastAsia="Times New Roman" w:hAnsi="Times New Roman" w:cs="Times New Roman"/>
          <w:sz w:val="24"/>
          <w:szCs w:val="24"/>
          <w:lang w:eastAsia="ru-RU"/>
        </w:rPr>
        <w:t>• пояснительную записку;</w:t>
      </w:r>
    </w:p>
    <w:p w:rsidR="006C35F2" w:rsidRPr="003F3748" w:rsidRDefault="006C35F2" w:rsidP="00336B30">
      <w:pPr>
        <w:spacing w:after="0" w:line="240" w:lineRule="auto"/>
        <w:jc w:val="both"/>
        <w:rPr>
          <w:rFonts w:ascii="Times New Roman" w:eastAsia="Times New Roman" w:hAnsi="Times New Roman" w:cs="Times New Roman"/>
          <w:sz w:val="24"/>
          <w:szCs w:val="24"/>
          <w:lang w:eastAsia="ru-RU"/>
        </w:rPr>
      </w:pPr>
      <w:r w:rsidRPr="003F3748">
        <w:rPr>
          <w:rFonts w:ascii="Times New Roman" w:eastAsia="Times New Roman" w:hAnsi="Times New Roman" w:cs="Times New Roman"/>
          <w:sz w:val="24"/>
          <w:szCs w:val="24"/>
          <w:lang w:eastAsia="ru-RU"/>
        </w:rPr>
        <w:t>• планируемые результаты освоения обучающимися с ЗПР АООП НОО;</w:t>
      </w:r>
    </w:p>
    <w:p w:rsidR="006C35F2" w:rsidRPr="003F3748" w:rsidRDefault="006C35F2" w:rsidP="00336B30">
      <w:pPr>
        <w:spacing w:after="0" w:line="240" w:lineRule="auto"/>
        <w:jc w:val="both"/>
        <w:rPr>
          <w:rFonts w:ascii="Times New Roman" w:eastAsia="Times New Roman" w:hAnsi="Times New Roman" w:cs="Times New Roman"/>
          <w:sz w:val="24"/>
          <w:szCs w:val="24"/>
          <w:lang w:eastAsia="ru-RU"/>
        </w:rPr>
      </w:pPr>
      <w:r w:rsidRPr="003F3748">
        <w:rPr>
          <w:rFonts w:ascii="Times New Roman" w:eastAsia="Times New Roman" w:hAnsi="Times New Roman" w:cs="Times New Roman"/>
          <w:sz w:val="24"/>
          <w:szCs w:val="24"/>
          <w:lang w:eastAsia="ru-RU"/>
        </w:rPr>
        <w:t>• систему оценки достижения планируемых результатов освоения АООП НОО.</w:t>
      </w:r>
    </w:p>
    <w:p w:rsidR="006C35F2" w:rsidRPr="003F3748" w:rsidRDefault="006C35F2" w:rsidP="00336B30">
      <w:pPr>
        <w:spacing w:after="0" w:line="240" w:lineRule="auto"/>
        <w:ind w:firstLine="708"/>
        <w:jc w:val="both"/>
        <w:rPr>
          <w:rFonts w:ascii="Times New Roman" w:eastAsia="Times New Roman" w:hAnsi="Times New Roman" w:cs="Times New Roman"/>
          <w:sz w:val="24"/>
          <w:szCs w:val="24"/>
          <w:lang w:eastAsia="ru-RU"/>
        </w:rPr>
      </w:pPr>
      <w:r w:rsidRPr="003F3748">
        <w:rPr>
          <w:rFonts w:ascii="Times New Roman" w:eastAsia="Times New Roman" w:hAnsi="Times New Roman" w:cs="Times New Roman"/>
          <w:sz w:val="24"/>
          <w:szCs w:val="24"/>
          <w:lang w:eastAsia="ru-RU"/>
        </w:rPr>
        <w:t>Содержательный раздел определяет общее содержание начального общего образования и включает следующие программы, ориентированные на достижение личностных, метапредметных и предметных результатов:</w:t>
      </w:r>
    </w:p>
    <w:p w:rsidR="006C35F2" w:rsidRPr="003F3748" w:rsidRDefault="006C35F2" w:rsidP="00336B30">
      <w:pPr>
        <w:spacing w:after="0" w:line="240" w:lineRule="auto"/>
        <w:jc w:val="both"/>
        <w:rPr>
          <w:rFonts w:ascii="Times New Roman" w:eastAsia="Times New Roman" w:hAnsi="Times New Roman" w:cs="Times New Roman"/>
          <w:sz w:val="24"/>
          <w:szCs w:val="24"/>
          <w:lang w:eastAsia="ru-RU"/>
        </w:rPr>
      </w:pPr>
      <w:r w:rsidRPr="003F3748">
        <w:rPr>
          <w:rFonts w:ascii="Times New Roman" w:eastAsia="Times New Roman" w:hAnsi="Times New Roman" w:cs="Times New Roman"/>
          <w:sz w:val="24"/>
          <w:szCs w:val="24"/>
          <w:lang w:eastAsia="ru-RU"/>
        </w:rPr>
        <w:t>• программу формирования универсальных учебных действий у обучающихся с ЗПР;</w:t>
      </w:r>
    </w:p>
    <w:p w:rsidR="006C35F2" w:rsidRPr="003F3748" w:rsidRDefault="006C35F2" w:rsidP="00336B30">
      <w:pPr>
        <w:spacing w:after="0" w:line="240" w:lineRule="auto"/>
        <w:jc w:val="both"/>
        <w:rPr>
          <w:rFonts w:ascii="Times New Roman" w:eastAsia="Times New Roman" w:hAnsi="Times New Roman" w:cs="Times New Roman"/>
          <w:sz w:val="24"/>
          <w:szCs w:val="24"/>
          <w:lang w:eastAsia="ru-RU"/>
        </w:rPr>
      </w:pPr>
      <w:r w:rsidRPr="003F3748">
        <w:rPr>
          <w:rFonts w:ascii="Times New Roman" w:eastAsia="Times New Roman" w:hAnsi="Times New Roman" w:cs="Times New Roman"/>
          <w:sz w:val="24"/>
          <w:szCs w:val="24"/>
          <w:lang w:eastAsia="ru-RU"/>
        </w:rPr>
        <w:t>• программы отдельных учебных предметов, курсов коррекционно-развивающей области;</w:t>
      </w:r>
    </w:p>
    <w:p w:rsidR="006C35F2" w:rsidRPr="003F3748" w:rsidRDefault="006C35F2" w:rsidP="00336B30">
      <w:pPr>
        <w:spacing w:after="0" w:line="240" w:lineRule="auto"/>
        <w:jc w:val="both"/>
        <w:rPr>
          <w:rFonts w:ascii="Times New Roman" w:eastAsia="Times New Roman" w:hAnsi="Times New Roman" w:cs="Times New Roman"/>
          <w:sz w:val="24"/>
          <w:szCs w:val="24"/>
          <w:lang w:eastAsia="ru-RU"/>
        </w:rPr>
      </w:pPr>
      <w:r w:rsidRPr="003F3748">
        <w:rPr>
          <w:rFonts w:ascii="Times New Roman" w:eastAsia="Times New Roman" w:hAnsi="Times New Roman" w:cs="Times New Roman"/>
          <w:sz w:val="24"/>
          <w:szCs w:val="24"/>
          <w:lang w:eastAsia="ru-RU"/>
        </w:rPr>
        <w:t>• программу духовно-нравственного развития, воспитания обучающихся с</w:t>
      </w:r>
      <w:r w:rsidR="005A328D" w:rsidRPr="003F3748">
        <w:rPr>
          <w:rFonts w:ascii="Times New Roman" w:eastAsia="Times New Roman" w:hAnsi="Times New Roman" w:cs="Times New Roman"/>
          <w:sz w:val="24"/>
          <w:szCs w:val="24"/>
          <w:lang w:eastAsia="ru-RU"/>
        </w:rPr>
        <w:t xml:space="preserve"> </w:t>
      </w:r>
      <w:r w:rsidRPr="003F3748">
        <w:rPr>
          <w:rFonts w:ascii="Times New Roman" w:eastAsia="Times New Roman" w:hAnsi="Times New Roman" w:cs="Times New Roman"/>
          <w:sz w:val="24"/>
          <w:szCs w:val="24"/>
          <w:lang w:eastAsia="ru-RU"/>
        </w:rPr>
        <w:t>ЗПР;</w:t>
      </w:r>
    </w:p>
    <w:p w:rsidR="006C35F2" w:rsidRPr="003F3748" w:rsidRDefault="006C35F2" w:rsidP="00336B30">
      <w:pPr>
        <w:spacing w:after="0" w:line="240" w:lineRule="auto"/>
        <w:jc w:val="both"/>
        <w:rPr>
          <w:rFonts w:ascii="Times New Roman" w:eastAsia="Times New Roman" w:hAnsi="Times New Roman" w:cs="Times New Roman"/>
          <w:sz w:val="24"/>
          <w:szCs w:val="24"/>
          <w:lang w:eastAsia="ru-RU"/>
        </w:rPr>
      </w:pPr>
      <w:r w:rsidRPr="003F3748">
        <w:rPr>
          <w:rFonts w:ascii="Times New Roman" w:eastAsia="Times New Roman" w:hAnsi="Times New Roman" w:cs="Times New Roman"/>
          <w:sz w:val="24"/>
          <w:szCs w:val="24"/>
          <w:lang w:eastAsia="ru-RU"/>
        </w:rPr>
        <w:t>• программу формирования экологической культуры здорового и безопасного образа жизни;</w:t>
      </w:r>
    </w:p>
    <w:p w:rsidR="006C35F2" w:rsidRPr="003F3748" w:rsidRDefault="006C35F2" w:rsidP="00336B30">
      <w:pPr>
        <w:spacing w:after="0" w:line="240" w:lineRule="auto"/>
        <w:jc w:val="both"/>
        <w:rPr>
          <w:rFonts w:ascii="Times New Roman" w:eastAsia="Times New Roman" w:hAnsi="Times New Roman" w:cs="Times New Roman"/>
          <w:sz w:val="24"/>
          <w:szCs w:val="24"/>
          <w:lang w:eastAsia="ru-RU"/>
        </w:rPr>
      </w:pPr>
      <w:r w:rsidRPr="003F3748">
        <w:rPr>
          <w:rFonts w:ascii="Times New Roman" w:eastAsia="Times New Roman" w:hAnsi="Times New Roman" w:cs="Times New Roman"/>
          <w:sz w:val="24"/>
          <w:szCs w:val="24"/>
          <w:lang w:eastAsia="ru-RU"/>
        </w:rPr>
        <w:t>• программу коррекционной работы;</w:t>
      </w:r>
    </w:p>
    <w:p w:rsidR="006C35F2" w:rsidRPr="003F3748" w:rsidRDefault="006C35F2" w:rsidP="00336B30">
      <w:pPr>
        <w:spacing w:after="0" w:line="240" w:lineRule="auto"/>
        <w:jc w:val="both"/>
        <w:rPr>
          <w:rFonts w:ascii="Times New Roman" w:eastAsia="Times New Roman" w:hAnsi="Times New Roman" w:cs="Times New Roman"/>
          <w:sz w:val="24"/>
          <w:szCs w:val="24"/>
          <w:lang w:eastAsia="ru-RU"/>
        </w:rPr>
      </w:pPr>
      <w:r w:rsidRPr="003F3748">
        <w:rPr>
          <w:rFonts w:ascii="Times New Roman" w:eastAsia="Times New Roman" w:hAnsi="Times New Roman" w:cs="Times New Roman"/>
          <w:sz w:val="24"/>
          <w:szCs w:val="24"/>
          <w:lang w:eastAsia="ru-RU"/>
        </w:rPr>
        <w:t>• программу внеурочной деятельности.</w:t>
      </w:r>
    </w:p>
    <w:p w:rsidR="006C35F2" w:rsidRPr="003F3748" w:rsidRDefault="006C35F2" w:rsidP="00336B30">
      <w:pPr>
        <w:spacing w:after="0" w:line="240" w:lineRule="auto"/>
        <w:ind w:firstLine="708"/>
        <w:jc w:val="both"/>
        <w:rPr>
          <w:rFonts w:ascii="Times New Roman" w:eastAsia="Times New Roman" w:hAnsi="Times New Roman" w:cs="Times New Roman"/>
          <w:sz w:val="24"/>
          <w:szCs w:val="24"/>
          <w:lang w:eastAsia="ru-RU"/>
        </w:rPr>
      </w:pPr>
      <w:r w:rsidRPr="003F3748">
        <w:rPr>
          <w:rFonts w:ascii="Times New Roman" w:eastAsia="Times New Roman" w:hAnsi="Times New Roman" w:cs="Times New Roman"/>
          <w:sz w:val="24"/>
          <w:szCs w:val="24"/>
          <w:lang w:eastAsia="ru-RU"/>
        </w:rPr>
        <w:t>Организационный раздел определяет общие рамки организации образовательного процесса, а также механизмы реализации компонентов АООП НОО.</w:t>
      </w:r>
    </w:p>
    <w:p w:rsidR="006C35F2" w:rsidRPr="003F3748" w:rsidRDefault="006C35F2" w:rsidP="00336B30">
      <w:pPr>
        <w:spacing w:after="0" w:line="240" w:lineRule="auto"/>
        <w:jc w:val="both"/>
        <w:rPr>
          <w:rFonts w:ascii="Times New Roman" w:eastAsia="Times New Roman" w:hAnsi="Times New Roman" w:cs="Times New Roman"/>
          <w:sz w:val="24"/>
          <w:szCs w:val="24"/>
          <w:lang w:eastAsia="ru-RU"/>
        </w:rPr>
      </w:pPr>
      <w:r w:rsidRPr="003F3748">
        <w:rPr>
          <w:rFonts w:ascii="Times New Roman" w:eastAsia="Times New Roman" w:hAnsi="Times New Roman" w:cs="Times New Roman"/>
          <w:sz w:val="24"/>
          <w:szCs w:val="24"/>
          <w:lang w:eastAsia="ru-RU"/>
        </w:rPr>
        <w:t>Организационный раздел включает:</w:t>
      </w:r>
    </w:p>
    <w:p w:rsidR="006C35F2" w:rsidRPr="003F3748" w:rsidRDefault="006C35F2" w:rsidP="00336B30">
      <w:pPr>
        <w:spacing w:after="0" w:line="240" w:lineRule="auto"/>
        <w:jc w:val="both"/>
        <w:rPr>
          <w:rFonts w:ascii="Times New Roman" w:eastAsia="Times New Roman" w:hAnsi="Times New Roman" w:cs="Times New Roman"/>
          <w:sz w:val="24"/>
          <w:szCs w:val="24"/>
          <w:lang w:eastAsia="ru-RU"/>
        </w:rPr>
      </w:pPr>
      <w:r w:rsidRPr="003F3748">
        <w:rPr>
          <w:rFonts w:ascii="Times New Roman" w:eastAsia="Times New Roman" w:hAnsi="Times New Roman" w:cs="Times New Roman"/>
          <w:sz w:val="24"/>
          <w:szCs w:val="24"/>
          <w:lang w:eastAsia="ru-RU"/>
        </w:rPr>
        <w:t>• учебный план начального общего образования;</w:t>
      </w:r>
    </w:p>
    <w:p w:rsidR="006C35F2" w:rsidRPr="003F3748" w:rsidRDefault="006C35F2" w:rsidP="00336B30">
      <w:pPr>
        <w:spacing w:after="0" w:line="240" w:lineRule="auto"/>
        <w:jc w:val="both"/>
        <w:rPr>
          <w:rFonts w:ascii="Times New Roman" w:eastAsia="Times New Roman" w:hAnsi="Times New Roman" w:cs="Times New Roman"/>
          <w:sz w:val="24"/>
          <w:szCs w:val="24"/>
          <w:lang w:eastAsia="ru-RU"/>
        </w:rPr>
      </w:pPr>
      <w:r w:rsidRPr="003F3748">
        <w:rPr>
          <w:rFonts w:ascii="Times New Roman" w:eastAsia="Times New Roman" w:hAnsi="Times New Roman" w:cs="Times New Roman"/>
          <w:sz w:val="24"/>
          <w:szCs w:val="24"/>
          <w:lang w:eastAsia="ru-RU"/>
        </w:rPr>
        <w:t>• систему специальных условий реализации АООП НОО в соответствии с требованиями Стандарта.</w:t>
      </w:r>
    </w:p>
    <w:p w:rsidR="00550D12" w:rsidRPr="003F3748" w:rsidRDefault="00550D12" w:rsidP="00336B30">
      <w:pPr>
        <w:pStyle w:val="a3"/>
        <w:spacing w:line="240" w:lineRule="auto"/>
        <w:ind w:firstLine="454"/>
        <w:rPr>
          <w:rFonts w:ascii="Times New Roman" w:hAnsi="Times New Roman" w:cs="Times New Roman"/>
          <w:color w:val="auto"/>
          <w:sz w:val="24"/>
          <w:szCs w:val="24"/>
        </w:rPr>
      </w:pPr>
      <w:r w:rsidRPr="003F3748">
        <w:rPr>
          <w:rFonts w:ascii="Times New Roman" w:hAnsi="Times New Roman" w:cs="Times New Roman"/>
          <w:color w:val="auto"/>
          <w:sz w:val="24"/>
          <w:szCs w:val="24"/>
        </w:rPr>
        <w:t xml:space="preserve">Образовательное учреждение, реализующее </w:t>
      </w:r>
      <w:r w:rsidRPr="003F3748">
        <w:rPr>
          <w:rFonts w:ascii="Times New Roman" w:hAnsi="Times New Roman" w:cs="Times New Roman"/>
          <w:color w:val="auto"/>
          <w:spacing w:val="-6"/>
          <w:sz w:val="24"/>
          <w:szCs w:val="24"/>
        </w:rPr>
        <w:t>АООП для детей с ОВЗ</w:t>
      </w:r>
      <w:r w:rsidRPr="003F3748">
        <w:rPr>
          <w:rFonts w:ascii="Times New Roman" w:hAnsi="Times New Roman" w:cs="Times New Roman"/>
          <w:color w:val="auto"/>
          <w:spacing w:val="2"/>
          <w:sz w:val="24"/>
          <w:szCs w:val="24"/>
        </w:rPr>
        <w:t xml:space="preserve">, </w:t>
      </w:r>
      <w:r w:rsidRPr="003F3748">
        <w:rPr>
          <w:rFonts w:ascii="Times New Roman" w:hAnsi="Times New Roman" w:cs="Times New Roman"/>
          <w:color w:val="auto"/>
          <w:sz w:val="24"/>
          <w:szCs w:val="24"/>
        </w:rPr>
        <w:t>обязано обеспечить ознакомление обучающихся и их родителей (законных представителей) как участников образовательного процесса:</w:t>
      </w:r>
    </w:p>
    <w:p w:rsidR="00550D12" w:rsidRPr="003F3748" w:rsidRDefault="005A328D" w:rsidP="00336B30">
      <w:pPr>
        <w:pStyle w:val="a5"/>
        <w:numPr>
          <w:ilvl w:val="0"/>
          <w:numId w:val="3"/>
        </w:numPr>
        <w:spacing w:line="240" w:lineRule="auto"/>
        <w:ind w:left="142" w:hanging="142"/>
        <w:rPr>
          <w:rFonts w:ascii="Times New Roman" w:hAnsi="Times New Roman" w:cs="Times New Roman"/>
          <w:color w:val="auto"/>
          <w:spacing w:val="-3"/>
          <w:sz w:val="24"/>
          <w:szCs w:val="24"/>
        </w:rPr>
      </w:pPr>
      <w:r w:rsidRPr="003F3748">
        <w:rPr>
          <w:rFonts w:ascii="Times New Roman" w:hAnsi="Times New Roman" w:cs="Times New Roman"/>
          <w:color w:val="auto"/>
          <w:spacing w:val="2"/>
          <w:sz w:val="24"/>
          <w:szCs w:val="24"/>
        </w:rPr>
        <w:lastRenderedPageBreak/>
        <w:t xml:space="preserve"> </w:t>
      </w:r>
      <w:r w:rsidR="00550D12" w:rsidRPr="003F3748">
        <w:rPr>
          <w:rFonts w:ascii="Times New Roman" w:hAnsi="Times New Roman" w:cs="Times New Roman"/>
          <w:color w:val="auto"/>
          <w:spacing w:val="2"/>
          <w:sz w:val="24"/>
          <w:szCs w:val="24"/>
        </w:rPr>
        <w:t xml:space="preserve">с уставом и другими документами, регламентирующими </w:t>
      </w:r>
      <w:r w:rsidR="00550D12" w:rsidRPr="003F3748">
        <w:rPr>
          <w:rFonts w:ascii="Times New Roman" w:hAnsi="Times New Roman" w:cs="Times New Roman"/>
          <w:color w:val="auto"/>
          <w:spacing w:val="-3"/>
          <w:sz w:val="24"/>
          <w:szCs w:val="24"/>
        </w:rPr>
        <w:t>осуществление образовательного процесса в учреждении;</w:t>
      </w:r>
    </w:p>
    <w:p w:rsidR="00550D12" w:rsidRPr="003F3748" w:rsidRDefault="005A328D" w:rsidP="00336B30">
      <w:pPr>
        <w:pStyle w:val="a5"/>
        <w:numPr>
          <w:ilvl w:val="0"/>
          <w:numId w:val="3"/>
        </w:numPr>
        <w:spacing w:line="240" w:lineRule="auto"/>
        <w:ind w:left="142" w:hanging="142"/>
        <w:rPr>
          <w:rFonts w:ascii="Times New Roman" w:hAnsi="Times New Roman" w:cs="Times New Roman"/>
          <w:color w:val="auto"/>
          <w:sz w:val="24"/>
          <w:szCs w:val="24"/>
        </w:rPr>
      </w:pPr>
      <w:r w:rsidRPr="003F3748">
        <w:rPr>
          <w:rFonts w:ascii="Times New Roman" w:hAnsi="Times New Roman" w:cs="Times New Roman"/>
          <w:color w:val="auto"/>
          <w:spacing w:val="2"/>
          <w:sz w:val="24"/>
          <w:szCs w:val="24"/>
        </w:rPr>
        <w:t xml:space="preserve"> </w:t>
      </w:r>
      <w:r w:rsidR="00550D12" w:rsidRPr="003F3748">
        <w:rPr>
          <w:rFonts w:ascii="Times New Roman" w:hAnsi="Times New Roman" w:cs="Times New Roman"/>
          <w:color w:val="auto"/>
          <w:spacing w:val="2"/>
          <w:sz w:val="24"/>
          <w:szCs w:val="24"/>
        </w:rPr>
        <w:t xml:space="preserve">с их правами и обязанностями в части формирования </w:t>
      </w:r>
      <w:r w:rsidR="00550D12" w:rsidRPr="003F3748">
        <w:rPr>
          <w:rFonts w:ascii="Times New Roman" w:hAnsi="Times New Roman" w:cs="Times New Roman"/>
          <w:color w:val="auto"/>
          <w:sz w:val="24"/>
          <w:szCs w:val="24"/>
        </w:rPr>
        <w:t xml:space="preserve">и реализации </w:t>
      </w:r>
      <w:r w:rsidR="00550D12" w:rsidRPr="003F3748">
        <w:rPr>
          <w:rFonts w:ascii="Times New Roman" w:hAnsi="Times New Roman" w:cs="Times New Roman"/>
          <w:color w:val="auto"/>
          <w:spacing w:val="-6"/>
          <w:sz w:val="24"/>
          <w:szCs w:val="24"/>
        </w:rPr>
        <w:t>АООП для детей с ОВЗ (в частности ЗПР)</w:t>
      </w:r>
      <w:r w:rsidR="00550D12" w:rsidRPr="003F3748">
        <w:rPr>
          <w:rFonts w:ascii="Times New Roman" w:hAnsi="Times New Roman" w:cs="Times New Roman"/>
          <w:color w:val="auto"/>
          <w:spacing w:val="2"/>
          <w:sz w:val="24"/>
          <w:szCs w:val="24"/>
        </w:rPr>
        <w:t>, установленными законодательст</w:t>
      </w:r>
      <w:r w:rsidR="00550D12" w:rsidRPr="003F3748">
        <w:rPr>
          <w:rFonts w:ascii="Times New Roman" w:hAnsi="Times New Roman" w:cs="Times New Roman"/>
          <w:color w:val="auto"/>
          <w:spacing w:val="-4"/>
          <w:sz w:val="24"/>
          <w:szCs w:val="24"/>
        </w:rPr>
        <w:t>вом Российской Федерации и уставом образовательного учреж</w:t>
      </w:r>
      <w:r w:rsidR="00550D12" w:rsidRPr="003F3748">
        <w:rPr>
          <w:rFonts w:ascii="Times New Roman" w:hAnsi="Times New Roman" w:cs="Times New Roman"/>
          <w:color w:val="auto"/>
          <w:sz w:val="24"/>
          <w:szCs w:val="24"/>
        </w:rPr>
        <w:t>дения.</w:t>
      </w:r>
    </w:p>
    <w:p w:rsidR="00550D12" w:rsidRPr="003F3748" w:rsidRDefault="00550D12" w:rsidP="00336B30">
      <w:pPr>
        <w:spacing w:after="0" w:line="240" w:lineRule="auto"/>
        <w:ind w:firstLine="708"/>
        <w:jc w:val="both"/>
        <w:rPr>
          <w:rFonts w:ascii="Times New Roman" w:hAnsi="Times New Roman" w:cs="Times New Roman"/>
          <w:sz w:val="24"/>
          <w:szCs w:val="24"/>
        </w:rPr>
      </w:pPr>
      <w:r w:rsidRPr="003F3748">
        <w:rPr>
          <w:rFonts w:ascii="Times New Roman" w:hAnsi="Times New Roman" w:cs="Times New Roman"/>
          <w:sz w:val="24"/>
          <w:szCs w:val="24"/>
        </w:rPr>
        <w:t>Права и обязанности родителей (законных представителей) обучающихся, в части касающейся участия в формировании и обеспечении освоения  детьми адаптированной основной образовательной программы, закрепляются в заключенном между ними и образовательным учреждением договоре, отражающем ответственность субъектов образования за конечные результаты освоения образовательной Программы.</w:t>
      </w:r>
    </w:p>
    <w:p w:rsidR="006C35F2" w:rsidRPr="003F3748" w:rsidRDefault="006C35F2" w:rsidP="00336B30">
      <w:pPr>
        <w:spacing w:after="0" w:line="240" w:lineRule="auto"/>
        <w:jc w:val="center"/>
        <w:rPr>
          <w:rFonts w:ascii="Times New Roman" w:eastAsia="Times New Roman" w:hAnsi="Times New Roman" w:cs="Times New Roman"/>
          <w:b/>
          <w:sz w:val="24"/>
          <w:szCs w:val="24"/>
          <w:lang w:eastAsia="ru-RU"/>
        </w:rPr>
      </w:pPr>
      <w:r w:rsidRPr="003F3748">
        <w:rPr>
          <w:rFonts w:ascii="Times New Roman" w:eastAsia="Times New Roman" w:hAnsi="Times New Roman" w:cs="Times New Roman"/>
          <w:b/>
          <w:sz w:val="24"/>
          <w:szCs w:val="24"/>
          <w:lang w:eastAsia="ru-RU"/>
        </w:rPr>
        <w:t xml:space="preserve">Принципы и подходы к формированию </w:t>
      </w:r>
      <w:r w:rsidR="005A328D" w:rsidRPr="003F3748">
        <w:rPr>
          <w:rFonts w:ascii="Times New Roman" w:eastAsia="Times New Roman" w:hAnsi="Times New Roman" w:cs="Times New Roman"/>
          <w:b/>
          <w:sz w:val="24"/>
          <w:szCs w:val="24"/>
          <w:lang w:eastAsia="ru-RU"/>
        </w:rPr>
        <w:t>АООП НОО обучающихся с ЗПР</w:t>
      </w:r>
    </w:p>
    <w:p w:rsidR="006C35F2" w:rsidRPr="003F3748" w:rsidRDefault="006C35F2" w:rsidP="00336B30">
      <w:pPr>
        <w:spacing w:after="0" w:line="240" w:lineRule="auto"/>
        <w:ind w:firstLine="708"/>
        <w:jc w:val="both"/>
        <w:rPr>
          <w:rFonts w:ascii="Times New Roman" w:eastAsia="Times New Roman" w:hAnsi="Times New Roman" w:cs="Times New Roman"/>
          <w:sz w:val="24"/>
          <w:szCs w:val="24"/>
          <w:lang w:eastAsia="ru-RU"/>
        </w:rPr>
      </w:pPr>
      <w:r w:rsidRPr="003F3748">
        <w:rPr>
          <w:rFonts w:ascii="Times New Roman" w:eastAsia="Times New Roman" w:hAnsi="Times New Roman" w:cs="Times New Roman"/>
          <w:sz w:val="24"/>
          <w:szCs w:val="24"/>
          <w:lang w:eastAsia="ru-RU"/>
        </w:rPr>
        <w:t>В основу разработки и реализации АООП НОО обучающихся с ЗПР заложены дифференцированный и деятельностный подходы. Дифференцированный подход  при реализации АООП НОО обучающихся  с  ЗПР  предполагает учет  их  особых образовательных потребностей, которые проявляются в</w:t>
      </w:r>
      <w:r w:rsidRPr="003F3748">
        <w:rPr>
          <w:rFonts w:ascii="Times New Roman" w:eastAsia="Times New Roman" w:hAnsi="Times New Roman" w:cs="Times New Roman"/>
          <w:color w:val="FF0000"/>
          <w:sz w:val="24"/>
          <w:szCs w:val="24"/>
          <w:lang w:eastAsia="ru-RU"/>
        </w:rPr>
        <w:t xml:space="preserve"> </w:t>
      </w:r>
      <w:r w:rsidR="00892453" w:rsidRPr="003F3748">
        <w:rPr>
          <w:rFonts w:ascii="Times New Roman" w:eastAsia="Times New Roman" w:hAnsi="Times New Roman" w:cs="Times New Roman"/>
          <w:color w:val="auto"/>
          <w:sz w:val="24"/>
          <w:szCs w:val="24"/>
          <w:lang w:eastAsia="ru-RU"/>
        </w:rPr>
        <w:t>различиях</w:t>
      </w:r>
      <w:r w:rsidRPr="003F3748">
        <w:rPr>
          <w:rFonts w:ascii="Times New Roman" w:eastAsia="Times New Roman" w:hAnsi="Times New Roman" w:cs="Times New Roman"/>
          <w:color w:val="auto"/>
          <w:sz w:val="24"/>
          <w:szCs w:val="24"/>
          <w:lang w:eastAsia="ru-RU"/>
        </w:rPr>
        <w:t xml:space="preserve"> </w:t>
      </w:r>
      <w:r w:rsidRPr="003F3748">
        <w:rPr>
          <w:rFonts w:ascii="Times New Roman" w:eastAsia="Times New Roman" w:hAnsi="Times New Roman" w:cs="Times New Roman"/>
          <w:sz w:val="24"/>
          <w:szCs w:val="24"/>
          <w:lang w:eastAsia="ru-RU"/>
        </w:rPr>
        <w:t>по возможностям</w:t>
      </w:r>
      <w:r w:rsidR="00892453" w:rsidRPr="003F3748">
        <w:rPr>
          <w:rFonts w:ascii="Times New Roman" w:eastAsia="Times New Roman" w:hAnsi="Times New Roman" w:cs="Times New Roman"/>
          <w:sz w:val="24"/>
          <w:szCs w:val="24"/>
          <w:lang w:eastAsia="ru-RU"/>
        </w:rPr>
        <w:t xml:space="preserve"> </w:t>
      </w:r>
      <w:r w:rsidRPr="003F3748">
        <w:rPr>
          <w:rFonts w:ascii="Times New Roman" w:eastAsia="Times New Roman" w:hAnsi="Times New Roman" w:cs="Times New Roman"/>
          <w:sz w:val="24"/>
          <w:szCs w:val="24"/>
          <w:lang w:eastAsia="ru-RU"/>
        </w:rPr>
        <w:t>освоения содержания образования. Применение дифференци</w:t>
      </w:r>
      <w:r w:rsidR="00892453" w:rsidRPr="003F3748">
        <w:rPr>
          <w:rFonts w:ascii="Times New Roman" w:eastAsia="Times New Roman" w:hAnsi="Times New Roman" w:cs="Times New Roman"/>
          <w:sz w:val="24"/>
          <w:szCs w:val="24"/>
          <w:lang w:eastAsia="ru-RU"/>
        </w:rPr>
        <w:t>рованного подхода в</w:t>
      </w:r>
      <w:r w:rsidRPr="003F3748">
        <w:rPr>
          <w:rFonts w:ascii="Times New Roman" w:eastAsia="Times New Roman" w:hAnsi="Times New Roman" w:cs="Times New Roman"/>
          <w:sz w:val="24"/>
          <w:szCs w:val="24"/>
          <w:lang w:eastAsia="ru-RU"/>
        </w:rPr>
        <w:t xml:space="preserve"> реализации АООП НОО обеспечивает разнообразие содержания, предоставляя обучающимся с ЗПР возможность реализовать индивидуальный потенциал развития.</w:t>
      </w:r>
    </w:p>
    <w:p w:rsidR="006C35F2" w:rsidRPr="003F3748" w:rsidRDefault="006C35F2" w:rsidP="00336B30">
      <w:pPr>
        <w:spacing w:after="0" w:line="240" w:lineRule="auto"/>
        <w:ind w:firstLine="708"/>
        <w:jc w:val="both"/>
        <w:rPr>
          <w:rFonts w:ascii="Times New Roman" w:eastAsia="Times New Roman" w:hAnsi="Times New Roman" w:cs="Times New Roman"/>
          <w:sz w:val="24"/>
          <w:szCs w:val="24"/>
          <w:lang w:eastAsia="ru-RU"/>
        </w:rPr>
      </w:pPr>
      <w:r w:rsidRPr="003F3748">
        <w:rPr>
          <w:rFonts w:ascii="Times New Roman" w:eastAsia="Times New Roman" w:hAnsi="Times New Roman" w:cs="Times New Roman"/>
          <w:sz w:val="24"/>
          <w:szCs w:val="24"/>
          <w:lang w:eastAsia="ru-RU"/>
        </w:rPr>
        <w:t>Деятельностный подход основывается на теоретических положениях отечественной психологической науки, раскрывающих основные закономерности процесса обучения и воспитания обучающихся, структуру образовательной деятельности с учетом общих закономерностей развития детей с нормальным и нарушенным развитием. Деятельностный подход в образовании</w:t>
      </w:r>
      <w:r w:rsidR="00892453" w:rsidRPr="003F3748">
        <w:rPr>
          <w:rFonts w:ascii="Times New Roman" w:eastAsia="Times New Roman" w:hAnsi="Times New Roman" w:cs="Times New Roman"/>
          <w:sz w:val="24"/>
          <w:szCs w:val="24"/>
          <w:lang w:eastAsia="ru-RU"/>
        </w:rPr>
        <w:t xml:space="preserve"> обучающихся с ЗПР младшего школьного возраста </w:t>
      </w:r>
      <w:r w:rsidRPr="003F3748">
        <w:rPr>
          <w:rFonts w:ascii="Times New Roman" w:eastAsia="Times New Roman" w:hAnsi="Times New Roman" w:cs="Times New Roman"/>
          <w:sz w:val="24"/>
          <w:szCs w:val="24"/>
          <w:lang w:eastAsia="ru-RU"/>
        </w:rPr>
        <w:t xml:space="preserve">определяется характером организации доступной </w:t>
      </w:r>
      <w:r w:rsidR="00892453" w:rsidRPr="003F3748">
        <w:rPr>
          <w:rFonts w:ascii="Times New Roman" w:eastAsia="Times New Roman" w:hAnsi="Times New Roman" w:cs="Times New Roman"/>
          <w:sz w:val="24"/>
          <w:szCs w:val="24"/>
          <w:lang w:eastAsia="ru-RU"/>
        </w:rPr>
        <w:t>для их</w:t>
      </w:r>
      <w:r w:rsidRPr="003F3748">
        <w:rPr>
          <w:rFonts w:ascii="Times New Roman" w:eastAsia="Times New Roman" w:hAnsi="Times New Roman" w:cs="Times New Roman"/>
          <w:sz w:val="24"/>
          <w:szCs w:val="24"/>
          <w:lang w:eastAsia="ru-RU"/>
        </w:rPr>
        <w:t xml:space="preserve"> деятельности (предметно- практической и учебной).</w:t>
      </w:r>
    </w:p>
    <w:p w:rsidR="006C35F2" w:rsidRPr="003F3748" w:rsidRDefault="006C35F2" w:rsidP="00336B30">
      <w:pPr>
        <w:spacing w:after="0" w:line="240" w:lineRule="auto"/>
        <w:ind w:firstLine="708"/>
        <w:jc w:val="both"/>
        <w:rPr>
          <w:rFonts w:ascii="Times New Roman" w:eastAsia="Times New Roman" w:hAnsi="Times New Roman" w:cs="Times New Roman"/>
          <w:sz w:val="24"/>
          <w:szCs w:val="24"/>
          <w:lang w:eastAsia="ru-RU"/>
        </w:rPr>
      </w:pPr>
      <w:r w:rsidRPr="003F3748">
        <w:rPr>
          <w:rFonts w:ascii="Times New Roman" w:eastAsia="Times New Roman" w:hAnsi="Times New Roman" w:cs="Times New Roman"/>
          <w:sz w:val="24"/>
          <w:szCs w:val="24"/>
          <w:lang w:eastAsia="ru-RU"/>
        </w:rPr>
        <w:t>Основным средством реализации деятель</w:t>
      </w:r>
      <w:r w:rsidR="00892453" w:rsidRPr="003F3748">
        <w:rPr>
          <w:rFonts w:ascii="Times New Roman" w:eastAsia="Times New Roman" w:hAnsi="Times New Roman" w:cs="Times New Roman"/>
          <w:sz w:val="24"/>
          <w:szCs w:val="24"/>
          <w:lang w:eastAsia="ru-RU"/>
        </w:rPr>
        <w:t xml:space="preserve">ностного подхода </w:t>
      </w:r>
      <w:r w:rsidRPr="003F3748">
        <w:rPr>
          <w:rFonts w:ascii="Times New Roman" w:eastAsia="Times New Roman" w:hAnsi="Times New Roman" w:cs="Times New Roman"/>
          <w:sz w:val="24"/>
          <w:szCs w:val="24"/>
          <w:lang w:eastAsia="ru-RU"/>
        </w:rPr>
        <w:t>является обучение как процесс организации познавательной и предметно- практической деятельности обучающихся, обеспечивающий овладение ими</w:t>
      </w:r>
      <w:r w:rsidR="00336B30" w:rsidRPr="003F3748">
        <w:rPr>
          <w:rFonts w:ascii="Times New Roman" w:eastAsia="Times New Roman" w:hAnsi="Times New Roman" w:cs="Times New Roman"/>
          <w:sz w:val="24"/>
          <w:szCs w:val="24"/>
          <w:lang w:eastAsia="ru-RU"/>
        </w:rPr>
        <w:t xml:space="preserve"> </w:t>
      </w:r>
      <w:r w:rsidRPr="003F3748">
        <w:rPr>
          <w:rFonts w:ascii="Times New Roman" w:eastAsia="Times New Roman" w:hAnsi="Times New Roman" w:cs="Times New Roman"/>
          <w:sz w:val="24"/>
          <w:szCs w:val="24"/>
          <w:lang w:eastAsia="ru-RU"/>
        </w:rPr>
        <w:t>содержанием образования.</w:t>
      </w:r>
    </w:p>
    <w:p w:rsidR="006C35F2" w:rsidRPr="003F3748" w:rsidRDefault="00892453" w:rsidP="00336B30">
      <w:pPr>
        <w:spacing w:after="0" w:line="240" w:lineRule="auto"/>
        <w:jc w:val="both"/>
        <w:rPr>
          <w:rFonts w:ascii="Times New Roman" w:eastAsia="Times New Roman" w:hAnsi="Times New Roman" w:cs="Times New Roman"/>
          <w:sz w:val="24"/>
          <w:szCs w:val="24"/>
          <w:lang w:eastAsia="ru-RU"/>
        </w:rPr>
      </w:pPr>
      <w:r w:rsidRPr="003F3748">
        <w:rPr>
          <w:rFonts w:ascii="Times New Roman" w:eastAsia="Times New Roman" w:hAnsi="Times New Roman" w:cs="Times New Roman"/>
          <w:sz w:val="24"/>
          <w:szCs w:val="24"/>
          <w:lang w:eastAsia="ru-RU"/>
        </w:rPr>
        <w:t>Р</w:t>
      </w:r>
      <w:r w:rsidR="006C35F2" w:rsidRPr="003F3748">
        <w:rPr>
          <w:rFonts w:ascii="Times New Roman" w:eastAsia="Times New Roman" w:hAnsi="Times New Roman" w:cs="Times New Roman"/>
          <w:sz w:val="24"/>
          <w:szCs w:val="24"/>
          <w:lang w:eastAsia="ru-RU"/>
        </w:rPr>
        <w:t>еализация деятельностного подхода обеспечивает:</w:t>
      </w:r>
    </w:p>
    <w:p w:rsidR="006C35F2" w:rsidRPr="003F3748" w:rsidRDefault="006C35F2" w:rsidP="00432156">
      <w:pPr>
        <w:pStyle w:val="af1"/>
        <w:numPr>
          <w:ilvl w:val="0"/>
          <w:numId w:val="3"/>
        </w:numPr>
        <w:tabs>
          <w:tab w:val="left" w:pos="284"/>
        </w:tabs>
        <w:spacing w:after="0" w:line="240" w:lineRule="auto"/>
        <w:ind w:left="0" w:firstLine="0"/>
        <w:jc w:val="both"/>
        <w:rPr>
          <w:rFonts w:ascii="Times New Roman" w:eastAsia="Times New Roman" w:hAnsi="Times New Roman" w:cs="Times New Roman"/>
          <w:sz w:val="24"/>
          <w:szCs w:val="24"/>
          <w:lang w:eastAsia="ru-RU"/>
        </w:rPr>
      </w:pPr>
      <w:r w:rsidRPr="003F3748">
        <w:rPr>
          <w:rFonts w:ascii="Times New Roman" w:eastAsia="Times New Roman" w:hAnsi="Times New Roman" w:cs="Times New Roman"/>
          <w:sz w:val="24"/>
          <w:szCs w:val="24"/>
          <w:lang w:eastAsia="ru-RU"/>
        </w:rPr>
        <w:t>придание результатам образования социально и личностно значимого характера;</w:t>
      </w:r>
    </w:p>
    <w:p w:rsidR="006C35F2" w:rsidRPr="003F3748" w:rsidRDefault="006C35F2" w:rsidP="00432156">
      <w:pPr>
        <w:pStyle w:val="af1"/>
        <w:numPr>
          <w:ilvl w:val="0"/>
          <w:numId w:val="3"/>
        </w:numPr>
        <w:tabs>
          <w:tab w:val="left" w:pos="284"/>
        </w:tabs>
        <w:spacing w:after="0" w:line="240" w:lineRule="auto"/>
        <w:ind w:left="0" w:firstLine="0"/>
        <w:jc w:val="both"/>
        <w:rPr>
          <w:rFonts w:ascii="Times New Roman" w:eastAsia="Times New Roman" w:hAnsi="Times New Roman" w:cs="Times New Roman"/>
          <w:sz w:val="24"/>
          <w:szCs w:val="24"/>
          <w:lang w:eastAsia="ru-RU"/>
        </w:rPr>
      </w:pPr>
      <w:r w:rsidRPr="003F3748">
        <w:rPr>
          <w:rFonts w:ascii="Times New Roman" w:eastAsia="Times New Roman" w:hAnsi="Times New Roman" w:cs="Times New Roman"/>
          <w:sz w:val="24"/>
          <w:szCs w:val="24"/>
          <w:lang w:eastAsia="ru-RU"/>
        </w:rPr>
        <w:t>прочное усвоение обучающимися знаний и опыта разнообразной деятельности и поведения, возможность их самостоятельного продвижения в изучаемых образовательных областях;</w:t>
      </w:r>
    </w:p>
    <w:p w:rsidR="006C35F2" w:rsidRPr="003F3748" w:rsidRDefault="006C35F2" w:rsidP="00432156">
      <w:pPr>
        <w:pStyle w:val="af1"/>
        <w:numPr>
          <w:ilvl w:val="0"/>
          <w:numId w:val="3"/>
        </w:numPr>
        <w:tabs>
          <w:tab w:val="left" w:pos="284"/>
        </w:tabs>
        <w:spacing w:after="0" w:line="240" w:lineRule="auto"/>
        <w:ind w:left="0" w:firstLine="0"/>
        <w:jc w:val="both"/>
        <w:rPr>
          <w:rFonts w:ascii="Times New Roman" w:eastAsia="Times New Roman" w:hAnsi="Times New Roman" w:cs="Times New Roman"/>
          <w:sz w:val="24"/>
          <w:szCs w:val="24"/>
          <w:lang w:eastAsia="ru-RU"/>
        </w:rPr>
      </w:pPr>
      <w:r w:rsidRPr="003F3748">
        <w:rPr>
          <w:rFonts w:ascii="Times New Roman" w:eastAsia="Times New Roman" w:hAnsi="Times New Roman" w:cs="Times New Roman"/>
          <w:sz w:val="24"/>
          <w:szCs w:val="24"/>
          <w:lang w:eastAsia="ru-RU"/>
        </w:rPr>
        <w:t>существенное повышение мотивации и интереса к учению, приобретению нового опыта деятельности и поведения;</w:t>
      </w:r>
    </w:p>
    <w:p w:rsidR="006C35F2" w:rsidRPr="003F3748" w:rsidRDefault="006C35F2" w:rsidP="00432156">
      <w:pPr>
        <w:pStyle w:val="af1"/>
        <w:numPr>
          <w:ilvl w:val="0"/>
          <w:numId w:val="3"/>
        </w:numPr>
        <w:tabs>
          <w:tab w:val="left" w:pos="284"/>
        </w:tabs>
        <w:spacing w:after="0" w:line="240" w:lineRule="auto"/>
        <w:ind w:left="0" w:firstLine="0"/>
        <w:jc w:val="both"/>
        <w:rPr>
          <w:rFonts w:ascii="Times New Roman" w:eastAsia="Times New Roman" w:hAnsi="Times New Roman" w:cs="Times New Roman"/>
          <w:sz w:val="24"/>
          <w:szCs w:val="24"/>
          <w:lang w:eastAsia="ru-RU"/>
        </w:rPr>
      </w:pPr>
      <w:r w:rsidRPr="003F3748">
        <w:rPr>
          <w:rFonts w:ascii="Times New Roman" w:eastAsia="Times New Roman" w:hAnsi="Times New Roman" w:cs="Times New Roman"/>
          <w:sz w:val="24"/>
          <w:szCs w:val="24"/>
          <w:lang w:eastAsia="ru-RU"/>
        </w:rPr>
        <w:t>обеспечение условий для общекультурного и личностного развития на основе формирования универсальных учебных действий, которые обеспечивают не только успешное усвоение ими системы научных знаний, умений и навыков (академических результатов), позволяющих продолжить образование на следующей ступени, но и жизненной компетенции, составляющей основу социальной успешности.</w:t>
      </w:r>
    </w:p>
    <w:p w:rsidR="006C35F2" w:rsidRPr="003F3748" w:rsidRDefault="00892453" w:rsidP="00336B30">
      <w:pPr>
        <w:spacing w:after="0" w:line="240" w:lineRule="auto"/>
        <w:ind w:firstLine="708"/>
        <w:jc w:val="both"/>
        <w:rPr>
          <w:rFonts w:ascii="Times New Roman" w:eastAsia="Times New Roman" w:hAnsi="Times New Roman" w:cs="Times New Roman"/>
          <w:sz w:val="24"/>
          <w:szCs w:val="24"/>
          <w:lang w:eastAsia="ru-RU"/>
        </w:rPr>
      </w:pPr>
      <w:r w:rsidRPr="003F3748">
        <w:rPr>
          <w:rFonts w:ascii="Times New Roman" w:eastAsia="Times New Roman" w:hAnsi="Times New Roman" w:cs="Times New Roman"/>
          <w:sz w:val="24"/>
          <w:szCs w:val="24"/>
          <w:lang w:eastAsia="ru-RU"/>
        </w:rPr>
        <w:t xml:space="preserve">В основе </w:t>
      </w:r>
      <w:r w:rsidR="006C35F2" w:rsidRPr="003F3748">
        <w:rPr>
          <w:rFonts w:ascii="Times New Roman" w:eastAsia="Times New Roman" w:hAnsi="Times New Roman" w:cs="Times New Roman"/>
          <w:sz w:val="24"/>
          <w:szCs w:val="24"/>
          <w:lang w:eastAsia="ru-RU"/>
        </w:rPr>
        <w:t>АОО</w:t>
      </w:r>
      <w:r w:rsidRPr="003F3748">
        <w:rPr>
          <w:rFonts w:ascii="Times New Roman" w:eastAsia="Times New Roman" w:hAnsi="Times New Roman" w:cs="Times New Roman"/>
          <w:sz w:val="24"/>
          <w:szCs w:val="24"/>
          <w:lang w:eastAsia="ru-RU"/>
        </w:rPr>
        <w:t>П НОО обучающихся с ЗПР лежат</w:t>
      </w:r>
      <w:r w:rsidR="006C35F2" w:rsidRPr="003F3748">
        <w:rPr>
          <w:rFonts w:ascii="Times New Roman" w:eastAsia="Times New Roman" w:hAnsi="Times New Roman" w:cs="Times New Roman"/>
          <w:sz w:val="24"/>
          <w:szCs w:val="24"/>
          <w:lang w:eastAsia="ru-RU"/>
        </w:rPr>
        <w:t xml:space="preserve"> следующие принципы:</w:t>
      </w:r>
    </w:p>
    <w:p w:rsidR="006C35F2" w:rsidRPr="003F3748" w:rsidRDefault="006C35F2" w:rsidP="00432156">
      <w:pPr>
        <w:pStyle w:val="af1"/>
        <w:numPr>
          <w:ilvl w:val="1"/>
          <w:numId w:val="3"/>
        </w:numPr>
        <w:tabs>
          <w:tab w:val="left" w:pos="284"/>
        </w:tabs>
        <w:spacing w:after="0" w:line="240" w:lineRule="auto"/>
        <w:ind w:left="0" w:firstLine="0"/>
        <w:jc w:val="both"/>
        <w:rPr>
          <w:rFonts w:ascii="Times New Roman" w:eastAsia="Times New Roman" w:hAnsi="Times New Roman" w:cs="Times New Roman"/>
          <w:sz w:val="24"/>
          <w:szCs w:val="24"/>
          <w:lang w:eastAsia="ru-RU"/>
        </w:rPr>
      </w:pPr>
      <w:r w:rsidRPr="003F3748">
        <w:rPr>
          <w:rFonts w:ascii="Times New Roman" w:eastAsia="Times New Roman" w:hAnsi="Times New Roman" w:cs="Times New Roman"/>
          <w:sz w:val="24"/>
          <w:szCs w:val="24"/>
          <w:lang w:eastAsia="ru-RU"/>
        </w:rPr>
        <w:t>принципы государственной политики РФ в области образования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и</w:t>
      </w:r>
      <w:r w:rsidR="00892453" w:rsidRPr="003F3748">
        <w:rPr>
          <w:rFonts w:ascii="Times New Roman" w:eastAsia="Times New Roman" w:hAnsi="Times New Roman" w:cs="Times New Roman"/>
          <w:sz w:val="24"/>
          <w:szCs w:val="24"/>
          <w:lang w:eastAsia="ru-RU"/>
        </w:rPr>
        <w:t xml:space="preserve"> </w:t>
      </w:r>
      <w:r w:rsidRPr="003F3748">
        <w:rPr>
          <w:rFonts w:ascii="Times New Roman" w:eastAsia="Times New Roman" w:hAnsi="Times New Roman" w:cs="Times New Roman"/>
          <w:sz w:val="24"/>
          <w:szCs w:val="24"/>
          <w:lang w:eastAsia="ru-RU"/>
        </w:rPr>
        <w:t>воспитанников и др.);</w:t>
      </w:r>
    </w:p>
    <w:p w:rsidR="006C35F2" w:rsidRPr="003F3748" w:rsidRDefault="006C35F2" w:rsidP="00432156">
      <w:pPr>
        <w:pStyle w:val="af1"/>
        <w:numPr>
          <w:ilvl w:val="1"/>
          <w:numId w:val="3"/>
        </w:numPr>
        <w:tabs>
          <w:tab w:val="left" w:pos="284"/>
        </w:tabs>
        <w:spacing w:after="0" w:line="240" w:lineRule="auto"/>
        <w:ind w:left="0" w:firstLine="0"/>
        <w:jc w:val="both"/>
        <w:rPr>
          <w:rFonts w:ascii="Times New Roman" w:eastAsia="Times New Roman" w:hAnsi="Times New Roman" w:cs="Times New Roman"/>
          <w:sz w:val="24"/>
          <w:szCs w:val="24"/>
          <w:lang w:eastAsia="ru-RU"/>
        </w:rPr>
      </w:pPr>
      <w:r w:rsidRPr="003F3748">
        <w:rPr>
          <w:rFonts w:ascii="Times New Roman" w:eastAsia="Times New Roman" w:hAnsi="Times New Roman" w:cs="Times New Roman"/>
          <w:sz w:val="24"/>
          <w:szCs w:val="24"/>
          <w:lang w:eastAsia="ru-RU"/>
        </w:rPr>
        <w:t>принцип учета типологических и индивидуальных образовательных потребностей обучающихся;</w:t>
      </w:r>
    </w:p>
    <w:p w:rsidR="006C35F2" w:rsidRPr="003F3748" w:rsidRDefault="006C35F2" w:rsidP="00432156">
      <w:pPr>
        <w:pStyle w:val="af1"/>
        <w:numPr>
          <w:ilvl w:val="1"/>
          <w:numId w:val="3"/>
        </w:numPr>
        <w:tabs>
          <w:tab w:val="left" w:pos="284"/>
        </w:tabs>
        <w:spacing w:after="0" w:line="240" w:lineRule="auto"/>
        <w:ind w:left="0" w:firstLine="0"/>
        <w:jc w:val="both"/>
        <w:rPr>
          <w:rFonts w:ascii="Times New Roman" w:eastAsia="Times New Roman" w:hAnsi="Times New Roman" w:cs="Times New Roman"/>
          <w:sz w:val="24"/>
          <w:szCs w:val="24"/>
          <w:lang w:eastAsia="ru-RU"/>
        </w:rPr>
      </w:pPr>
      <w:r w:rsidRPr="003F3748">
        <w:rPr>
          <w:rFonts w:ascii="Times New Roman" w:eastAsia="Times New Roman" w:hAnsi="Times New Roman" w:cs="Times New Roman"/>
          <w:sz w:val="24"/>
          <w:szCs w:val="24"/>
          <w:lang w:eastAsia="ru-RU"/>
        </w:rPr>
        <w:t>принцип коррекционной направленности образовательного процесса;</w:t>
      </w:r>
    </w:p>
    <w:p w:rsidR="006C35F2" w:rsidRPr="003F3748" w:rsidRDefault="006C35F2" w:rsidP="00432156">
      <w:pPr>
        <w:pStyle w:val="af1"/>
        <w:numPr>
          <w:ilvl w:val="1"/>
          <w:numId w:val="3"/>
        </w:numPr>
        <w:tabs>
          <w:tab w:val="left" w:pos="284"/>
        </w:tabs>
        <w:spacing w:after="0" w:line="240" w:lineRule="auto"/>
        <w:ind w:left="0" w:firstLine="0"/>
        <w:jc w:val="both"/>
        <w:rPr>
          <w:rFonts w:ascii="Times New Roman" w:eastAsia="Times New Roman" w:hAnsi="Times New Roman" w:cs="Times New Roman"/>
          <w:sz w:val="24"/>
          <w:szCs w:val="24"/>
          <w:lang w:eastAsia="ru-RU"/>
        </w:rPr>
      </w:pPr>
      <w:r w:rsidRPr="003F3748">
        <w:rPr>
          <w:rFonts w:ascii="Times New Roman" w:eastAsia="Times New Roman" w:hAnsi="Times New Roman" w:cs="Times New Roman"/>
          <w:sz w:val="24"/>
          <w:szCs w:val="24"/>
          <w:lang w:eastAsia="ru-RU"/>
        </w:rPr>
        <w:t>принцип развивающей направленности образовательного процесса, ориентирующий его на развитие личности обучающегося и расширение его «зоны ближайшего развития» с учетом особых образовательных потребностей;</w:t>
      </w:r>
    </w:p>
    <w:p w:rsidR="006C35F2" w:rsidRPr="003F3748" w:rsidRDefault="006C35F2" w:rsidP="00432156">
      <w:pPr>
        <w:pStyle w:val="af1"/>
        <w:numPr>
          <w:ilvl w:val="1"/>
          <w:numId w:val="3"/>
        </w:numPr>
        <w:tabs>
          <w:tab w:val="left" w:pos="284"/>
        </w:tabs>
        <w:spacing w:after="0" w:line="240" w:lineRule="auto"/>
        <w:ind w:left="0" w:firstLine="0"/>
        <w:jc w:val="both"/>
        <w:rPr>
          <w:rFonts w:ascii="Times New Roman" w:eastAsia="Times New Roman" w:hAnsi="Times New Roman" w:cs="Times New Roman"/>
          <w:color w:val="auto"/>
          <w:sz w:val="24"/>
          <w:szCs w:val="24"/>
          <w:lang w:eastAsia="ru-RU"/>
        </w:rPr>
      </w:pPr>
      <w:r w:rsidRPr="003F3748">
        <w:rPr>
          <w:rFonts w:ascii="Times New Roman" w:eastAsia="Times New Roman" w:hAnsi="Times New Roman" w:cs="Times New Roman"/>
          <w:color w:val="auto"/>
          <w:sz w:val="24"/>
          <w:szCs w:val="24"/>
          <w:lang w:eastAsia="ru-RU"/>
        </w:rPr>
        <w:lastRenderedPageBreak/>
        <w:t>онтогенетический принцип;</w:t>
      </w:r>
    </w:p>
    <w:p w:rsidR="006C35F2" w:rsidRPr="003F3748" w:rsidRDefault="006C35F2" w:rsidP="00432156">
      <w:pPr>
        <w:pStyle w:val="af1"/>
        <w:numPr>
          <w:ilvl w:val="1"/>
          <w:numId w:val="3"/>
        </w:numPr>
        <w:tabs>
          <w:tab w:val="left" w:pos="284"/>
        </w:tabs>
        <w:spacing w:after="0" w:line="240" w:lineRule="auto"/>
        <w:ind w:left="0" w:firstLine="0"/>
        <w:jc w:val="both"/>
        <w:rPr>
          <w:rFonts w:ascii="Times New Roman" w:eastAsia="Times New Roman" w:hAnsi="Times New Roman" w:cs="Times New Roman"/>
          <w:sz w:val="24"/>
          <w:szCs w:val="24"/>
          <w:lang w:eastAsia="ru-RU"/>
        </w:rPr>
      </w:pPr>
      <w:r w:rsidRPr="003F3748">
        <w:rPr>
          <w:rFonts w:ascii="Times New Roman" w:eastAsia="Times New Roman" w:hAnsi="Times New Roman" w:cs="Times New Roman"/>
          <w:sz w:val="24"/>
          <w:szCs w:val="24"/>
          <w:lang w:eastAsia="ru-RU"/>
        </w:rPr>
        <w:t>принцип преемственности, предпо</w:t>
      </w:r>
      <w:r w:rsidR="00892453" w:rsidRPr="003F3748">
        <w:rPr>
          <w:rFonts w:ascii="Times New Roman" w:eastAsia="Times New Roman" w:hAnsi="Times New Roman" w:cs="Times New Roman"/>
          <w:sz w:val="24"/>
          <w:szCs w:val="24"/>
          <w:lang w:eastAsia="ru-RU"/>
        </w:rPr>
        <w:t xml:space="preserve">лагающий </w:t>
      </w:r>
      <w:r w:rsidRPr="003F3748">
        <w:rPr>
          <w:rFonts w:ascii="Times New Roman" w:eastAsia="Times New Roman" w:hAnsi="Times New Roman" w:cs="Times New Roman"/>
          <w:sz w:val="24"/>
          <w:szCs w:val="24"/>
          <w:lang w:eastAsia="ru-RU"/>
        </w:rPr>
        <w:t>ориентировку на программу основного общего образования, что обеспечивает непрерывность образования обучающихся с</w:t>
      </w:r>
      <w:r w:rsidR="00892453" w:rsidRPr="003F3748">
        <w:rPr>
          <w:rFonts w:ascii="Times New Roman" w:eastAsia="Times New Roman" w:hAnsi="Times New Roman" w:cs="Times New Roman"/>
          <w:sz w:val="24"/>
          <w:szCs w:val="24"/>
          <w:lang w:eastAsia="ru-RU"/>
        </w:rPr>
        <w:t xml:space="preserve"> </w:t>
      </w:r>
      <w:r w:rsidRPr="003F3748">
        <w:rPr>
          <w:rFonts w:ascii="Times New Roman" w:eastAsia="Times New Roman" w:hAnsi="Times New Roman" w:cs="Times New Roman"/>
          <w:sz w:val="24"/>
          <w:szCs w:val="24"/>
          <w:lang w:eastAsia="ru-RU"/>
        </w:rPr>
        <w:t>задержкой психического развития;</w:t>
      </w:r>
    </w:p>
    <w:p w:rsidR="006C35F2" w:rsidRPr="003F3748" w:rsidRDefault="006C35F2" w:rsidP="00432156">
      <w:pPr>
        <w:pStyle w:val="af1"/>
        <w:numPr>
          <w:ilvl w:val="1"/>
          <w:numId w:val="3"/>
        </w:numPr>
        <w:tabs>
          <w:tab w:val="left" w:pos="284"/>
        </w:tabs>
        <w:spacing w:after="0" w:line="240" w:lineRule="auto"/>
        <w:ind w:left="0" w:firstLine="0"/>
        <w:jc w:val="both"/>
        <w:rPr>
          <w:rFonts w:ascii="Times New Roman" w:eastAsia="Times New Roman" w:hAnsi="Times New Roman" w:cs="Times New Roman"/>
          <w:sz w:val="24"/>
          <w:szCs w:val="24"/>
          <w:lang w:eastAsia="ru-RU"/>
        </w:rPr>
      </w:pPr>
      <w:r w:rsidRPr="003F3748">
        <w:rPr>
          <w:rFonts w:ascii="Times New Roman" w:eastAsia="Times New Roman" w:hAnsi="Times New Roman" w:cs="Times New Roman"/>
          <w:sz w:val="24"/>
          <w:szCs w:val="24"/>
          <w:lang w:eastAsia="ru-RU"/>
        </w:rPr>
        <w:t>принцип целостности со</w:t>
      </w:r>
      <w:r w:rsidR="00892453" w:rsidRPr="003F3748">
        <w:rPr>
          <w:rFonts w:ascii="Times New Roman" w:eastAsia="Times New Roman" w:hAnsi="Times New Roman" w:cs="Times New Roman"/>
          <w:sz w:val="24"/>
          <w:szCs w:val="24"/>
          <w:lang w:eastAsia="ru-RU"/>
        </w:rPr>
        <w:t xml:space="preserve">держания образования, так как </w:t>
      </w:r>
      <w:r w:rsidRPr="003F3748">
        <w:rPr>
          <w:rFonts w:ascii="Times New Roman" w:eastAsia="Times New Roman" w:hAnsi="Times New Roman" w:cs="Times New Roman"/>
          <w:sz w:val="24"/>
          <w:szCs w:val="24"/>
          <w:lang w:eastAsia="ru-RU"/>
        </w:rPr>
        <w:t>в основу структуры содержания образования положено не понятие предмета, а «образовательной области»;</w:t>
      </w:r>
    </w:p>
    <w:p w:rsidR="006C35F2" w:rsidRPr="003F3748" w:rsidRDefault="006C35F2" w:rsidP="00432156">
      <w:pPr>
        <w:pStyle w:val="af1"/>
        <w:numPr>
          <w:ilvl w:val="1"/>
          <w:numId w:val="3"/>
        </w:numPr>
        <w:tabs>
          <w:tab w:val="left" w:pos="284"/>
        </w:tabs>
        <w:spacing w:after="0" w:line="240" w:lineRule="auto"/>
        <w:ind w:left="0" w:firstLine="0"/>
        <w:jc w:val="both"/>
        <w:rPr>
          <w:rFonts w:ascii="Times New Roman" w:eastAsia="Times New Roman" w:hAnsi="Times New Roman" w:cs="Times New Roman"/>
          <w:sz w:val="24"/>
          <w:szCs w:val="24"/>
          <w:lang w:eastAsia="ru-RU"/>
        </w:rPr>
      </w:pPr>
      <w:r w:rsidRPr="003F3748">
        <w:rPr>
          <w:rFonts w:ascii="Times New Roman" w:eastAsia="Times New Roman" w:hAnsi="Times New Roman" w:cs="Times New Roman"/>
          <w:sz w:val="24"/>
          <w:szCs w:val="24"/>
          <w:lang w:eastAsia="ru-RU"/>
        </w:rPr>
        <w:t>принцип направленности на формирование деятельности, обеспечивает возможность овладения обучающимися с задержкой психического развития всеми видами доступной им предметно-практической деятельности, способами</w:t>
      </w:r>
      <w:r w:rsidR="00892453" w:rsidRPr="003F3748">
        <w:rPr>
          <w:rFonts w:ascii="Times New Roman" w:eastAsia="Times New Roman" w:hAnsi="Times New Roman" w:cs="Times New Roman"/>
          <w:sz w:val="24"/>
          <w:szCs w:val="24"/>
          <w:lang w:eastAsia="ru-RU"/>
        </w:rPr>
        <w:t xml:space="preserve"> </w:t>
      </w:r>
      <w:r w:rsidRPr="003F3748">
        <w:rPr>
          <w:rFonts w:ascii="Times New Roman" w:eastAsia="Times New Roman" w:hAnsi="Times New Roman" w:cs="Times New Roman"/>
          <w:sz w:val="24"/>
          <w:szCs w:val="24"/>
          <w:lang w:eastAsia="ru-RU"/>
        </w:rPr>
        <w:t>и приемами познавательной и учебной деятельности, коммуникативной деятельности и нормативным поведением;</w:t>
      </w:r>
    </w:p>
    <w:p w:rsidR="006C35F2" w:rsidRPr="003F3748" w:rsidRDefault="006C35F2" w:rsidP="00432156">
      <w:pPr>
        <w:pStyle w:val="af1"/>
        <w:numPr>
          <w:ilvl w:val="1"/>
          <w:numId w:val="3"/>
        </w:numPr>
        <w:tabs>
          <w:tab w:val="left" w:pos="284"/>
        </w:tabs>
        <w:spacing w:after="0" w:line="240" w:lineRule="auto"/>
        <w:ind w:left="0" w:firstLine="0"/>
        <w:jc w:val="both"/>
        <w:rPr>
          <w:rFonts w:ascii="Times New Roman" w:eastAsia="Times New Roman" w:hAnsi="Times New Roman" w:cs="Times New Roman"/>
          <w:sz w:val="24"/>
          <w:szCs w:val="24"/>
          <w:lang w:eastAsia="ru-RU"/>
        </w:rPr>
      </w:pPr>
      <w:r w:rsidRPr="003F3748">
        <w:rPr>
          <w:rFonts w:ascii="Times New Roman" w:eastAsia="Times New Roman" w:hAnsi="Times New Roman" w:cs="Times New Roman"/>
          <w:sz w:val="24"/>
          <w:szCs w:val="24"/>
          <w:lang w:eastAsia="ru-RU"/>
        </w:rPr>
        <w:t>принцип переноса усвоенных знаний, умений, и навыков и отношений, сформированных в условиях учебной ситуации, в различные жизненные ситуации, что обеспечит готовность обучающегося к самостоятельной ориентировке и активной деятельности в реальном мире;</w:t>
      </w:r>
    </w:p>
    <w:p w:rsidR="006C35F2" w:rsidRPr="003F3748" w:rsidRDefault="006C35F2" w:rsidP="00432156">
      <w:pPr>
        <w:pStyle w:val="af1"/>
        <w:numPr>
          <w:ilvl w:val="1"/>
          <w:numId w:val="3"/>
        </w:numPr>
        <w:tabs>
          <w:tab w:val="left" w:pos="284"/>
        </w:tabs>
        <w:spacing w:after="0" w:line="240" w:lineRule="auto"/>
        <w:ind w:left="0" w:firstLine="0"/>
        <w:jc w:val="both"/>
        <w:rPr>
          <w:rFonts w:ascii="Times New Roman" w:eastAsia="Times New Roman" w:hAnsi="Times New Roman" w:cs="Times New Roman"/>
          <w:sz w:val="24"/>
          <w:szCs w:val="24"/>
          <w:lang w:eastAsia="ru-RU"/>
        </w:rPr>
      </w:pPr>
      <w:r w:rsidRPr="003F3748">
        <w:rPr>
          <w:rFonts w:ascii="Times New Roman" w:eastAsia="Times New Roman" w:hAnsi="Times New Roman" w:cs="Times New Roman"/>
          <w:sz w:val="24"/>
          <w:szCs w:val="24"/>
          <w:lang w:eastAsia="ru-RU"/>
        </w:rPr>
        <w:t>принцип сотрудничества с семьей.</w:t>
      </w:r>
    </w:p>
    <w:p w:rsidR="00336B30" w:rsidRPr="003F3748" w:rsidRDefault="00336B30" w:rsidP="005A328D">
      <w:pPr>
        <w:pStyle w:val="Zag1"/>
        <w:spacing w:after="0" w:line="240" w:lineRule="auto"/>
        <w:jc w:val="both"/>
        <w:rPr>
          <w:lang w:val="ru-RU"/>
        </w:rPr>
      </w:pPr>
    </w:p>
    <w:p w:rsidR="00336B30" w:rsidRPr="003F3748" w:rsidRDefault="00336B30" w:rsidP="005A328D">
      <w:pPr>
        <w:pStyle w:val="Zag1"/>
        <w:spacing w:after="0" w:line="240" w:lineRule="auto"/>
        <w:jc w:val="both"/>
        <w:sectPr w:rsidR="00336B30" w:rsidRPr="003F3748" w:rsidSect="00DB7473">
          <w:pgSz w:w="11906" w:h="16838"/>
          <w:pgMar w:top="1134" w:right="850" w:bottom="1134" w:left="1701" w:header="708" w:footer="708" w:gutter="0"/>
          <w:cols w:space="708"/>
          <w:docGrid w:linePitch="360"/>
        </w:sectPr>
      </w:pPr>
    </w:p>
    <w:p w:rsidR="00FC1CE2" w:rsidRPr="003F3748" w:rsidRDefault="00FC1CE2" w:rsidP="005A328D">
      <w:pPr>
        <w:pStyle w:val="Zag1"/>
        <w:spacing w:after="0" w:line="240" w:lineRule="auto"/>
        <w:jc w:val="both"/>
        <w:rPr>
          <w:lang w:val="ru-RU"/>
        </w:rPr>
      </w:pPr>
      <w:r w:rsidRPr="003F3748">
        <w:lastRenderedPageBreak/>
        <w:t>I</w:t>
      </w:r>
      <w:r w:rsidRPr="003F3748">
        <w:rPr>
          <w:lang w:val="ru-RU"/>
        </w:rPr>
        <w:t>. Целевой раздел</w:t>
      </w:r>
    </w:p>
    <w:p w:rsidR="006C35F2" w:rsidRPr="003F3748" w:rsidRDefault="00FC1CE2" w:rsidP="005A328D">
      <w:pPr>
        <w:spacing w:after="0" w:line="240" w:lineRule="auto"/>
        <w:ind w:firstLine="708"/>
        <w:jc w:val="center"/>
        <w:rPr>
          <w:rFonts w:ascii="Times New Roman" w:hAnsi="Times New Roman" w:cs="Times New Roman"/>
          <w:b/>
          <w:sz w:val="24"/>
          <w:szCs w:val="24"/>
        </w:rPr>
      </w:pPr>
      <w:r w:rsidRPr="003F3748">
        <w:rPr>
          <w:rFonts w:ascii="Times New Roman" w:hAnsi="Times New Roman" w:cs="Times New Roman"/>
          <w:b/>
          <w:sz w:val="24"/>
          <w:szCs w:val="24"/>
        </w:rPr>
        <w:t>1.1. Пояснительная записка.</w:t>
      </w:r>
    </w:p>
    <w:p w:rsidR="00FC1CE2" w:rsidRPr="003F3748" w:rsidRDefault="00FC1CE2" w:rsidP="005A328D">
      <w:pPr>
        <w:pStyle w:val="14TexstOSNOVA1012"/>
        <w:spacing w:line="240" w:lineRule="auto"/>
        <w:ind w:firstLine="709"/>
        <w:rPr>
          <w:rFonts w:ascii="Times New Roman" w:hAnsi="Times New Roman" w:cs="Times New Roman"/>
          <w:iCs/>
          <w:kern w:val="1"/>
          <w:sz w:val="24"/>
          <w:szCs w:val="24"/>
        </w:rPr>
      </w:pPr>
      <w:r w:rsidRPr="003F3748">
        <w:rPr>
          <w:rFonts w:ascii="Times New Roman" w:hAnsi="Times New Roman" w:cs="Times New Roman"/>
          <w:b/>
          <w:sz w:val="24"/>
          <w:szCs w:val="24"/>
        </w:rPr>
        <w:t>Цель реализации АООП НОО обучающихся с ЗПР</w:t>
      </w:r>
      <w:r w:rsidRPr="003F3748">
        <w:rPr>
          <w:rStyle w:val="af"/>
          <w:sz w:val="24"/>
          <w:szCs w:val="24"/>
        </w:rPr>
        <w:t xml:space="preserve"> </w:t>
      </w:r>
      <w:r w:rsidR="00336B30" w:rsidRPr="003F3748">
        <w:rPr>
          <w:rStyle w:val="af"/>
          <w:sz w:val="24"/>
          <w:szCs w:val="24"/>
        </w:rPr>
        <w:t xml:space="preserve">– </w:t>
      </w:r>
      <w:r w:rsidR="00336B30" w:rsidRPr="003F3748">
        <w:rPr>
          <w:rFonts w:ascii="Times New Roman" w:hAnsi="Times New Roman" w:cs="Times New Roman"/>
          <w:iCs/>
          <w:kern w:val="1"/>
          <w:sz w:val="24"/>
          <w:szCs w:val="24"/>
        </w:rPr>
        <w:t xml:space="preserve">обеспечение выполнения требований ФГОС НОО </w:t>
      </w:r>
      <w:r w:rsidRPr="003F3748">
        <w:rPr>
          <w:rFonts w:ascii="Times New Roman" w:hAnsi="Times New Roman" w:cs="Times New Roman"/>
          <w:sz w:val="24"/>
          <w:szCs w:val="24"/>
        </w:rPr>
        <w:t>обучающихся с ОВЗ</w:t>
      </w:r>
      <w:r w:rsidRPr="003F3748">
        <w:rPr>
          <w:rStyle w:val="af"/>
          <w:iCs/>
          <w:sz w:val="24"/>
          <w:szCs w:val="24"/>
          <w:lang w:eastAsia="ar-SA"/>
        </w:rPr>
        <w:t xml:space="preserve"> </w:t>
      </w:r>
      <w:r w:rsidR="00336B30" w:rsidRPr="003F3748">
        <w:rPr>
          <w:rFonts w:ascii="Times New Roman" w:hAnsi="Times New Roman" w:cs="Times New Roman"/>
          <w:iCs/>
          <w:kern w:val="1"/>
          <w:sz w:val="24"/>
          <w:szCs w:val="24"/>
        </w:rPr>
        <w:t xml:space="preserve">посредством создания условий для максимального </w:t>
      </w:r>
      <w:r w:rsidRPr="003F3748">
        <w:rPr>
          <w:rFonts w:ascii="Times New Roman" w:hAnsi="Times New Roman" w:cs="Times New Roman"/>
          <w:iCs/>
          <w:kern w:val="1"/>
          <w:sz w:val="24"/>
          <w:szCs w:val="24"/>
        </w:rPr>
        <w:t>удовлетворения особых образовательных потребностей обучающихся с ЗПР, обеспечивающих усвоение ими социального и культурного опыта.</w:t>
      </w:r>
    </w:p>
    <w:p w:rsidR="00FC1CE2" w:rsidRPr="003F3748" w:rsidRDefault="00FC1CE2" w:rsidP="005A328D">
      <w:pPr>
        <w:pStyle w:val="ab"/>
        <w:spacing w:after="0" w:line="240" w:lineRule="auto"/>
        <w:jc w:val="both"/>
        <w:rPr>
          <w:rFonts w:ascii="Times New Roman" w:hAnsi="Times New Roman"/>
          <w:b/>
          <w:sz w:val="24"/>
          <w:szCs w:val="24"/>
        </w:rPr>
      </w:pPr>
      <w:r w:rsidRPr="003F3748">
        <w:rPr>
          <w:rFonts w:ascii="Times New Roman" w:hAnsi="Times New Roman"/>
          <w:b/>
          <w:sz w:val="24"/>
          <w:szCs w:val="24"/>
        </w:rPr>
        <w:t>Основные задачи:</w:t>
      </w:r>
    </w:p>
    <w:p w:rsidR="00FC1CE2" w:rsidRPr="003F3748" w:rsidRDefault="00FC1CE2" w:rsidP="00336B30">
      <w:pPr>
        <w:pStyle w:val="ae"/>
        <w:spacing w:line="240" w:lineRule="auto"/>
        <w:ind w:firstLine="0"/>
        <w:rPr>
          <w:caps w:val="0"/>
          <w:color w:val="auto"/>
          <w:sz w:val="24"/>
          <w:szCs w:val="24"/>
        </w:rPr>
      </w:pPr>
      <w:r w:rsidRPr="003F3748">
        <w:rPr>
          <w:color w:val="auto"/>
          <w:sz w:val="24"/>
          <w:szCs w:val="24"/>
        </w:rPr>
        <w:t>•</w:t>
      </w:r>
      <w:r w:rsidR="00336B30" w:rsidRPr="003F3748">
        <w:rPr>
          <w:color w:val="auto"/>
          <w:sz w:val="24"/>
          <w:szCs w:val="24"/>
        </w:rPr>
        <w:t xml:space="preserve"> </w:t>
      </w:r>
      <w:r w:rsidRPr="003F3748">
        <w:rPr>
          <w:caps w:val="0"/>
          <w:sz w:val="24"/>
          <w:szCs w:val="24"/>
        </w:rPr>
        <w:t>формирование общей культуры, духовно-нравственное, гражданское, социальное, личностное и интеллектуальное развитие, развитие творческих способностей, сохранение и укрепление здоровья</w:t>
      </w:r>
      <w:r w:rsidRPr="003F3748">
        <w:rPr>
          <w:caps w:val="0"/>
          <w:color w:val="auto"/>
          <w:sz w:val="24"/>
          <w:szCs w:val="24"/>
        </w:rPr>
        <w:t xml:space="preserve"> обучающихся с ЗПР;</w:t>
      </w:r>
    </w:p>
    <w:p w:rsidR="00FC1CE2" w:rsidRPr="003F3748" w:rsidRDefault="00336B30" w:rsidP="00336B30">
      <w:pPr>
        <w:pStyle w:val="ae"/>
        <w:spacing w:line="240" w:lineRule="auto"/>
        <w:ind w:firstLine="0"/>
        <w:rPr>
          <w:sz w:val="24"/>
          <w:szCs w:val="24"/>
        </w:rPr>
      </w:pPr>
      <w:r w:rsidRPr="003F3748">
        <w:rPr>
          <w:sz w:val="24"/>
          <w:szCs w:val="24"/>
        </w:rPr>
        <w:t xml:space="preserve">• </w:t>
      </w:r>
      <w:r w:rsidR="00FC1CE2" w:rsidRPr="003F3748">
        <w:rPr>
          <w:caps w:val="0"/>
          <w:sz w:val="24"/>
          <w:szCs w:val="24"/>
        </w:rPr>
        <w:t>достижение планируемых результатов освоения АООП НОО, целевых установок, приобретение знаний, умений, навыков, компетенций и компетентностей, определяемых личностными, семейными, общественными, государственными потребностями и возможностями обучающегося с ЗПР, индивидуальными особенностями развития и состояния здоровья</w:t>
      </w:r>
      <w:r w:rsidR="00FC1CE2" w:rsidRPr="003F3748">
        <w:rPr>
          <w:sz w:val="24"/>
          <w:szCs w:val="24"/>
        </w:rPr>
        <w:t>;</w:t>
      </w:r>
    </w:p>
    <w:p w:rsidR="00FC1CE2" w:rsidRPr="003F3748" w:rsidRDefault="00336B30" w:rsidP="00336B30">
      <w:pPr>
        <w:pStyle w:val="ae"/>
        <w:spacing w:line="240" w:lineRule="auto"/>
        <w:ind w:firstLine="0"/>
        <w:rPr>
          <w:sz w:val="24"/>
          <w:szCs w:val="24"/>
        </w:rPr>
      </w:pPr>
      <w:r w:rsidRPr="003F3748">
        <w:rPr>
          <w:sz w:val="24"/>
          <w:szCs w:val="24"/>
        </w:rPr>
        <w:t xml:space="preserve">• </w:t>
      </w:r>
      <w:r w:rsidR="00FC1CE2" w:rsidRPr="003F3748">
        <w:rPr>
          <w:caps w:val="0"/>
          <w:sz w:val="24"/>
          <w:szCs w:val="24"/>
        </w:rPr>
        <w:t xml:space="preserve">становление и развитие личности обучающегося с </w:t>
      </w:r>
      <w:r w:rsidR="009D693B" w:rsidRPr="003F3748">
        <w:rPr>
          <w:caps w:val="0"/>
          <w:sz w:val="24"/>
          <w:szCs w:val="24"/>
        </w:rPr>
        <w:t xml:space="preserve">ЗПР путем </w:t>
      </w:r>
      <w:r w:rsidR="00FC1CE2" w:rsidRPr="003F3748">
        <w:rPr>
          <w:caps w:val="0"/>
          <w:kern w:val="2"/>
          <w:sz w:val="24"/>
          <w:szCs w:val="24"/>
        </w:rPr>
        <w:t>преодоления возможных трудностей познавательного, коммуникативного, двигательного, личностного развития</w:t>
      </w:r>
      <w:r w:rsidR="00FC1CE2" w:rsidRPr="003F3748">
        <w:rPr>
          <w:sz w:val="24"/>
          <w:szCs w:val="24"/>
        </w:rPr>
        <w:t>;</w:t>
      </w:r>
    </w:p>
    <w:p w:rsidR="00FC1CE2" w:rsidRPr="003F3748" w:rsidRDefault="00FC1CE2" w:rsidP="00336B30">
      <w:pPr>
        <w:pStyle w:val="ae"/>
        <w:tabs>
          <w:tab w:val="left" w:pos="142"/>
        </w:tabs>
        <w:spacing w:line="240" w:lineRule="auto"/>
        <w:ind w:firstLine="0"/>
        <w:rPr>
          <w:caps w:val="0"/>
          <w:color w:val="auto"/>
          <w:sz w:val="24"/>
          <w:szCs w:val="24"/>
        </w:rPr>
      </w:pPr>
      <w:r w:rsidRPr="003F3748">
        <w:rPr>
          <w:color w:val="auto"/>
          <w:sz w:val="24"/>
          <w:szCs w:val="24"/>
        </w:rPr>
        <w:t>•</w:t>
      </w:r>
      <w:r w:rsidR="00336B30" w:rsidRPr="003F3748">
        <w:rPr>
          <w:color w:val="auto"/>
          <w:sz w:val="24"/>
          <w:szCs w:val="24"/>
        </w:rPr>
        <w:t xml:space="preserve"> </w:t>
      </w:r>
      <w:r w:rsidRPr="003F3748">
        <w:rPr>
          <w:caps w:val="0"/>
          <w:color w:val="auto"/>
          <w:sz w:val="24"/>
          <w:szCs w:val="24"/>
        </w:rPr>
        <w:t>со</w:t>
      </w:r>
      <w:r w:rsidRPr="003F3748">
        <w:rPr>
          <w:caps w:val="0"/>
          <w:color w:val="auto"/>
          <w:sz w:val="24"/>
          <w:szCs w:val="24"/>
          <w:u w:color="000000"/>
        </w:rPr>
        <w:t>здание благоприятных условий для удовлетворения особых образовательных потребностей обучающихся с ЗПР</w:t>
      </w:r>
      <w:r w:rsidRPr="003F3748">
        <w:rPr>
          <w:color w:val="auto"/>
          <w:sz w:val="24"/>
          <w:szCs w:val="24"/>
          <w:u w:color="000000"/>
        </w:rPr>
        <w:t>;</w:t>
      </w:r>
    </w:p>
    <w:p w:rsidR="00FC1CE2" w:rsidRPr="003F3748" w:rsidRDefault="00336B30" w:rsidP="00336B30">
      <w:pPr>
        <w:pStyle w:val="ae"/>
        <w:spacing w:line="240" w:lineRule="auto"/>
        <w:ind w:firstLine="0"/>
        <w:rPr>
          <w:sz w:val="24"/>
          <w:szCs w:val="24"/>
        </w:rPr>
      </w:pPr>
      <w:r w:rsidRPr="003F3748">
        <w:rPr>
          <w:sz w:val="24"/>
          <w:szCs w:val="24"/>
        </w:rPr>
        <w:t xml:space="preserve">• </w:t>
      </w:r>
      <w:r w:rsidR="00FC1CE2" w:rsidRPr="003F3748">
        <w:rPr>
          <w:caps w:val="0"/>
          <w:sz w:val="24"/>
          <w:szCs w:val="24"/>
        </w:rPr>
        <w:t>обеспечение доступности получения качественного начального общего образования</w:t>
      </w:r>
      <w:r w:rsidR="00FC1CE2" w:rsidRPr="003F3748">
        <w:rPr>
          <w:sz w:val="24"/>
          <w:szCs w:val="24"/>
        </w:rPr>
        <w:t>;</w:t>
      </w:r>
    </w:p>
    <w:p w:rsidR="00FC1CE2" w:rsidRPr="003F3748" w:rsidRDefault="00336B30" w:rsidP="00336B30">
      <w:pPr>
        <w:pStyle w:val="ae"/>
        <w:spacing w:line="240" w:lineRule="auto"/>
        <w:ind w:firstLine="0"/>
        <w:rPr>
          <w:sz w:val="24"/>
          <w:szCs w:val="24"/>
        </w:rPr>
      </w:pPr>
      <w:r w:rsidRPr="003F3748">
        <w:rPr>
          <w:sz w:val="24"/>
          <w:szCs w:val="24"/>
        </w:rPr>
        <w:t xml:space="preserve">• </w:t>
      </w:r>
      <w:r w:rsidR="00FC1CE2" w:rsidRPr="003F3748">
        <w:rPr>
          <w:caps w:val="0"/>
          <w:sz w:val="24"/>
          <w:szCs w:val="24"/>
        </w:rPr>
        <w:t>обеспечение преемственности начального общего и основного общего образования</w:t>
      </w:r>
      <w:r w:rsidR="00FC1CE2" w:rsidRPr="003F3748">
        <w:rPr>
          <w:sz w:val="24"/>
          <w:szCs w:val="24"/>
        </w:rPr>
        <w:t>;</w:t>
      </w:r>
    </w:p>
    <w:p w:rsidR="00FC1CE2" w:rsidRPr="003F3748" w:rsidRDefault="00336B30" w:rsidP="00336B30">
      <w:pPr>
        <w:pStyle w:val="ae"/>
        <w:spacing w:line="240" w:lineRule="auto"/>
        <w:ind w:firstLine="0"/>
        <w:rPr>
          <w:sz w:val="24"/>
          <w:szCs w:val="24"/>
        </w:rPr>
      </w:pPr>
      <w:r w:rsidRPr="003F3748">
        <w:rPr>
          <w:sz w:val="24"/>
          <w:szCs w:val="24"/>
        </w:rPr>
        <w:t xml:space="preserve">• </w:t>
      </w:r>
      <w:r w:rsidR="00FC1CE2" w:rsidRPr="003F3748">
        <w:rPr>
          <w:caps w:val="0"/>
          <w:color w:val="auto"/>
          <w:sz w:val="24"/>
          <w:szCs w:val="24"/>
        </w:rPr>
        <w:t>выявление и развитие возможностей и способностей обучающихся с ЗПР, через организацию их общественно полезной дея</w:t>
      </w:r>
      <w:r w:rsidRPr="003F3748">
        <w:rPr>
          <w:caps w:val="0"/>
          <w:color w:val="auto"/>
          <w:sz w:val="24"/>
          <w:szCs w:val="24"/>
        </w:rPr>
        <w:t>тельности, проведения спортивно-</w:t>
      </w:r>
      <w:r w:rsidR="00FC1CE2" w:rsidRPr="003F3748">
        <w:rPr>
          <w:caps w:val="0"/>
          <w:color w:val="auto"/>
          <w:sz w:val="24"/>
          <w:szCs w:val="24"/>
        </w:rPr>
        <w:t xml:space="preserve">оздоровительной работы, организацию художественного творчества и др. </w:t>
      </w:r>
      <w:r w:rsidR="009D693B" w:rsidRPr="003F3748">
        <w:rPr>
          <w:caps w:val="0"/>
          <w:color w:val="auto"/>
          <w:sz w:val="24"/>
          <w:szCs w:val="24"/>
        </w:rPr>
        <w:t xml:space="preserve">с использованием системы секций, </w:t>
      </w:r>
      <w:r w:rsidR="00FC1CE2" w:rsidRPr="003F3748">
        <w:rPr>
          <w:caps w:val="0"/>
          <w:color w:val="auto"/>
          <w:sz w:val="24"/>
          <w:szCs w:val="24"/>
        </w:rPr>
        <w:t>кружков, проведении спортивных, творческих и др. соревнований;</w:t>
      </w:r>
    </w:p>
    <w:p w:rsidR="00FC1CE2" w:rsidRPr="003F3748" w:rsidRDefault="00336B30" w:rsidP="00336B30">
      <w:pPr>
        <w:pStyle w:val="ae"/>
        <w:spacing w:line="240" w:lineRule="auto"/>
        <w:ind w:firstLine="0"/>
        <w:rPr>
          <w:sz w:val="24"/>
          <w:szCs w:val="24"/>
        </w:rPr>
      </w:pPr>
      <w:r w:rsidRPr="003F3748">
        <w:rPr>
          <w:sz w:val="24"/>
          <w:szCs w:val="24"/>
        </w:rPr>
        <w:t xml:space="preserve">• </w:t>
      </w:r>
      <w:r w:rsidR="00FC1CE2" w:rsidRPr="003F3748">
        <w:rPr>
          <w:caps w:val="0"/>
          <w:sz w:val="24"/>
          <w:szCs w:val="24"/>
        </w:rPr>
        <w:t>использование в образовательном процессе современных образовательных технологий деятельностного типа</w:t>
      </w:r>
      <w:r w:rsidR="00FC1CE2" w:rsidRPr="003F3748">
        <w:rPr>
          <w:sz w:val="24"/>
          <w:szCs w:val="24"/>
        </w:rPr>
        <w:t>;</w:t>
      </w:r>
    </w:p>
    <w:p w:rsidR="00FC1CE2" w:rsidRPr="003F3748" w:rsidRDefault="00336B30" w:rsidP="00336B30">
      <w:pPr>
        <w:pStyle w:val="ae"/>
        <w:spacing w:line="240" w:lineRule="auto"/>
        <w:ind w:firstLine="0"/>
        <w:rPr>
          <w:sz w:val="24"/>
          <w:szCs w:val="24"/>
        </w:rPr>
      </w:pPr>
      <w:r w:rsidRPr="003F3748">
        <w:rPr>
          <w:sz w:val="24"/>
          <w:szCs w:val="24"/>
        </w:rPr>
        <w:t xml:space="preserve">• </w:t>
      </w:r>
      <w:r w:rsidR="00FC1CE2" w:rsidRPr="003F3748">
        <w:rPr>
          <w:caps w:val="0"/>
          <w:sz w:val="24"/>
          <w:szCs w:val="24"/>
        </w:rPr>
        <w:t>предоставление обучающимся возможности для эффективной самостоятельной работы</w:t>
      </w:r>
      <w:r w:rsidR="00FC1CE2" w:rsidRPr="003F3748">
        <w:rPr>
          <w:sz w:val="24"/>
          <w:szCs w:val="24"/>
        </w:rPr>
        <w:t>;</w:t>
      </w:r>
    </w:p>
    <w:p w:rsidR="00FC1CE2" w:rsidRPr="003F3748" w:rsidRDefault="00336B30" w:rsidP="00336B30">
      <w:pPr>
        <w:pStyle w:val="ae"/>
        <w:spacing w:line="240" w:lineRule="auto"/>
        <w:ind w:firstLine="0"/>
        <w:rPr>
          <w:sz w:val="24"/>
          <w:szCs w:val="24"/>
        </w:rPr>
      </w:pPr>
      <w:r w:rsidRPr="003F3748">
        <w:rPr>
          <w:sz w:val="24"/>
          <w:szCs w:val="24"/>
        </w:rPr>
        <w:t xml:space="preserve">• </w:t>
      </w:r>
      <w:r w:rsidR="00FC1CE2" w:rsidRPr="003F3748">
        <w:rPr>
          <w:caps w:val="0"/>
          <w:sz w:val="24"/>
          <w:szCs w:val="24"/>
        </w:rPr>
        <w:t>участие педагогических работников, обучающихся, их родителей (законных представителей) и общественности в проектировании и развитии внутришкольной социальной среды;</w:t>
      </w:r>
    </w:p>
    <w:p w:rsidR="00FC1CE2" w:rsidRPr="003F3748" w:rsidRDefault="00336B30" w:rsidP="00336B30">
      <w:pPr>
        <w:pStyle w:val="ae"/>
        <w:spacing w:line="240" w:lineRule="auto"/>
        <w:ind w:firstLine="0"/>
        <w:rPr>
          <w:sz w:val="24"/>
          <w:szCs w:val="24"/>
        </w:rPr>
      </w:pPr>
      <w:r w:rsidRPr="003F3748">
        <w:rPr>
          <w:sz w:val="24"/>
          <w:szCs w:val="24"/>
        </w:rPr>
        <w:t xml:space="preserve">• </w:t>
      </w:r>
      <w:r w:rsidR="00FC1CE2" w:rsidRPr="003F3748">
        <w:rPr>
          <w:caps w:val="0"/>
          <w:sz w:val="24"/>
          <w:szCs w:val="24"/>
        </w:rPr>
        <w:t>включение обучающихся в процессы познания и преобразования внешкольной социальной среды (на</w:t>
      </w:r>
      <w:r w:rsidR="009D693B" w:rsidRPr="003F3748">
        <w:rPr>
          <w:caps w:val="0"/>
          <w:sz w:val="24"/>
          <w:szCs w:val="24"/>
        </w:rPr>
        <w:t>селённого пункта</w:t>
      </w:r>
      <w:r w:rsidR="00FC1CE2" w:rsidRPr="003F3748">
        <w:rPr>
          <w:caps w:val="0"/>
          <w:sz w:val="24"/>
          <w:szCs w:val="24"/>
        </w:rPr>
        <w:t>).</w:t>
      </w:r>
    </w:p>
    <w:p w:rsidR="00FC1CE2" w:rsidRPr="003F3748" w:rsidRDefault="00FC1CE2" w:rsidP="005A328D">
      <w:pPr>
        <w:pStyle w:val="14TexstOSNOVA1012"/>
        <w:spacing w:line="240" w:lineRule="auto"/>
        <w:ind w:firstLine="709"/>
        <w:rPr>
          <w:rFonts w:ascii="Times New Roman" w:hAnsi="Times New Roman" w:cs="Times New Roman"/>
          <w:b/>
          <w:color w:val="auto"/>
          <w:sz w:val="24"/>
          <w:szCs w:val="24"/>
        </w:rPr>
      </w:pPr>
      <w:r w:rsidRPr="003F3748">
        <w:rPr>
          <w:rFonts w:ascii="Times New Roman" w:hAnsi="Times New Roman" w:cs="Times New Roman"/>
          <w:b/>
          <w:sz w:val="24"/>
          <w:szCs w:val="24"/>
        </w:rPr>
        <w:t xml:space="preserve">Общая характеристика </w:t>
      </w:r>
      <w:r w:rsidR="00336B30" w:rsidRPr="003F3748">
        <w:rPr>
          <w:rFonts w:ascii="Times New Roman" w:hAnsi="Times New Roman" w:cs="Times New Roman"/>
          <w:b/>
          <w:sz w:val="24"/>
          <w:szCs w:val="24"/>
        </w:rPr>
        <w:t xml:space="preserve">АООП НОО </w:t>
      </w:r>
      <w:r w:rsidRPr="003F3748">
        <w:rPr>
          <w:rFonts w:ascii="Times New Roman" w:hAnsi="Times New Roman" w:cs="Times New Roman"/>
          <w:b/>
          <w:sz w:val="24"/>
          <w:szCs w:val="24"/>
        </w:rPr>
        <w:t xml:space="preserve">обучающихся с </w:t>
      </w:r>
      <w:r w:rsidR="00A83256" w:rsidRPr="003F3748">
        <w:rPr>
          <w:rFonts w:ascii="Times New Roman" w:hAnsi="Times New Roman" w:cs="Times New Roman"/>
          <w:b/>
          <w:sz w:val="24"/>
          <w:szCs w:val="24"/>
        </w:rPr>
        <w:t>ЗПР</w:t>
      </w:r>
    </w:p>
    <w:p w:rsidR="00FC1CE2" w:rsidRPr="003F3748" w:rsidRDefault="00FC1CE2" w:rsidP="005A328D">
      <w:pPr>
        <w:spacing w:after="0" w:line="240" w:lineRule="auto"/>
        <w:ind w:firstLine="709"/>
        <w:jc w:val="both"/>
        <w:rPr>
          <w:rFonts w:ascii="Times New Roman" w:hAnsi="Times New Roman" w:cs="Times New Roman"/>
          <w:color w:val="auto"/>
          <w:sz w:val="24"/>
          <w:szCs w:val="24"/>
        </w:rPr>
      </w:pPr>
      <w:r w:rsidRPr="003F3748">
        <w:rPr>
          <w:rFonts w:ascii="Times New Roman" w:hAnsi="Times New Roman" w:cs="Times New Roman"/>
          <w:color w:val="auto"/>
          <w:sz w:val="24"/>
          <w:szCs w:val="24"/>
          <w:u w:color="000000"/>
        </w:rPr>
        <w:t xml:space="preserve">Адаптированная основная общеобразовательная программа начального общего образования обучающихся с ОВЗ (вариант 7.1.) разработана в соответствии с требованиями федерального государственного образовательного стандарта начального общего образования для обучающихся с ограниченными возможностями здоровья к структуре адаптированной основной общеобразовательной программы, </w:t>
      </w:r>
      <w:r w:rsidRPr="003F3748">
        <w:rPr>
          <w:rFonts w:ascii="Times New Roman" w:hAnsi="Times New Roman" w:cs="Times New Roman"/>
          <w:color w:val="auto"/>
          <w:sz w:val="24"/>
          <w:szCs w:val="24"/>
        </w:rPr>
        <w:t>условиям ее реализации и результатам освоения.</w:t>
      </w:r>
    </w:p>
    <w:p w:rsidR="00FC1CE2" w:rsidRPr="003F3748" w:rsidRDefault="00FC1CE2" w:rsidP="005A328D">
      <w:pPr>
        <w:spacing w:after="0" w:line="240" w:lineRule="auto"/>
        <w:ind w:firstLine="709"/>
        <w:jc w:val="both"/>
        <w:rPr>
          <w:rFonts w:ascii="Times New Roman" w:hAnsi="Times New Roman" w:cs="Times New Roman"/>
          <w:color w:val="auto"/>
          <w:sz w:val="24"/>
          <w:szCs w:val="24"/>
        </w:rPr>
      </w:pPr>
      <w:r w:rsidRPr="003F3748">
        <w:rPr>
          <w:rFonts w:ascii="Times New Roman" w:hAnsi="Times New Roman" w:cs="Times New Roman"/>
          <w:color w:val="auto"/>
          <w:sz w:val="24"/>
          <w:szCs w:val="24"/>
        </w:rPr>
        <w:t xml:space="preserve">Вариант 7.1. предполагает, что обучающийся с ЗПР получает образование, полностью соответствующее по итоговым достижениям к моменту завершения обучения образованию обучающихся, не имеющих ограничений по возможностям здоровья, в те же сроки обучения </w:t>
      </w:r>
      <w:r w:rsidRPr="003F3748">
        <w:rPr>
          <w:rFonts w:ascii="Times New Roman" w:hAnsi="Times New Roman" w:cs="Times New Roman"/>
          <w:sz w:val="24"/>
          <w:szCs w:val="24"/>
        </w:rPr>
        <w:t>(1-4 классы)</w:t>
      </w:r>
      <w:r w:rsidRPr="003F3748">
        <w:rPr>
          <w:rFonts w:ascii="Times New Roman" w:hAnsi="Times New Roman" w:cs="Times New Roman"/>
          <w:color w:val="auto"/>
          <w:sz w:val="24"/>
          <w:szCs w:val="24"/>
        </w:rPr>
        <w:t xml:space="preserve">. </w:t>
      </w:r>
    </w:p>
    <w:p w:rsidR="00FC1CE2" w:rsidRPr="003F3748" w:rsidRDefault="00FC1CE2" w:rsidP="005A328D">
      <w:pPr>
        <w:spacing w:after="0" w:line="240" w:lineRule="auto"/>
        <w:ind w:firstLine="709"/>
        <w:jc w:val="both"/>
        <w:rPr>
          <w:rFonts w:ascii="Times New Roman" w:hAnsi="Times New Roman" w:cs="Times New Roman"/>
          <w:color w:val="auto"/>
          <w:sz w:val="24"/>
          <w:szCs w:val="24"/>
          <w:u w:color="000000"/>
        </w:rPr>
      </w:pPr>
      <w:r w:rsidRPr="003F3748">
        <w:rPr>
          <w:rFonts w:ascii="Times New Roman" w:hAnsi="Times New Roman" w:cs="Times New Roman"/>
          <w:color w:val="auto"/>
          <w:sz w:val="24"/>
          <w:szCs w:val="24"/>
        </w:rPr>
        <w:t>АООП НОО представляет собой адаптированный вариант основной образовательной программы начального общего образования</w:t>
      </w:r>
      <w:r w:rsidR="007A1832" w:rsidRPr="003F3748">
        <w:rPr>
          <w:rFonts w:ascii="Times New Roman" w:hAnsi="Times New Roman" w:cs="Times New Roman"/>
          <w:color w:val="auto"/>
          <w:sz w:val="24"/>
          <w:szCs w:val="24"/>
        </w:rPr>
        <w:t xml:space="preserve"> МКОУ Добромысловской СОШ</w:t>
      </w:r>
      <w:r w:rsidRPr="003F3748">
        <w:rPr>
          <w:rFonts w:ascii="Times New Roman" w:hAnsi="Times New Roman" w:cs="Times New Roman"/>
          <w:color w:val="auto"/>
          <w:sz w:val="24"/>
          <w:szCs w:val="24"/>
        </w:rPr>
        <w:t xml:space="preserve"> (далее — ООП НОО). Требования к структуре АООП НОО (в том числе соотношению обязательной части и части, формируемой участниками образовательных отношений и их объему) и результатам ее освоения соответствуют федеральному государственному стандарту начального общего образования</w:t>
      </w:r>
      <w:r w:rsidR="009D693B" w:rsidRPr="003F3748">
        <w:rPr>
          <w:rFonts w:ascii="Times New Roman" w:hAnsi="Times New Roman" w:cs="Times New Roman"/>
          <w:color w:val="auto"/>
          <w:sz w:val="24"/>
          <w:szCs w:val="24"/>
        </w:rPr>
        <w:t xml:space="preserve"> (далее </w:t>
      </w:r>
      <w:r w:rsidR="00A83256" w:rsidRPr="003F3748">
        <w:rPr>
          <w:rFonts w:ascii="Times New Roman" w:hAnsi="Times New Roman" w:cs="Times New Roman"/>
          <w:color w:val="auto"/>
          <w:sz w:val="24"/>
          <w:szCs w:val="24"/>
        </w:rPr>
        <w:t>-</w:t>
      </w:r>
      <w:r w:rsidR="009D693B" w:rsidRPr="003F3748">
        <w:rPr>
          <w:rFonts w:ascii="Times New Roman" w:hAnsi="Times New Roman" w:cs="Times New Roman"/>
          <w:color w:val="auto"/>
          <w:sz w:val="24"/>
          <w:szCs w:val="24"/>
        </w:rPr>
        <w:t xml:space="preserve"> ФГОС НОО). Программа</w:t>
      </w:r>
      <w:r w:rsidRPr="003F3748">
        <w:rPr>
          <w:rFonts w:ascii="Times New Roman" w:hAnsi="Times New Roman" w:cs="Times New Roman"/>
          <w:color w:val="auto"/>
          <w:sz w:val="24"/>
          <w:szCs w:val="24"/>
        </w:rPr>
        <w:t xml:space="preserve"> предполагает введение программы коррекционной работы, ориентированной </w:t>
      </w:r>
      <w:r w:rsidRPr="003F3748">
        <w:rPr>
          <w:rFonts w:ascii="Times New Roman" w:hAnsi="Times New Roman" w:cs="Times New Roman"/>
          <w:color w:val="auto"/>
          <w:sz w:val="24"/>
          <w:szCs w:val="24"/>
        </w:rPr>
        <w:lastRenderedPageBreak/>
        <w:t xml:space="preserve">на удовлетворение особых образовательных потребностей обучающихся с ЗПР и поддержку в освоении АООП НОО, требований к результатам освоения программы коррекционной работы и условиям реализации АООП НОО. Обязательными условиями реализации АООП НОО обучающихся с ЗПР является психолого-педагогическое сопровождение обучающегося, согласованная работа учителя начальных классов с педагогами, реализующими программу коррекционной работы, содержание которой </w:t>
      </w:r>
      <w:r w:rsidRPr="003F3748">
        <w:rPr>
          <w:rFonts w:ascii="Times New Roman" w:hAnsi="Times New Roman" w:cs="Times New Roman"/>
          <w:color w:val="auto"/>
          <w:sz w:val="24"/>
          <w:szCs w:val="24"/>
          <w:u w:color="000000"/>
        </w:rPr>
        <w:t>для каждого обучающегося определяется с учетом его особых образовательных потребностей на основе рекомендаций ПМПК, ИПР.</w:t>
      </w:r>
    </w:p>
    <w:p w:rsidR="007A1832" w:rsidRPr="003F3748" w:rsidRDefault="007A1832" w:rsidP="005A328D">
      <w:pPr>
        <w:spacing w:after="0" w:line="240" w:lineRule="auto"/>
        <w:ind w:firstLine="709"/>
        <w:jc w:val="both"/>
        <w:rPr>
          <w:rFonts w:ascii="Times New Roman" w:hAnsi="Times New Roman" w:cs="Times New Roman"/>
          <w:color w:val="auto"/>
          <w:sz w:val="24"/>
          <w:szCs w:val="24"/>
          <w:u w:color="000000"/>
        </w:rPr>
      </w:pPr>
      <w:r w:rsidRPr="003F3748">
        <w:rPr>
          <w:rFonts w:ascii="Times New Roman" w:hAnsi="Times New Roman" w:cs="Times New Roman"/>
          <w:color w:val="auto"/>
          <w:sz w:val="24"/>
          <w:szCs w:val="24"/>
          <w:u w:color="000000"/>
        </w:rPr>
        <w:t xml:space="preserve">АОП начального общего образования обучающихся с ОВЗ создается на основе Стандарта и при необходимости индивидуализируется. </w:t>
      </w:r>
    </w:p>
    <w:p w:rsidR="007A1832" w:rsidRPr="003F3748" w:rsidRDefault="007A1832" w:rsidP="005A328D">
      <w:pPr>
        <w:spacing w:after="0" w:line="240" w:lineRule="auto"/>
        <w:ind w:firstLine="709"/>
        <w:jc w:val="both"/>
        <w:rPr>
          <w:rFonts w:ascii="Times New Roman" w:hAnsi="Times New Roman" w:cs="Times New Roman"/>
          <w:color w:val="auto"/>
          <w:sz w:val="24"/>
          <w:szCs w:val="24"/>
        </w:rPr>
      </w:pPr>
      <w:r w:rsidRPr="003F3748">
        <w:rPr>
          <w:rFonts w:ascii="Times New Roman" w:hAnsi="Times New Roman" w:cs="Times New Roman"/>
          <w:color w:val="auto"/>
          <w:sz w:val="24"/>
          <w:szCs w:val="24"/>
          <w:u w:color="000000"/>
        </w:rPr>
        <w:t>АОП НОО обучающихся с ОВЗ может быть реализована в разных формах: как совместно с другими здоровыми обучающимися, так и в отдельных классах, малых группах.</w:t>
      </w:r>
    </w:p>
    <w:p w:rsidR="00FC1CE2" w:rsidRPr="003F3748" w:rsidRDefault="00FC1CE2" w:rsidP="005A328D">
      <w:pPr>
        <w:pStyle w:val="14TexstOSNOVA1012"/>
        <w:spacing w:line="240" w:lineRule="auto"/>
        <w:ind w:firstLine="709"/>
        <w:rPr>
          <w:rFonts w:ascii="Times New Roman" w:hAnsi="Times New Roman" w:cs="Times New Roman"/>
          <w:b/>
          <w:color w:val="auto"/>
          <w:sz w:val="24"/>
          <w:szCs w:val="24"/>
        </w:rPr>
      </w:pPr>
      <w:r w:rsidRPr="003F3748">
        <w:rPr>
          <w:rFonts w:ascii="Times New Roman" w:hAnsi="Times New Roman" w:cs="Times New Roman"/>
          <w:b/>
          <w:color w:val="auto"/>
          <w:sz w:val="24"/>
          <w:szCs w:val="24"/>
        </w:rPr>
        <w:t>Психолого-педагогическая характеристика обучающихся с ЗПР</w:t>
      </w:r>
    </w:p>
    <w:p w:rsidR="00FC1CE2" w:rsidRPr="003F3748" w:rsidRDefault="00FC1CE2" w:rsidP="005A328D">
      <w:pPr>
        <w:pStyle w:val="14TexstOSNOVA1012"/>
        <w:spacing w:line="240" w:lineRule="auto"/>
        <w:ind w:firstLine="709"/>
        <w:rPr>
          <w:rFonts w:ascii="Times New Roman" w:hAnsi="Times New Roman" w:cs="Times New Roman"/>
          <w:color w:val="auto"/>
          <w:sz w:val="24"/>
          <w:szCs w:val="24"/>
        </w:rPr>
      </w:pPr>
      <w:r w:rsidRPr="003F3748">
        <w:rPr>
          <w:rFonts w:ascii="Times New Roman" w:hAnsi="Times New Roman" w:cs="Times New Roman"/>
          <w:color w:val="auto"/>
          <w:sz w:val="24"/>
          <w:szCs w:val="24"/>
        </w:rPr>
        <w:t>Обучающиеся с ЗПР</w:t>
      </w:r>
      <w:r w:rsidRPr="003F3748">
        <w:rPr>
          <w:rFonts w:ascii="Times New Roman" w:hAnsi="Times New Roman" w:cs="Times New Roman"/>
          <w:b/>
          <w:bCs/>
          <w:color w:val="auto"/>
          <w:sz w:val="24"/>
          <w:szCs w:val="24"/>
        </w:rPr>
        <w:t xml:space="preserve"> </w:t>
      </w:r>
      <w:r w:rsidR="00A83256" w:rsidRPr="003F3748">
        <w:rPr>
          <w:rFonts w:ascii="Times New Roman" w:hAnsi="Times New Roman" w:cs="Times New Roman"/>
          <w:b/>
          <w:bCs/>
          <w:color w:val="auto"/>
          <w:sz w:val="24"/>
          <w:szCs w:val="24"/>
        </w:rPr>
        <w:t>-</w:t>
      </w:r>
      <w:r w:rsidRPr="003F3748">
        <w:rPr>
          <w:rFonts w:ascii="Times New Roman" w:hAnsi="Times New Roman" w:cs="Times New Roman"/>
          <w:color w:val="auto"/>
          <w:sz w:val="24"/>
          <w:szCs w:val="24"/>
        </w:rPr>
        <w:t xml:space="preserve"> это дети, имеющее недостатки в психологическом развитии, подтвержденные ПМПК и препятствующие получению образования без создания специальных условий.</w:t>
      </w:r>
    </w:p>
    <w:p w:rsidR="00FC1CE2" w:rsidRPr="003F3748" w:rsidRDefault="00FC1CE2" w:rsidP="005A328D">
      <w:pPr>
        <w:spacing w:after="0" w:line="240" w:lineRule="auto"/>
        <w:ind w:firstLine="709"/>
        <w:jc w:val="both"/>
        <w:rPr>
          <w:rFonts w:ascii="Times New Roman" w:hAnsi="Times New Roman" w:cs="Times New Roman"/>
          <w:sz w:val="24"/>
          <w:szCs w:val="24"/>
        </w:rPr>
      </w:pPr>
      <w:r w:rsidRPr="003F3748">
        <w:rPr>
          <w:rFonts w:ascii="Times New Roman" w:hAnsi="Times New Roman" w:cs="Times New Roman"/>
          <w:sz w:val="24"/>
          <w:szCs w:val="24"/>
        </w:rPr>
        <w:t xml:space="preserve">Среди причин возникновения ЗПР могут фигурировать органическая и/или функциональная недостаточность центральной нервной системы, конституциональные факторы, хронические соматические заболевания, неблагоприятные условия воспитания, психическая и социальная депривация. Подобное разнообразие этиологических факторов обусловливает значительный диапазон выраженности нарушений — от состояний, приближающихся к уровню возрастной нормы, до состояний, требующих отграничения от умственной отсталости. </w:t>
      </w:r>
    </w:p>
    <w:p w:rsidR="00FC1CE2" w:rsidRPr="003F3748" w:rsidRDefault="00FC1CE2" w:rsidP="005A328D">
      <w:pPr>
        <w:spacing w:after="0" w:line="240" w:lineRule="auto"/>
        <w:ind w:firstLine="709"/>
        <w:jc w:val="both"/>
        <w:rPr>
          <w:rFonts w:ascii="Times New Roman" w:hAnsi="Times New Roman" w:cs="Times New Roman"/>
          <w:sz w:val="24"/>
          <w:szCs w:val="24"/>
        </w:rPr>
      </w:pPr>
      <w:r w:rsidRPr="003F3748">
        <w:rPr>
          <w:rFonts w:ascii="Times New Roman" w:hAnsi="Times New Roman" w:cs="Times New Roman"/>
          <w:sz w:val="24"/>
          <w:szCs w:val="24"/>
        </w:rPr>
        <w:t>Все обучающиеся с ЗПР испытывают в той или иной степени выраженные затруднения в усвоении учебных программ, обусловленные 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деятельности и/или поведения. Общими для всех обучающихся с ЗПР являются в разной степени выраженные недостатки в формировании высших психических функций, замедленный темп либо неравномерное становление познавательной деятельности, трудности произвольной саморегуляции. Достаточно часто у обучающихся отмечаются 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w:t>
      </w:r>
    </w:p>
    <w:p w:rsidR="00FC1CE2" w:rsidRPr="003F3748" w:rsidRDefault="00FC1CE2" w:rsidP="005A328D">
      <w:pPr>
        <w:pStyle w:val="14TexstOSNOVA1012"/>
        <w:spacing w:line="240" w:lineRule="auto"/>
        <w:ind w:firstLine="709"/>
        <w:rPr>
          <w:rFonts w:ascii="Times New Roman" w:hAnsi="Times New Roman" w:cs="Times New Roman"/>
          <w:color w:val="auto"/>
          <w:sz w:val="24"/>
          <w:szCs w:val="24"/>
        </w:rPr>
      </w:pPr>
      <w:r w:rsidRPr="003F3748">
        <w:rPr>
          <w:rFonts w:ascii="Times New Roman" w:hAnsi="Times New Roman" w:cs="Times New Roman"/>
          <w:color w:val="auto"/>
          <w:sz w:val="24"/>
          <w:szCs w:val="24"/>
        </w:rPr>
        <w:t>Уровень психи</w:t>
      </w:r>
      <w:r w:rsidR="009D693B" w:rsidRPr="003F3748">
        <w:rPr>
          <w:rFonts w:ascii="Times New Roman" w:hAnsi="Times New Roman" w:cs="Times New Roman"/>
          <w:color w:val="auto"/>
          <w:sz w:val="24"/>
          <w:szCs w:val="24"/>
        </w:rPr>
        <w:t xml:space="preserve">ческого развития </w:t>
      </w:r>
      <w:r w:rsidRPr="003F3748">
        <w:rPr>
          <w:rFonts w:ascii="Times New Roman" w:hAnsi="Times New Roman" w:cs="Times New Roman"/>
          <w:color w:val="auto"/>
          <w:sz w:val="24"/>
          <w:szCs w:val="24"/>
        </w:rPr>
        <w:t xml:space="preserve"> ребёнка с ЗПР зависит не только от характера и степени выраженности первичного (как правило, биологического по своей природе) нарушения, но и от качества предшествующего обучения и воспитания (раннего и дошкольного).</w:t>
      </w:r>
    </w:p>
    <w:p w:rsidR="00FC1CE2" w:rsidRPr="003F3748" w:rsidRDefault="00FC1CE2" w:rsidP="005A328D">
      <w:pPr>
        <w:pStyle w:val="14TexstOSNOVA1012"/>
        <w:spacing w:line="240" w:lineRule="auto"/>
        <w:ind w:firstLine="709"/>
        <w:rPr>
          <w:rFonts w:ascii="Times New Roman" w:hAnsi="Times New Roman" w:cs="Times New Roman"/>
          <w:color w:val="auto"/>
          <w:sz w:val="24"/>
          <w:szCs w:val="24"/>
        </w:rPr>
      </w:pPr>
      <w:r w:rsidRPr="003F3748">
        <w:rPr>
          <w:rFonts w:ascii="Times New Roman" w:hAnsi="Times New Roman" w:cs="Times New Roman"/>
          <w:color w:val="auto"/>
          <w:sz w:val="24"/>
          <w:szCs w:val="24"/>
        </w:rPr>
        <w:t xml:space="preserve">Диапазон различий в развитии обучающихся с ЗПР достаточно велик – от практически нормально развивающихся, испытывающих временные и относительно легко устранимые трудности, до обучающихся с выраженными и сложными по структуре нарушениями когнитивной и аффективно-поведенческой сфер личности. От обучающихся, способных при специальной поддержке на равных обучаться совместно со здоровыми сверстниками, до обучающихся, нуждающихся при получении начального общего образования в систематической и комплексной (психолого-медико-педагогической) коррекционной помощи. </w:t>
      </w:r>
    </w:p>
    <w:p w:rsidR="00FC1CE2" w:rsidRPr="003F3748" w:rsidRDefault="00FC1CE2" w:rsidP="005A328D">
      <w:pPr>
        <w:widowControl w:val="0"/>
        <w:spacing w:after="0" w:line="240" w:lineRule="auto"/>
        <w:ind w:firstLine="709"/>
        <w:jc w:val="both"/>
        <w:rPr>
          <w:rFonts w:ascii="Times New Roman" w:hAnsi="Times New Roman" w:cs="Times New Roman"/>
          <w:sz w:val="24"/>
          <w:szCs w:val="24"/>
        </w:rPr>
      </w:pPr>
      <w:r w:rsidRPr="003F3748">
        <w:rPr>
          <w:rFonts w:ascii="Times New Roman" w:hAnsi="Times New Roman" w:cs="Times New Roman"/>
          <w:sz w:val="24"/>
          <w:szCs w:val="24"/>
        </w:rPr>
        <w:t xml:space="preserve">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 </w:t>
      </w:r>
      <w:r w:rsidRPr="003F3748">
        <w:rPr>
          <w:rFonts w:ascii="Times New Roman" w:hAnsi="Times New Roman" w:cs="Times New Roman"/>
          <w:color w:val="auto"/>
          <w:sz w:val="24"/>
          <w:szCs w:val="24"/>
        </w:rPr>
        <w:t xml:space="preserve">соответствующих возможностям и потребностям обучающихся с ЗПР и направленных на преодоление существующих ограничений в получении образования, вызванных тяжестью нарушения психического развития и способностью или неспособностью обучающегося к освоению образования, </w:t>
      </w:r>
      <w:r w:rsidRPr="003F3748">
        <w:rPr>
          <w:rFonts w:ascii="Times New Roman" w:hAnsi="Times New Roman" w:cs="Times New Roman"/>
          <w:color w:val="auto"/>
          <w:sz w:val="24"/>
          <w:szCs w:val="24"/>
        </w:rPr>
        <w:lastRenderedPageBreak/>
        <w:t>сопоставимого по срокам с образованием здоровых сверстников</w:t>
      </w:r>
      <w:r w:rsidRPr="003F3748">
        <w:rPr>
          <w:rFonts w:ascii="Times New Roman" w:hAnsi="Times New Roman" w:cs="Times New Roman"/>
          <w:sz w:val="24"/>
          <w:szCs w:val="24"/>
        </w:rPr>
        <w:t>.</w:t>
      </w:r>
    </w:p>
    <w:p w:rsidR="00FC1CE2" w:rsidRPr="003F3748" w:rsidRDefault="00FC1CE2" w:rsidP="005A328D">
      <w:pPr>
        <w:pStyle w:val="14TexstOSNOVA1012"/>
        <w:spacing w:line="240" w:lineRule="auto"/>
        <w:ind w:firstLine="709"/>
        <w:rPr>
          <w:rFonts w:ascii="Times New Roman" w:hAnsi="Times New Roman" w:cs="Times New Roman"/>
          <w:color w:val="auto"/>
          <w:sz w:val="24"/>
          <w:szCs w:val="24"/>
        </w:rPr>
      </w:pPr>
      <w:r w:rsidRPr="003F3748">
        <w:rPr>
          <w:rFonts w:ascii="Times New Roman" w:hAnsi="Times New Roman" w:cs="Times New Roman"/>
          <w:color w:val="auto"/>
          <w:sz w:val="24"/>
          <w:szCs w:val="24"/>
        </w:rPr>
        <w:t>Дифференциация образовательных программ начального общего образования обучающихся с ЗПР должна соотноситься с дифференциацией этой категории обучающихся в соответствии с характером и структурой нарушения психического развития. Задача разграничения вариантов ЗПР и рекомендации варианта образовательной программы возлагается на ПМПК. Общие ориентиры для рекомендации обучения по АООП НОО (вариант 7.1) могут быть представлены следующим образом.</w:t>
      </w:r>
    </w:p>
    <w:p w:rsidR="00FC1CE2" w:rsidRPr="003F3748" w:rsidRDefault="00FC1CE2" w:rsidP="005A328D">
      <w:pPr>
        <w:spacing w:after="0" w:line="240" w:lineRule="auto"/>
        <w:ind w:firstLine="709"/>
        <w:jc w:val="both"/>
        <w:rPr>
          <w:rFonts w:ascii="Times New Roman" w:hAnsi="Times New Roman" w:cs="Times New Roman"/>
          <w:color w:val="auto"/>
          <w:sz w:val="24"/>
          <w:szCs w:val="24"/>
        </w:rPr>
      </w:pPr>
      <w:r w:rsidRPr="003F3748">
        <w:rPr>
          <w:rFonts w:ascii="Times New Roman" w:hAnsi="Times New Roman" w:cs="Times New Roman"/>
          <w:sz w:val="24"/>
          <w:szCs w:val="24"/>
        </w:rPr>
        <w:t xml:space="preserve">АООП НОО (вариант 7.1) адресована обучающимся с ЗПР, достигшим к моменту поступления в школу уровня психофизического развития близкого возрастной норме, но отмечаются </w:t>
      </w:r>
      <w:r w:rsidRPr="003F3748">
        <w:rPr>
          <w:rFonts w:ascii="Times New Roman" w:hAnsi="Times New Roman" w:cs="Times New Roman"/>
          <w:color w:val="auto"/>
          <w:sz w:val="24"/>
          <w:szCs w:val="24"/>
        </w:rPr>
        <w:t>трудности произвольной саморегуляции, проявляющейся в условиях деятельности и организованного поведения, и признаки общей социально-эмоциональной незрелости. Кроме того, у данной категории обучающихся могут отмечаться признаки легкой органической недостаточности центральной нервной системы (ЦНС), выражающиеся в повышенной психической истощаемости с сопутствующим снижением умственной работоспособности и устойчивости к интеллектуальным и эмоциональным нагрузкам. Помимо перечисленных характеристик, у обучающихся могут отмечаться типичные, в разной степени выраженные, дисфункции в сферах пространственных представлений, зрительно-моторной координации, фонетико-фонематического развития, нейродинамики и др. Но при этом наблюдается устойчивость форм адаптивного поведения.</w:t>
      </w:r>
    </w:p>
    <w:p w:rsidR="00FC1CE2" w:rsidRPr="003F3748" w:rsidRDefault="00FC1CE2" w:rsidP="005A328D">
      <w:pPr>
        <w:spacing w:after="0" w:line="240" w:lineRule="auto"/>
        <w:ind w:firstLine="709"/>
        <w:jc w:val="both"/>
        <w:rPr>
          <w:rFonts w:ascii="Times New Roman" w:hAnsi="Times New Roman" w:cs="Times New Roman"/>
          <w:b/>
          <w:color w:val="auto"/>
          <w:sz w:val="24"/>
          <w:szCs w:val="24"/>
        </w:rPr>
      </w:pPr>
      <w:r w:rsidRPr="003F3748">
        <w:rPr>
          <w:rFonts w:ascii="Times New Roman" w:hAnsi="Times New Roman" w:cs="Times New Roman"/>
          <w:b/>
          <w:color w:val="auto"/>
          <w:sz w:val="24"/>
          <w:szCs w:val="24"/>
        </w:rPr>
        <w:t>Особые образовательные потребности обучающихся с ЗПР</w:t>
      </w:r>
    </w:p>
    <w:p w:rsidR="00FC1CE2" w:rsidRPr="003F3748" w:rsidRDefault="00FC1CE2" w:rsidP="005A328D">
      <w:pPr>
        <w:pStyle w:val="14TexstOSNOVA1012"/>
        <w:spacing w:line="240" w:lineRule="auto"/>
        <w:ind w:firstLine="709"/>
        <w:rPr>
          <w:rFonts w:ascii="Times New Roman" w:hAnsi="Times New Roman" w:cs="Times New Roman"/>
          <w:b/>
          <w:caps/>
          <w:color w:val="auto"/>
          <w:sz w:val="24"/>
          <w:szCs w:val="24"/>
          <w:shd w:val="clear" w:color="auto" w:fill="FFFFFF"/>
        </w:rPr>
      </w:pPr>
      <w:r w:rsidRPr="003F3748">
        <w:rPr>
          <w:rFonts w:ascii="Times New Roman" w:hAnsi="Times New Roman" w:cs="Times New Roman"/>
          <w:color w:val="auto"/>
          <w:sz w:val="24"/>
          <w:szCs w:val="24"/>
        </w:rPr>
        <w:t xml:space="preserve">Особые образовательные потребности различаются у обучающихся с ОВЗ разных категорий, поскольку задаются спецификой нарушения психического развития, определяют особую логику построения учебного процесса и находят своё отражение в структуре и содержании образования. Наряду с этим </w:t>
      </w:r>
      <w:r w:rsidRPr="003F3748">
        <w:rPr>
          <w:rFonts w:ascii="Times New Roman" w:hAnsi="Times New Roman" w:cs="Times New Roman"/>
          <w:color w:val="auto"/>
          <w:sz w:val="24"/>
          <w:szCs w:val="24"/>
          <w:shd w:val="clear" w:color="auto" w:fill="FFFFFF"/>
        </w:rPr>
        <w:t>современные научные представления об особенностях психофизического развития разных групп обучающихся позволяют выделить образовательные потребности, как общие для всех обучающихся с ОВЗ</w:t>
      </w:r>
      <w:r w:rsidRPr="003F3748">
        <w:rPr>
          <w:rStyle w:val="a7"/>
          <w:rFonts w:ascii="Times New Roman" w:hAnsi="Times New Roman" w:cs="Times New Roman"/>
          <w:color w:val="auto"/>
          <w:sz w:val="24"/>
          <w:szCs w:val="24"/>
          <w:shd w:val="clear" w:color="auto" w:fill="FFFFFF"/>
        </w:rPr>
        <w:footnoteReference w:id="1"/>
      </w:r>
      <w:r w:rsidRPr="003F3748">
        <w:rPr>
          <w:rFonts w:ascii="Times New Roman" w:hAnsi="Times New Roman" w:cs="Times New Roman"/>
          <w:color w:val="auto"/>
          <w:sz w:val="24"/>
          <w:szCs w:val="24"/>
          <w:shd w:val="clear" w:color="auto" w:fill="FFFFFF"/>
        </w:rPr>
        <w:t xml:space="preserve">, так и специфические. </w:t>
      </w:r>
    </w:p>
    <w:p w:rsidR="00FC1CE2" w:rsidRPr="003F3748" w:rsidRDefault="00FC1CE2" w:rsidP="005A328D">
      <w:pPr>
        <w:pStyle w:val="09PodZAG"/>
        <w:widowControl w:val="0"/>
        <w:spacing w:after="0" w:line="240" w:lineRule="auto"/>
        <w:ind w:firstLine="600"/>
        <w:jc w:val="both"/>
        <w:rPr>
          <w:rFonts w:ascii="Times New Roman" w:hAnsi="Times New Roman" w:cs="Times New Roman"/>
          <w:b w:val="0"/>
          <w:caps w:val="0"/>
          <w:color w:val="auto"/>
          <w:sz w:val="24"/>
          <w:szCs w:val="24"/>
          <w:shd w:val="clear" w:color="auto" w:fill="FFFFFF"/>
        </w:rPr>
      </w:pPr>
      <w:r w:rsidRPr="003F3748">
        <w:rPr>
          <w:rFonts w:ascii="Times New Roman" w:hAnsi="Times New Roman" w:cs="Times New Roman"/>
          <w:b w:val="0"/>
          <w:caps w:val="0"/>
          <w:color w:val="auto"/>
          <w:sz w:val="24"/>
          <w:szCs w:val="24"/>
          <w:shd w:val="clear" w:color="auto" w:fill="FFFFFF"/>
        </w:rPr>
        <w:t xml:space="preserve">К общим потребностям относятся: </w:t>
      </w:r>
    </w:p>
    <w:p w:rsidR="00FC1CE2" w:rsidRPr="003F3748" w:rsidRDefault="00FC1CE2" w:rsidP="00A83256">
      <w:pPr>
        <w:pStyle w:val="p4"/>
        <w:numPr>
          <w:ilvl w:val="0"/>
          <w:numId w:val="1"/>
        </w:numPr>
        <w:tabs>
          <w:tab w:val="left" w:pos="284"/>
        </w:tabs>
        <w:spacing w:before="0" w:beforeAutospacing="0" w:after="0" w:afterAutospacing="0"/>
        <w:ind w:left="0" w:firstLine="0"/>
        <w:jc w:val="both"/>
      </w:pPr>
      <w:r w:rsidRPr="003F3748">
        <w:t>получение специальной помощи средствами образования сразу же после выявления первичного нарушения развития;</w:t>
      </w:r>
    </w:p>
    <w:p w:rsidR="00FC1CE2" w:rsidRPr="003F3748" w:rsidRDefault="00FC1CE2" w:rsidP="00A83256">
      <w:pPr>
        <w:pStyle w:val="p4"/>
        <w:numPr>
          <w:ilvl w:val="0"/>
          <w:numId w:val="1"/>
        </w:numPr>
        <w:tabs>
          <w:tab w:val="left" w:pos="284"/>
          <w:tab w:val="left" w:pos="1021"/>
        </w:tabs>
        <w:spacing w:before="0" w:beforeAutospacing="0" w:after="0" w:afterAutospacing="0"/>
        <w:ind w:left="0" w:firstLine="0"/>
        <w:jc w:val="both"/>
      </w:pPr>
      <w:r w:rsidRPr="003F3748">
        <w:t>выделение пропедевтического периода в образовании, обеспечивающего преемственность между дошкольным и школьным этапами;</w:t>
      </w:r>
    </w:p>
    <w:p w:rsidR="00FC1CE2" w:rsidRPr="003F3748" w:rsidRDefault="00FC1CE2" w:rsidP="00A83256">
      <w:pPr>
        <w:pStyle w:val="p4"/>
        <w:numPr>
          <w:ilvl w:val="0"/>
          <w:numId w:val="1"/>
        </w:numPr>
        <w:tabs>
          <w:tab w:val="left" w:pos="284"/>
          <w:tab w:val="left" w:pos="1021"/>
        </w:tabs>
        <w:spacing w:before="0" w:beforeAutospacing="0" w:after="0" w:afterAutospacing="0"/>
        <w:ind w:left="0" w:firstLine="0"/>
        <w:jc w:val="both"/>
      </w:pPr>
      <w:r w:rsidRPr="003F3748">
        <w:t>получение начального общего образования в условиях образовательных организаций общего или специального типа, адекватного образовательным потребностям обучающегося с ОВЗ;</w:t>
      </w:r>
    </w:p>
    <w:p w:rsidR="00FC1CE2" w:rsidRPr="003F3748" w:rsidRDefault="00FC1CE2" w:rsidP="00A83256">
      <w:pPr>
        <w:pStyle w:val="p4"/>
        <w:numPr>
          <w:ilvl w:val="0"/>
          <w:numId w:val="1"/>
        </w:numPr>
        <w:tabs>
          <w:tab w:val="left" w:pos="284"/>
          <w:tab w:val="left" w:pos="1021"/>
        </w:tabs>
        <w:spacing w:before="0" w:beforeAutospacing="0" w:after="0" w:afterAutospacing="0"/>
        <w:ind w:left="0" w:firstLine="0"/>
        <w:jc w:val="both"/>
      </w:pPr>
      <w:r w:rsidRPr="003F3748">
        <w:t>обязательность непрерывности коррекционно-развивающего процесса, реализуемого, как через содержание предметных областей, так и в процессе индивидуальной работы;</w:t>
      </w:r>
    </w:p>
    <w:p w:rsidR="00FC1CE2" w:rsidRPr="003F3748" w:rsidRDefault="00FC1CE2" w:rsidP="00A83256">
      <w:pPr>
        <w:pStyle w:val="p4"/>
        <w:tabs>
          <w:tab w:val="left" w:pos="284"/>
        </w:tabs>
        <w:spacing w:before="0" w:beforeAutospacing="0" w:after="0" w:afterAutospacing="0"/>
        <w:jc w:val="both"/>
      </w:pPr>
      <w:r w:rsidRPr="003F3748">
        <w:rPr>
          <w:rStyle w:val="s1"/>
        </w:rPr>
        <w:sym w:font="Symbol" w:char="F0B7"/>
      </w:r>
      <w:r w:rsidR="00A83256" w:rsidRPr="003F3748">
        <w:rPr>
          <w:rStyle w:val="s1"/>
        </w:rPr>
        <w:t xml:space="preserve"> </w:t>
      </w:r>
      <w:r w:rsidRPr="003F3748">
        <w:t>психологическое сопровождение, оптимизирующее взаимодействие ребенка с педагогами и соучениками; </w:t>
      </w:r>
    </w:p>
    <w:p w:rsidR="00FC1CE2" w:rsidRPr="003F3748" w:rsidRDefault="00FC1CE2" w:rsidP="00A83256">
      <w:pPr>
        <w:pStyle w:val="p4"/>
        <w:tabs>
          <w:tab w:val="left" w:pos="284"/>
        </w:tabs>
        <w:spacing w:before="0" w:beforeAutospacing="0" w:after="0" w:afterAutospacing="0"/>
        <w:jc w:val="both"/>
      </w:pPr>
      <w:r w:rsidRPr="003F3748">
        <w:rPr>
          <w:rStyle w:val="s1"/>
        </w:rPr>
        <w:sym w:font="Symbol" w:char="F0B7"/>
      </w:r>
      <w:r w:rsidR="00A83256" w:rsidRPr="003F3748">
        <w:rPr>
          <w:rStyle w:val="s1"/>
        </w:rPr>
        <w:t xml:space="preserve"> </w:t>
      </w:r>
      <w:r w:rsidRPr="003F3748">
        <w:t>психологическое сопровождение, направленное на установление взаимодействия семьи и образовательной организации;</w:t>
      </w:r>
    </w:p>
    <w:p w:rsidR="00FC1CE2" w:rsidRPr="003F3748" w:rsidRDefault="00FC1CE2" w:rsidP="00A83256">
      <w:pPr>
        <w:pStyle w:val="p4"/>
        <w:tabs>
          <w:tab w:val="left" w:pos="284"/>
        </w:tabs>
        <w:spacing w:before="0" w:beforeAutospacing="0" w:after="0" w:afterAutospacing="0"/>
        <w:jc w:val="both"/>
      </w:pPr>
      <w:r w:rsidRPr="003F3748">
        <w:rPr>
          <w:rStyle w:val="s1"/>
        </w:rPr>
        <w:sym w:font="Symbol" w:char="F0B7"/>
      </w:r>
      <w:r w:rsidR="00A83256" w:rsidRPr="003F3748">
        <w:rPr>
          <w:rStyle w:val="s1"/>
        </w:rPr>
        <w:t xml:space="preserve"> </w:t>
      </w:r>
      <w:r w:rsidRPr="003F3748">
        <w:t>постепенное расширение образовательного пространства, выходящего за пределы образовательной организации.</w:t>
      </w:r>
    </w:p>
    <w:p w:rsidR="00FC1CE2" w:rsidRPr="003F3748" w:rsidRDefault="00A83256" w:rsidP="00A83256">
      <w:pPr>
        <w:pStyle w:val="p4"/>
        <w:tabs>
          <w:tab w:val="left" w:pos="284"/>
        </w:tabs>
        <w:spacing w:before="0" w:beforeAutospacing="0" w:after="0" w:afterAutospacing="0"/>
        <w:jc w:val="both"/>
      </w:pPr>
      <w:r w:rsidRPr="003F3748">
        <w:rPr>
          <w:shd w:val="clear" w:color="auto" w:fill="FFFFFF"/>
        </w:rPr>
        <w:tab/>
      </w:r>
      <w:r w:rsidRPr="003F3748">
        <w:rPr>
          <w:shd w:val="clear" w:color="auto" w:fill="FFFFFF"/>
        </w:rPr>
        <w:tab/>
      </w:r>
      <w:r w:rsidR="00FC1CE2" w:rsidRPr="003F3748">
        <w:rPr>
          <w:shd w:val="clear" w:color="auto" w:fill="FFFFFF"/>
        </w:rPr>
        <w:t>Для обучающихся с ЗПР, осваивающих АООП НОО (вариант 7.1), характерны следующие специфические образовательные потребности:</w:t>
      </w:r>
    </w:p>
    <w:p w:rsidR="00FC1CE2" w:rsidRPr="003F3748" w:rsidRDefault="00FC1CE2" w:rsidP="00A83256">
      <w:pPr>
        <w:tabs>
          <w:tab w:val="left" w:pos="284"/>
        </w:tabs>
        <w:spacing w:after="0" w:line="240" w:lineRule="auto"/>
        <w:ind w:right="99"/>
        <w:jc w:val="both"/>
        <w:rPr>
          <w:rFonts w:ascii="Times New Roman" w:hAnsi="Times New Roman" w:cs="Times New Roman"/>
          <w:sz w:val="24"/>
          <w:szCs w:val="24"/>
        </w:rPr>
      </w:pPr>
      <w:r w:rsidRPr="003F3748">
        <w:rPr>
          <w:rStyle w:val="s1"/>
          <w:rFonts w:ascii="Times New Roman" w:hAnsi="Times New Roman" w:cs="Times New Roman"/>
          <w:sz w:val="24"/>
          <w:szCs w:val="24"/>
        </w:rPr>
        <w:sym w:font="Symbol" w:char="F0B7"/>
      </w:r>
      <w:r w:rsidR="00A83256" w:rsidRPr="003F3748">
        <w:rPr>
          <w:rStyle w:val="s1"/>
          <w:rFonts w:ascii="Times New Roman" w:hAnsi="Times New Roman" w:cs="Times New Roman"/>
          <w:sz w:val="24"/>
          <w:szCs w:val="24"/>
        </w:rPr>
        <w:t xml:space="preserve"> </w:t>
      </w:r>
      <w:r w:rsidRPr="003F3748">
        <w:rPr>
          <w:rFonts w:ascii="Times New Roman" w:hAnsi="Times New Roman" w:cs="Times New Roman"/>
          <w:sz w:val="24"/>
          <w:szCs w:val="24"/>
        </w:rPr>
        <w:t>адаптация основной общеобразовательной программы начального общего образования с учетом необходимости коррекции психофизического развития;</w:t>
      </w:r>
    </w:p>
    <w:p w:rsidR="00FC1CE2" w:rsidRPr="003F3748" w:rsidRDefault="00FC1CE2" w:rsidP="00A83256">
      <w:pPr>
        <w:pStyle w:val="p4"/>
        <w:tabs>
          <w:tab w:val="left" w:pos="284"/>
        </w:tabs>
        <w:spacing w:before="0" w:beforeAutospacing="0" w:after="0" w:afterAutospacing="0"/>
        <w:jc w:val="both"/>
      </w:pPr>
      <w:r w:rsidRPr="003F3748">
        <w:rPr>
          <w:rStyle w:val="s1"/>
        </w:rPr>
        <w:lastRenderedPageBreak/>
        <w:sym w:font="Symbol" w:char="F0B7"/>
      </w:r>
      <w:r w:rsidR="00A83256" w:rsidRPr="003F3748">
        <w:rPr>
          <w:rStyle w:val="s1"/>
        </w:rPr>
        <w:t xml:space="preserve"> </w:t>
      </w:r>
      <w:r w:rsidRPr="003F3748">
        <w:t>обеспечение особой пространственной и временной организации образовательной среды с учетом функционального состояния центральной нервной системы (ЦНС) и нейродинамики психических процессов обучающихся с ЗПР (быстрой истощаемости, низкой работоспособности, пониженного общего тонуса и др.);</w:t>
      </w:r>
    </w:p>
    <w:p w:rsidR="00FC1CE2" w:rsidRPr="003F3748" w:rsidRDefault="00FC1CE2" w:rsidP="00A83256">
      <w:pPr>
        <w:tabs>
          <w:tab w:val="left" w:pos="0"/>
          <w:tab w:val="left" w:pos="284"/>
          <w:tab w:val="right" w:leader="dot" w:pos="9639"/>
        </w:tabs>
        <w:spacing w:after="0" w:line="240" w:lineRule="auto"/>
        <w:jc w:val="both"/>
        <w:rPr>
          <w:rFonts w:ascii="Times New Roman" w:hAnsi="Times New Roman" w:cs="Times New Roman"/>
          <w:sz w:val="24"/>
          <w:szCs w:val="24"/>
        </w:rPr>
      </w:pPr>
      <w:r w:rsidRPr="003F3748">
        <w:rPr>
          <w:rStyle w:val="s1"/>
          <w:rFonts w:ascii="Times New Roman" w:hAnsi="Times New Roman" w:cs="Times New Roman"/>
          <w:sz w:val="24"/>
          <w:szCs w:val="24"/>
        </w:rPr>
        <w:sym w:font="Symbol" w:char="F0B7"/>
      </w:r>
      <w:r w:rsidR="00A83256" w:rsidRPr="003F3748">
        <w:rPr>
          <w:rStyle w:val="s1"/>
          <w:rFonts w:ascii="Times New Roman" w:hAnsi="Times New Roman" w:cs="Times New Roman"/>
          <w:sz w:val="24"/>
          <w:szCs w:val="24"/>
        </w:rPr>
        <w:t xml:space="preserve"> </w:t>
      </w:r>
      <w:r w:rsidRPr="003F3748">
        <w:rPr>
          <w:rFonts w:ascii="Times New Roman" w:hAnsi="Times New Roman" w:cs="Times New Roman"/>
          <w:sz w:val="24"/>
          <w:szCs w:val="24"/>
        </w:rPr>
        <w:t xml:space="preserve">комплексное сопровождение, гарантирующее получение необходимого лечения, направленного на улучшение деятельности ЦНС и на коррекцию поведения, а также специальной психокоррекционной помощи, направленной на компенсацию дефицитов эмоционального </w:t>
      </w:r>
      <w:r w:rsidRPr="003F3748">
        <w:rPr>
          <w:rFonts w:ascii="Times New Roman" w:hAnsi="Times New Roman" w:cs="Times New Roman"/>
          <w:color w:val="auto"/>
          <w:sz w:val="24"/>
          <w:szCs w:val="24"/>
        </w:rPr>
        <w:t>развития, формирование</w:t>
      </w:r>
      <w:r w:rsidRPr="003F3748">
        <w:rPr>
          <w:rFonts w:ascii="Times New Roman" w:hAnsi="Times New Roman" w:cs="Times New Roman"/>
          <w:sz w:val="24"/>
          <w:szCs w:val="24"/>
        </w:rPr>
        <w:t xml:space="preserve"> осознанной саморегуляции познавательной деятельности и поведения;</w:t>
      </w:r>
    </w:p>
    <w:p w:rsidR="00FC1CE2" w:rsidRPr="003F3748" w:rsidRDefault="00FC1CE2" w:rsidP="00A83256">
      <w:pPr>
        <w:pStyle w:val="p4"/>
        <w:tabs>
          <w:tab w:val="left" w:pos="284"/>
        </w:tabs>
        <w:spacing w:before="0" w:beforeAutospacing="0" w:after="0" w:afterAutospacing="0"/>
        <w:jc w:val="both"/>
      </w:pPr>
      <w:r w:rsidRPr="003F3748">
        <w:rPr>
          <w:rStyle w:val="s1"/>
        </w:rPr>
        <w:sym w:font="Symbol" w:char="F0B7"/>
      </w:r>
      <w:r w:rsidR="00A83256" w:rsidRPr="003F3748">
        <w:rPr>
          <w:rStyle w:val="s1"/>
        </w:rPr>
        <w:t xml:space="preserve"> </w:t>
      </w:r>
      <w:r w:rsidRPr="003F3748">
        <w:t xml:space="preserve">организация процесса обучения с учетом специфики усвоения знаний, умений и навыков обучающимися с ЗПР с учетом темпа учебной работы </w:t>
      </w:r>
      <w:r w:rsidR="00A83256" w:rsidRPr="003F3748">
        <w:t>(«</w:t>
      </w:r>
      <w:r w:rsidRPr="003F3748">
        <w:t>пошаговом» предъявлении материала, дозированной помощи взрослого, использовании специальных методов, приемов и средств, способствующих как общему развитию обучающегося, так и компенсации индивидуальных недостатков развития);</w:t>
      </w:r>
    </w:p>
    <w:p w:rsidR="00FC1CE2" w:rsidRPr="003F3748" w:rsidRDefault="00FC1CE2" w:rsidP="00A83256">
      <w:pPr>
        <w:tabs>
          <w:tab w:val="left" w:pos="0"/>
          <w:tab w:val="left" w:pos="284"/>
          <w:tab w:val="right" w:leader="dot" w:pos="9639"/>
        </w:tabs>
        <w:spacing w:after="0" w:line="240" w:lineRule="auto"/>
        <w:jc w:val="both"/>
        <w:rPr>
          <w:rFonts w:ascii="Times New Roman" w:hAnsi="Times New Roman" w:cs="Times New Roman"/>
          <w:sz w:val="24"/>
          <w:szCs w:val="24"/>
        </w:rPr>
      </w:pPr>
      <w:r w:rsidRPr="003F3748">
        <w:rPr>
          <w:rStyle w:val="s1"/>
          <w:rFonts w:ascii="Times New Roman" w:hAnsi="Times New Roman" w:cs="Times New Roman"/>
          <w:sz w:val="24"/>
          <w:szCs w:val="24"/>
        </w:rPr>
        <w:sym w:font="Symbol" w:char="F0B7"/>
      </w:r>
      <w:r w:rsidR="00A83256" w:rsidRPr="003F3748">
        <w:rPr>
          <w:rStyle w:val="s1"/>
          <w:rFonts w:ascii="Times New Roman" w:hAnsi="Times New Roman" w:cs="Times New Roman"/>
          <w:sz w:val="24"/>
          <w:szCs w:val="24"/>
        </w:rPr>
        <w:t xml:space="preserve"> </w:t>
      </w:r>
      <w:r w:rsidRPr="003F3748">
        <w:rPr>
          <w:rFonts w:ascii="Times New Roman" w:hAnsi="Times New Roman" w:cs="Times New Roman"/>
          <w:color w:val="auto"/>
          <w:sz w:val="24"/>
          <w:szCs w:val="24"/>
        </w:rPr>
        <w:t>учет актуальных и потенциальных познавательных возможностей, обеспечение индивидуального темпа обучения и продвижения в</w:t>
      </w:r>
      <w:r w:rsidRPr="003F3748">
        <w:rPr>
          <w:rFonts w:ascii="Times New Roman" w:hAnsi="Times New Roman" w:cs="Times New Roman"/>
          <w:sz w:val="24"/>
          <w:szCs w:val="24"/>
        </w:rPr>
        <w:t xml:space="preserve"> образовательном пространстве для разных категорий обучающихся с ЗПР;</w:t>
      </w:r>
    </w:p>
    <w:p w:rsidR="00FC1CE2" w:rsidRPr="003F3748" w:rsidRDefault="00FC1CE2" w:rsidP="00A83256">
      <w:pPr>
        <w:tabs>
          <w:tab w:val="left" w:pos="0"/>
          <w:tab w:val="left" w:pos="284"/>
          <w:tab w:val="right" w:leader="dot" w:pos="9639"/>
        </w:tabs>
        <w:spacing w:after="0" w:line="240" w:lineRule="auto"/>
        <w:jc w:val="both"/>
        <w:rPr>
          <w:rStyle w:val="s1"/>
          <w:rFonts w:ascii="Times New Roman" w:hAnsi="Times New Roman" w:cs="Times New Roman"/>
          <w:sz w:val="24"/>
          <w:szCs w:val="24"/>
        </w:rPr>
      </w:pPr>
      <w:r w:rsidRPr="003F3748">
        <w:rPr>
          <w:rStyle w:val="s1"/>
          <w:rFonts w:ascii="Times New Roman" w:hAnsi="Times New Roman" w:cs="Times New Roman"/>
          <w:sz w:val="24"/>
          <w:szCs w:val="24"/>
        </w:rPr>
        <w:sym w:font="Symbol" w:char="F0B7"/>
      </w:r>
      <w:r w:rsidR="00A83256" w:rsidRPr="003F3748">
        <w:rPr>
          <w:rStyle w:val="s1"/>
          <w:rFonts w:ascii="Times New Roman" w:hAnsi="Times New Roman" w:cs="Times New Roman"/>
          <w:sz w:val="24"/>
          <w:szCs w:val="24"/>
        </w:rPr>
        <w:t xml:space="preserve"> </w:t>
      </w:r>
      <w:r w:rsidRPr="003F3748">
        <w:rPr>
          <w:rFonts w:ascii="Times New Roman" w:hAnsi="Times New Roman" w:cs="Times New Roman"/>
          <w:sz w:val="24"/>
          <w:szCs w:val="24"/>
        </w:rPr>
        <w:t>профилактика и коррекция социокультурной и школьной дезадаптации;</w:t>
      </w:r>
    </w:p>
    <w:p w:rsidR="00FC1CE2" w:rsidRPr="003F3748" w:rsidRDefault="00FC1CE2" w:rsidP="00A83256">
      <w:pPr>
        <w:tabs>
          <w:tab w:val="left" w:pos="0"/>
          <w:tab w:val="left" w:pos="284"/>
          <w:tab w:val="right" w:leader="dot" w:pos="9639"/>
        </w:tabs>
        <w:spacing w:after="0" w:line="240" w:lineRule="auto"/>
        <w:jc w:val="both"/>
        <w:rPr>
          <w:rStyle w:val="s1"/>
          <w:rFonts w:ascii="Times New Roman" w:hAnsi="Times New Roman" w:cs="Times New Roman"/>
          <w:sz w:val="24"/>
          <w:szCs w:val="24"/>
        </w:rPr>
      </w:pPr>
      <w:r w:rsidRPr="003F3748">
        <w:rPr>
          <w:rStyle w:val="s1"/>
          <w:rFonts w:ascii="Times New Roman" w:hAnsi="Times New Roman" w:cs="Times New Roman"/>
          <w:sz w:val="24"/>
          <w:szCs w:val="24"/>
        </w:rPr>
        <w:sym w:font="Symbol" w:char="F0B7"/>
      </w:r>
      <w:r w:rsidR="00A83256" w:rsidRPr="003F3748">
        <w:rPr>
          <w:rStyle w:val="s1"/>
          <w:rFonts w:ascii="Times New Roman" w:hAnsi="Times New Roman" w:cs="Times New Roman"/>
          <w:sz w:val="24"/>
          <w:szCs w:val="24"/>
        </w:rPr>
        <w:t xml:space="preserve"> </w:t>
      </w:r>
      <w:r w:rsidRPr="003F3748">
        <w:rPr>
          <w:rFonts w:ascii="Times New Roman" w:hAnsi="Times New Roman" w:cs="Times New Roman"/>
          <w:sz w:val="24"/>
          <w:szCs w:val="24"/>
        </w:rPr>
        <w:t>постоянный (пошаговый) мониторинг результативности образования и сформированности социальной компетенции обучающихся, уровня и динамики психофизического развития;</w:t>
      </w:r>
    </w:p>
    <w:p w:rsidR="00FC1CE2" w:rsidRPr="003F3748" w:rsidRDefault="00FC1CE2" w:rsidP="00A83256">
      <w:pPr>
        <w:tabs>
          <w:tab w:val="left" w:pos="0"/>
          <w:tab w:val="left" w:pos="284"/>
          <w:tab w:val="right" w:leader="dot" w:pos="9639"/>
        </w:tabs>
        <w:spacing w:after="0" w:line="240" w:lineRule="auto"/>
        <w:jc w:val="both"/>
        <w:rPr>
          <w:rFonts w:ascii="Times New Roman" w:hAnsi="Times New Roman" w:cs="Times New Roman"/>
          <w:sz w:val="24"/>
          <w:szCs w:val="24"/>
        </w:rPr>
      </w:pPr>
      <w:r w:rsidRPr="003F3748">
        <w:rPr>
          <w:rStyle w:val="s1"/>
          <w:rFonts w:ascii="Times New Roman" w:hAnsi="Times New Roman" w:cs="Times New Roman"/>
          <w:sz w:val="24"/>
          <w:szCs w:val="24"/>
        </w:rPr>
        <w:sym w:font="Symbol" w:char="F0B7"/>
      </w:r>
      <w:r w:rsidR="00A83256" w:rsidRPr="003F3748">
        <w:rPr>
          <w:rStyle w:val="s1"/>
          <w:rFonts w:ascii="Times New Roman" w:hAnsi="Times New Roman" w:cs="Times New Roman"/>
          <w:sz w:val="24"/>
          <w:szCs w:val="24"/>
        </w:rPr>
        <w:t xml:space="preserve"> </w:t>
      </w:r>
      <w:r w:rsidRPr="003F3748">
        <w:rPr>
          <w:rFonts w:ascii="Times New Roman" w:hAnsi="Times New Roman" w:cs="Times New Roman"/>
          <w:sz w:val="24"/>
          <w:szCs w:val="24"/>
        </w:rPr>
        <w:t>обеспечение непрерывного контроля за становлением учебно-познавательной деятельности обучающегося с ЗПР, продолжающегося до достижения уровня, позволяющего справляться с учебными заданиями самостоятельно;</w:t>
      </w:r>
    </w:p>
    <w:p w:rsidR="00FC1CE2" w:rsidRPr="003F3748" w:rsidRDefault="00FC1CE2" w:rsidP="00A83256">
      <w:pPr>
        <w:tabs>
          <w:tab w:val="left" w:pos="0"/>
          <w:tab w:val="left" w:pos="284"/>
          <w:tab w:val="right" w:leader="dot" w:pos="9639"/>
        </w:tabs>
        <w:spacing w:after="0" w:line="240" w:lineRule="auto"/>
        <w:jc w:val="both"/>
        <w:rPr>
          <w:rFonts w:ascii="Times New Roman" w:hAnsi="Times New Roman" w:cs="Times New Roman"/>
          <w:sz w:val="24"/>
          <w:szCs w:val="24"/>
        </w:rPr>
      </w:pPr>
      <w:r w:rsidRPr="003F3748">
        <w:rPr>
          <w:rStyle w:val="s1"/>
          <w:rFonts w:ascii="Times New Roman" w:hAnsi="Times New Roman" w:cs="Times New Roman"/>
          <w:sz w:val="24"/>
          <w:szCs w:val="24"/>
        </w:rPr>
        <w:sym w:font="Symbol" w:char="F0B7"/>
      </w:r>
      <w:r w:rsidR="00A83256" w:rsidRPr="003F3748">
        <w:rPr>
          <w:rStyle w:val="s1"/>
          <w:rFonts w:ascii="Times New Roman" w:hAnsi="Times New Roman" w:cs="Times New Roman"/>
          <w:sz w:val="24"/>
          <w:szCs w:val="24"/>
        </w:rPr>
        <w:t xml:space="preserve"> </w:t>
      </w:r>
      <w:r w:rsidRPr="003F3748">
        <w:rPr>
          <w:rFonts w:ascii="Times New Roman" w:hAnsi="Times New Roman" w:cs="Times New Roman"/>
          <w:sz w:val="24"/>
          <w:szCs w:val="24"/>
        </w:rPr>
        <w:t>постоянное стимулирование познавательной активности, побуждение интереса к себе, окружающему предметному и социальному миру;</w:t>
      </w:r>
    </w:p>
    <w:p w:rsidR="00FC1CE2" w:rsidRPr="003F3748" w:rsidRDefault="00FC1CE2" w:rsidP="00A83256">
      <w:pPr>
        <w:tabs>
          <w:tab w:val="left" w:pos="0"/>
          <w:tab w:val="left" w:pos="284"/>
          <w:tab w:val="right" w:leader="dot" w:pos="9639"/>
        </w:tabs>
        <w:spacing w:after="0" w:line="240" w:lineRule="auto"/>
        <w:jc w:val="both"/>
        <w:rPr>
          <w:rFonts w:ascii="Times New Roman" w:hAnsi="Times New Roman" w:cs="Times New Roman"/>
          <w:sz w:val="24"/>
          <w:szCs w:val="24"/>
        </w:rPr>
      </w:pPr>
      <w:r w:rsidRPr="003F3748">
        <w:rPr>
          <w:rStyle w:val="s1"/>
          <w:rFonts w:ascii="Times New Roman" w:hAnsi="Times New Roman" w:cs="Times New Roman"/>
          <w:sz w:val="24"/>
          <w:szCs w:val="24"/>
        </w:rPr>
        <w:sym w:font="Symbol" w:char="F0B7"/>
      </w:r>
      <w:r w:rsidR="00A83256" w:rsidRPr="003F3748">
        <w:rPr>
          <w:rStyle w:val="s1"/>
          <w:rFonts w:ascii="Times New Roman" w:hAnsi="Times New Roman" w:cs="Times New Roman"/>
          <w:sz w:val="24"/>
          <w:szCs w:val="24"/>
        </w:rPr>
        <w:t xml:space="preserve"> </w:t>
      </w:r>
      <w:r w:rsidRPr="003F3748">
        <w:rPr>
          <w:rFonts w:ascii="Times New Roman" w:hAnsi="Times New Roman" w:cs="Times New Roman"/>
          <w:sz w:val="24"/>
          <w:szCs w:val="24"/>
        </w:rPr>
        <w:t>постоянная помощь в осмыслении и расширении контекста усваиваемых знаний, в закреплении и совершенствовании освоенных умений;</w:t>
      </w:r>
    </w:p>
    <w:p w:rsidR="00FC1CE2" w:rsidRPr="003F3748" w:rsidRDefault="00FC1CE2" w:rsidP="00A83256">
      <w:pPr>
        <w:tabs>
          <w:tab w:val="left" w:pos="0"/>
          <w:tab w:val="left" w:pos="284"/>
          <w:tab w:val="right" w:leader="dot" w:pos="9639"/>
        </w:tabs>
        <w:spacing w:after="0" w:line="240" w:lineRule="auto"/>
        <w:jc w:val="both"/>
        <w:rPr>
          <w:rFonts w:ascii="Times New Roman" w:hAnsi="Times New Roman" w:cs="Times New Roman"/>
          <w:sz w:val="24"/>
          <w:szCs w:val="24"/>
        </w:rPr>
      </w:pPr>
      <w:r w:rsidRPr="003F3748">
        <w:rPr>
          <w:rStyle w:val="s1"/>
          <w:rFonts w:ascii="Times New Roman" w:hAnsi="Times New Roman" w:cs="Times New Roman"/>
          <w:sz w:val="24"/>
          <w:szCs w:val="24"/>
        </w:rPr>
        <w:sym w:font="Symbol" w:char="F0B7"/>
      </w:r>
      <w:r w:rsidR="00A83256" w:rsidRPr="003F3748">
        <w:rPr>
          <w:rStyle w:val="s1"/>
          <w:rFonts w:ascii="Times New Roman" w:hAnsi="Times New Roman" w:cs="Times New Roman"/>
          <w:sz w:val="24"/>
          <w:szCs w:val="24"/>
        </w:rPr>
        <w:t xml:space="preserve"> </w:t>
      </w:r>
      <w:r w:rsidRPr="003F3748">
        <w:rPr>
          <w:rFonts w:ascii="Times New Roman" w:hAnsi="Times New Roman" w:cs="Times New Roman"/>
          <w:sz w:val="24"/>
          <w:szCs w:val="24"/>
        </w:rPr>
        <w:t>специальное обучение «переносу» сформированных знаний и умений в новые ситуации взаимодействия с действительностью;</w:t>
      </w:r>
    </w:p>
    <w:p w:rsidR="00FC1CE2" w:rsidRPr="003F3748" w:rsidRDefault="00FC1CE2" w:rsidP="00A83256">
      <w:pPr>
        <w:tabs>
          <w:tab w:val="left" w:pos="0"/>
          <w:tab w:val="left" w:pos="284"/>
          <w:tab w:val="right" w:leader="dot" w:pos="9639"/>
        </w:tabs>
        <w:spacing w:after="0" w:line="240" w:lineRule="auto"/>
        <w:jc w:val="both"/>
        <w:rPr>
          <w:rFonts w:ascii="Times New Roman" w:hAnsi="Times New Roman" w:cs="Times New Roman"/>
          <w:sz w:val="24"/>
          <w:szCs w:val="24"/>
        </w:rPr>
      </w:pPr>
      <w:r w:rsidRPr="003F3748">
        <w:rPr>
          <w:rStyle w:val="s1"/>
          <w:rFonts w:ascii="Times New Roman" w:hAnsi="Times New Roman" w:cs="Times New Roman"/>
          <w:sz w:val="24"/>
          <w:szCs w:val="24"/>
        </w:rPr>
        <w:sym w:font="Symbol" w:char="F0B7"/>
      </w:r>
      <w:r w:rsidR="00A83256" w:rsidRPr="003F3748">
        <w:rPr>
          <w:rStyle w:val="s1"/>
          <w:rFonts w:ascii="Times New Roman" w:hAnsi="Times New Roman" w:cs="Times New Roman"/>
          <w:sz w:val="24"/>
          <w:szCs w:val="24"/>
        </w:rPr>
        <w:t xml:space="preserve"> </w:t>
      </w:r>
      <w:r w:rsidRPr="003F3748">
        <w:rPr>
          <w:rFonts w:ascii="Times New Roman" w:hAnsi="Times New Roman" w:cs="Times New Roman"/>
          <w:sz w:val="24"/>
          <w:szCs w:val="24"/>
        </w:rPr>
        <w:t>постоянная актуализация знаний, умений и одобряемых обществом норм поведения;</w:t>
      </w:r>
    </w:p>
    <w:p w:rsidR="00FC1CE2" w:rsidRPr="003F3748" w:rsidRDefault="00FC1CE2" w:rsidP="00A83256">
      <w:pPr>
        <w:tabs>
          <w:tab w:val="left" w:pos="0"/>
          <w:tab w:val="left" w:pos="284"/>
          <w:tab w:val="right" w:leader="dot" w:pos="9639"/>
        </w:tabs>
        <w:spacing w:after="0" w:line="240" w:lineRule="auto"/>
        <w:jc w:val="both"/>
        <w:rPr>
          <w:rFonts w:ascii="Times New Roman" w:hAnsi="Times New Roman" w:cs="Times New Roman"/>
          <w:sz w:val="24"/>
          <w:szCs w:val="24"/>
        </w:rPr>
      </w:pPr>
      <w:r w:rsidRPr="003F3748">
        <w:rPr>
          <w:rStyle w:val="s1"/>
          <w:rFonts w:ascii="Times New Roman" w:hAnsi="Times New Roman" w:cs="Times New Roman"/>
          <w:sz w:val="24"/>
          <w:szCs w:val="24"/>
        </w:rPr>
        <w:sym w:font="Symbol" w:char="F0B7"/>
      </w:r>
      <w:r w:rsidR="00A83256" w:rsidRPr="003F3748">
        <w:rPr>
          <w:rStyle w:val="s1"/>
          <w:rFonts w:ascii="Times New Roman" w:hAnsi="Times New Roman" w:cs="Times New Roman"/>
          <w:sz w:val="24"/>
          <w:szCs w:val="24"/>
        </w:rPr>
        <w:t xml:space="preserve"> </w:t>
      </w:r>
      <w:r w:rsidRPr="003F3748">
        <w:rPr>
          <w:rFonts w:ascii="Times New Roman" w:hAnsi="Times New Roman" w:cs="Times New Roman"/>
          <w:sz w:val="24"/>
          <w:szCs w:val="24"/>
        </w:rPr>
        <w:t>использование преимущественно позитивных средств стимуляции деятельности и поведения;</w:t>
      </w:r>
    </w:p>
    <w:p w:rsidR="00FC1CE2" w:rsidRPr="003F3748" w:rsidRDefault="00FC1CE2" w:rsidP="00A83256">
      <w:pPr>
        <w:tabs>
          <w:tab w:val="left" w:pos="0"/>
          <w:tab w:val="left" w:pos="284"/>
          <w:tab w:val="right" w:leader="dot" w:pos="9639"/>
        </w:tabs>
        <w:spacing w:after="0" w:line="240" w:lineRule="auto"/>
        <w:jc w:val="both"/>
        <w:rPr>
          <w:rFonts w:ascii="Times New Roman" w:hAnsi="Times New Roman" w:cs="Times New Roman"/>
          <w:sz w:val="24"/>
          <w:szCs w:val="24"/>
        </w:rPr>
      </w:pPr>
      <w:r w:rsidRPr="003F3748">
        <w:rPr>
          <w:rStyle w:val="s1"/>
          <w:rFonts w:ascii="Times New Roman" w:hAnsi="Times New Roman" w:cs="Times New Roman"/>
          <w:sz w:val="24"/>
          <w:szCs w:val="24"/>
        </w:rPr>
        <w:sym w:font="Symbol" w:char="F0B7"/>
      </w:r>
      <w:r w:rsidR="00A83256" w:rsidRPr="003F3748">
        <w:rPr>
          <w:rStyle w:val="s1"/>
          <w:rFonts w:ascii="Times New Roman" w:hAnsi="Times New Roman" w:cs="Times New Roman"/>
          <w:sz w:val="24"/>
          <w:szCs w:val="24"/>
        </w:rPr>
        <w:t xml:space="preserve"> </w:t>
      </w:r>
      <w:r w:rsidRPr="003F3748">
        <w:rPr>
          <w:rFonts w:ascii="Times New Roman" w:hAnsi="Times New Roman" w:cs="Times New Roman"/>
          <w:sz w:val="24"/>
          <w:szCs w:val="24"/>
        </w:rPr>
        <w:t>развитие и отработка средств коммуникации, приемов конструктивного общения и взаимодействия (с членами семьи, со сверстниками, с взрослыми), формирование навыков социально одобряемого поведения;</w:t>
      </w:r>
    </w:p>
    <w:p w:rsidR="00FC1CE2" w:rsidRPr="003F3748" w:rsidRDefault="00FC1CE2" w:rsidP="00A83256">
      <w:pPr>
        <w:tabs>
          <w:tab w:val="left" w:pos="0"/>
          <w:tab w:val="left" w:pos="284"/>
          <w:tab w:val="right" w:leader="dot" w:pos="9639"/>
        </w:tabs>
        <w:spacing w:after="0" w:line="240" w:lineRule="auto"/>
        <w:jc w:val="both"/>
        <w:rPr>
          <w:rFonts w:ascii="Times New Roman" w:hAnsi="Times New Roman" w:cs="Times New Roman"/>
          <w:sz w:val="24"/>
          <w:szCs w:val="24"/>
        </w:rPr>
      </w:pPr>
      <w:r w:rsidRPr="003F3748">
        <w:rPr>
          <w:rStyle w:val="s1"/>
          <w:rFonts w:ascii="Times New Roman" w:hAnsi="Times New Roman" w:cs="Times New Roman"/>
          <w:sz w:val="24"/>
          <w:szCs w:val="24"/>
        </w:rPr>
        <w:sym w:font="Symbol" w:char="F0B7"/>
      </w:r>
      <w:r w:rsidR="00A83256" w:rsidRPr="003F3748">
        <w:rPr>
          <w:rStyle w:val="s1"/>
          <w:rFonts w:ascii="Times New Roman" w:hAnsi="Times New Roman" w:cs="Times New Roman"/>
          <w:sz w:val="24"/>
          <w:szCs w:val="24"/>
        </w:rPr>
        <w:t xml:space="preserve"> </w:t>
      </w:r>
      <w:r w:rsidRPr="003F3748">
        <w:rPr>
          <w:rFonts w:ascii="Times New Roman" w:hAnsi="Times New Roman" w:cs="Times New Roman"/>
          <w:sz w:val="24"/>
          <w:szCs w:val="24"/>
        </w:rPr>
        <w:t>специальная психокоррекционная помощь, направленная на формирование способности к самостоятельной организации собственной деятельности и осознанию возникающих трудностей, формирование умения запрашивать и использовать помощь взрослого;</w:t>
      </w:r>
    </w:p>
    <w:p w:rsidR="00FC1CE2" w:rsidRPr="003F3748" w:rsidRDefault="00FC1CE2" w:rsidP="00A83256">
      <w:pPr>
        <w:tabs>
          <w:tab w:val="left" w:pos="0"/>
          <w:tab w:val="left" w:pos="284"/>
          <w:tab w:val="right" w:leader="dot" w:pos="9639"/>
        </w:tabs>
        <w:spacing w:after="0" w:line="240" w:lineRule="auto"/>
        <w:jc w:val="both"/>
        <w:rPr>
          <w:rFonts w:ascii="Times New Roman" w:hAnsi="Times New Roman" w:cs="Times New Roman"/>
          <w:sz w:val="24"/>
          <w:szCs w:val="24"/>
        </w:rPr>
      </w:pPr>
      <w:r w:rsidRPr="003F3748">
        <w:rPr>
          <w:rStyle w:val="s1"/>
          <w:rFonts w:ascii="Times New Roman" w:hAnsi="Times New Roman" w:cs="Times New Roman"/>
          <w:sz w:val="24"/>
          <w:szCs w:val="24"/>
        </w:rPr>
        <w:sym w:font="Symbol" w:char="F0B7"/>
      </w:r>
      <w:r w:rsidR="00A83256" w:rsidRPr="003F3748">
        <w:rPr>
          <w:rStyle w:val="s1"/>
          <w:rFonts w:ascii="Times New Roman" w:hAnsi="Times New Roman" w:cs="Times New Roman"/>
          <w:sz w:val="24"/>
          <w:szCs w:val="24"/>
        </w:rPr>
        <w:t xml:space="preserve"> </w:t>
      </w:r>
      <w:r w:rsidRPr="003F3748">
        <w:rPr>
          <w:rFonts w:ascii="Times New Roman" w:hAnsi="Times New Roman" w:cs="Times New Roman"/>
          <w:sz w:val="24"/>
          <w:szCs w:val="24"/>
        </w:rPr>
        <w:t>обеспечение взаимодействия семьи и образовательной организации (сотрудничество с родителями, активизация ресурсов семьи для формирования социально активной позиции, нравственных и общекультурных ценностей).</w:t>
      </w:r>
    </w:p>
    <w:p w:rsidR="0018464B" w:rsidRPr="003F3748" w:rsidRDefault="00A83256" w:rsidP="00A83256">
      <w:pPr>
        <w:widowControl w:val="0"/>
        <w:tabs>
          <w:tab w:val="left" w:pos="10348"/>
        </w:tabs>
        <w:autoSpaceDE w:val="0"/>
        <w:autoSpaceDN w:val="0"/>
        <w:adjustRightInd w:val="0"/>
        <w:spacing w:after="0" w:line="240" w:lineRule="auto"/>
        <w:jc w:val="both"/>
        <w:rPr>
          <w:rFonts w:ascii="Times New Roman" w:hAnsi="Times New Roman" w:cs="Times New Roman"/>
          <w:sz w:val="24"/>
          <w:szCs w:val="24"/>
        </w:rPr>
      </w:pPr>
      <w:r w:rsidRPr="003F3748">
        <w:rPr>
          <w:rFonts w:ascii="Times New Roman" w:eastAsia="Times New Roman" w:hAnsi="Times New Roman" w:cs="Times New Roman"/>
          <w:sz w:val="24"/>
          <w:szCs w:val="24"/>
          <w:lang w:eastAsia="ru-RU"/>
        </w:rPr>
        <w:t xml:space="preserve">       </w:t>
      </w:r>
      <w:r w:rsidR="002275EB" w:rsidRPr="003F3748">
        <w:rPr>
          <w:rFonts w:ascii="Times New Roman" w:eastAsia="Times New Roman" w:hAnsi="Times New Roman" w:cs="Times New Roman"/>
          <w:sz w:val="24"/>
          <w:szCs w:val="24"/>
          <w:lang w:eastAsia="ru-RU"/>
        </w:rPr>
        <w:t xml:space="preserve">В школу принимаются дети, достигшие на 1 сентября возраста 6 лет 6 месяцев. </w:t>
      </w:r>
      <w:r w:rsidR="0018464B" w:rsidRPr="003F3748">
        <w:rPr>
          <w:rFonts w:ascii="Times New Roman" w:eastAsia="Times New Roman" w:hAnsi="Times New Roman" w:cs="Times New Roman"/>
          <w:sz w:val="24"/>
          <w:szCs w:val="24"/>
          <w:lang w:eastAsia="ru-RU"/>
        </w:rPr>
        <w:t xml:space="preserve">АООП НОО </w:t>
      </w:r>
      <w:r w:rsidR="0018464B" w:rsidRPr="003F3748">
        <w:rPr>
          <w:rFonts w:ascii="Times New Roman" w:hAnsi="Times New Roman" w:cs="Times New Roman"/>
          <w:sz w:val="24"/>
          <w:szCs w:val="24"/>
        </w:rPr>
        <w:t>предназначена для образования обучающихся с ЗПР, достигших к моменту поступления в школу уровня психофизического развития, близкого возрастной норме, позволяющего получить НОО, полностью соответствующее по итоговым достижениям к моменту завершения обучения образованию обучающихся, не имеющих ограничений по возможностям здоровья, в те же сроки. Одним из важнейших условий является устойчивость форм адаптивного поведения.</w:t>
      </w:r>
    </w:p>
    <w:p w:rsidR="002275EB" w:rsidRPr="003F3748" w:rsidRDefault="0018464B" w:rsidP="005A328D">
      <w:pPr>
        <w:pStyle w:val="ad"/>
        <w:ind w:firstLine="708"/>
        <w:rPr>
          <w:rFonts w:ascii="Times New Roman" w:eastAsia="Times New Roman" w:hAnsi="Times New Roman"/>
          <w:sz w:val="24"/>
          <w:szCs w:val="24"/>
          <w:lang w:eastAsia="ru-RU"/>
        </w:rPr>
      </w:pPr>
      <w:r w:rsidRPr="003F3748">
        <w:rPr>
          <w:rFonts w:ascii="Times New Roman" w:hAnsi="Times New Roman"/>
          <w:sz w:val="24"/>
          <w:szCs w:val="24"/>
        </w:rPr>
        <w:t>Достижения планируемых результатов освоения АООП НОО определяются по завершению обучения в начальной школе</w:t>
      </w:r>
      <w:r w:rsidR="00A83256" w:rsidRPr="003F3748">
        <w:rPr>
          <w:rFonts w:ascii="Times New Roman" w:hAnsi="Times New Roman"/>
          <w:sz w:val="24"/>
          <w:szCs w:val="24"/>
        </w:rPr>
        <w:t>.</w:t>
      </w:r>
      <w:r w:rsidR="002275EB" w:rsidRPr="003F3748">
        <w:rPr>
          <w:rFonts w:ascii="Times New Roman" w:eastAsia="Times New Roman" w:hAnsi="Times New Roman"/>
          <w:sz w:val="24"/>
          <w:szCs w:val="24"/>
          <w:lang w:eastAsia="ru-RU"/>
        </w:rPr>
        <w:t xml:space="preserve"> </w:t>
      </w:r>
      <w:r w:rsidR="002275EB" w:rsidRPr="003F3748">
        <w:rPr>
          <w:rFonts w:ascii="Times New Roman" w:hAnsi="Times New Roman"/>
          <w:sz w:val="24"/>
          <w:szCs w:val="24"/>
        </w:rPr>
        <w:t xml:space="preserve">Нормативный срок освоения АООП НОО </w:t>
      </w:r>
      <w:r w:rsidR="002275EB" w:rsidRPr="003F3748">
        <w:rPr>
          <w:rFonts w:ascii="Times New Roman" w:hAnsi="Times New Roman"/>
          <w:sz w:val="24"/>
          <w:szCs w:val="24"/>
        </w:rPr>
        <w:lastRenderedPageBreak/>
        <w:t>обучающимися с ЗПР (вариант 7.1) составляет 4 года.</w:t>
      </w:r>
      <w:r w:rsidR="002275EB" w:rsidRPr="003F3748">
        <w:rPr>
          <w:rFonts w:ascii="Times New Roman" w:eastAsia="Times New Roman" w:hAnsi="Times New Roman"/>
          <w:sz w:val="24"/>
          <w:szCs w:val="24"/>
          <w:lang w:eastAsia="ru-RU"/>
        </w:rPr>
        <w:t xml:space="preserve"> В начальной школе реализуются учебные программы УМК «Школа России». Обучение осуществляется в 1 смену. </w:t>
      </w:r>
    </w:p>
    <w:p w:rsidR="003433E2" w:rsidRPr="003F3748" w:rsidRDefault="00A83256" w:rsidP="005A328D">
      <w:pPr>
        <w:widowControl w:val="0"/>
        <w:tabs>
          <w:tab w:val="left" w:pos="10348"/>
        </w:tabs>
        <w:autoSpaceDE w:val="0"/>
        <w:autoSpaceDN w:val="0"/>
        <w:adjustRightInd w:val="0"/>
        <w:spacing w:after="0" w:line="240" w:lineRule="auto"/>
        <w:ind w:left="80"/>
        <w:jc w:val="both"/>
        <w:rPr>
          <w:rFonts w:ascii="Times New Roman" w:hAnsi="Times New Roman" w:cs="Times New Roman"/>
          <w:sz w:val="24"/>
          <w:szCs w:val="24"/>
        </w:rPr>
      </w:pPr>
      <w:r w:rsidRPr="003F3748">
        <w:rPr>
          <w:rFonts w:ascii="Times New Roman" w:hAnsi="Times New Roman" w:cs="Times New Roman"/>
          <w:sz w:val="24"/>
          <w:szCs w:val="24"/>
        </w:rPr>
        <w:t xml:space="preserve">        </w:t>
      </w:r>
      <w:r w:rsidR="003433E2" w:rsidRPr="003F3748">
        <w:rPr>
          <w:rFonts w:ascii="Times New Roman" w:hAnsi="Times New Roman" w:cs="Times New Roman"/>
          <w:sz w:val="24"/>
          <w:szCs w:val="24"/>
        </w:rPr>
        <w:t>Неспособность обучающегося с ЗПР полноценно освоить отдельный предмет в структуре АООП НОО не должна служить препятствием для выбора или продолжения ее освоения, поскольку у данной категории обучающихся может быть специфическое расстройство школьных навыков (дислексия, дисграфия, дискалькулия), а также выраженные нарушения внимания и работоспособности, нарушения со стороны двигательной сферы, препятствующие ее освоению в полном объеме.</w:t>
      </w:r>
    </w:p>
    <w:p w:rsidR="003433E2" w:rsidRPr="003F3748" w:rsidRDefault="00A83256" w:rsidP="00A83256">
      <w:pPr>
        <w:widowControl w:val="0"/>
        <w:tabs>
          <w:tab w:val="left" w:pos="284"/>
          <w:tab w:val="left" w:pos="709"/>
          <w:tab w:val="left" w:pos="851"/>
          <w:tab w:val="left" w:pos="10348"/>
        </w:tabs>
        <w:autoSpaceDE w:val="0"/>
        <w:autoSpaceDN w:val="0"/>
        <w:adjustRightInd w:val="0"/>
        <w:spacing w:after="0" w:line="240" w:lineRule="auto"/>
        <w:ind w:left="80"/>
        <w:jc w:val="both"/>
        <w:rPr>
          <w:rFonts w:ascii="Times New Roman" w:hAnsi="Times New Roman" w:cs="Times New Roman"/>
          <w:sz w:val="24"/>
          <w:szCs w:val="24"/>
        </w:rPr>
      </w:pPr>
      <w:r w:rsidRPr="003F3748">
        <w:rPr>
          <w:rFonts w:ascii="Times New Roman" w:hAnsi="Times New Roman" w:cs="Times New Roman"/>
          <w:sz w:val="24"/>
          <w:szCs w:val="24"/>
        </w:rPr>
        <w:tab/>
      </w:r>
      <w:r w:rsidRPr="003F3748">
        <w:rPr>
          <w:rFonts w:ascii="Times New Roman" w:hAnsi="Times New Roman" w:cs="Times New Roman"/>
          <w:sz w:val="24"/>
          <w:szCs w:val="24"/>
        </w:rPr>
        <w:tab/>
      </w:r>
      <w:r w:rsidR="003433E2" w:rsidRPr="003F3748">
        <w:rPr>
          <w:rFonts w:ascii="Times New Roman" w:hAnsi="Times New Roman" w:cs="Times New Roman"/>
          <w:sz w:val="24"/>
          <w:szCs w:val="24"/>
        </w:rPr>
        <w:t>Обучающиеся, не ликвидировавшие в установленные сроки академической задолженности с момента ее образования, по усмотрению их родителей (законных представителей) оставляются на повторное обучение, переводятся на обучение по другому варианту АООП в соответствии с рекомендациями ПМПК, либо на обучение по</w:t>
      </w:r>
      <w:r w:rsidR="0018464B" w:rsidRPr="003F3748">
        <w:rPr>
          <w:rFonts w:ascii="Times New Roman" w:hAnsi="Times New Roman" w:cs="Times New Roman"/>
          <w:sz w:val="24"/>
          <w:szCs w:val="24"/>
        </w:rPr>
        <w:t xml:space="preserve"> индивидуальному учебному плану</w:t>
      </w:r>
      <w:r w:rsidR="003433E2" w:rsidRPr="003F3748">
        <w:rPr>
          <w:rFonts w:ascii="Times New Roman" w:hAnsi="Times New Roman" w:cs="Times New Roman"/>
          <w:sz w:val="24"/>
          <w:szCs w:val="24"/>
        </w:rPr>
        <w:t>.</w:t>
      </w:r>
    </w:p>
    <w:p w:rsidR="003433E2" w:rsidRPr="003F3748" w:rsidRDefault="003433E2" w:rsidP="005A328D">
      <w:pPr>
        <w:pStyle w:val="ad"/>
        <w:ind w:firstLine="708"/>
        <w:rPr>
          <w:rFonts w:ascii="Times New Roman" w:eastAsia="Times New Roman" w:hAnsi="Times New Roman"/>
          <w:sz w:val="24"/>
          <w:szCs w:val="24"/>
          <w:lang w:eastAsia="ru-RU"/>
        </w:rPr>
      </w:pPr>
      <w:r w:rsidRPr="003F3748">
        <w:rPr>
          <w:rFonts w:ascii="Times New Roman" w:hAnsi="Times New Roman"/>
          <w:sz w:val="24"/>
          <w:szCs w:val="24"/>
        </w:rPr>
        <w:t>В случае, если обучающийся не достигает минимального уровня овладения предметными результатами по всем или большинству учебных предметов в течение года, то по рекомендации ПМПК и с согласия родителей (законных представителей) организация может перевести обучающегося на обучение по варианту 7.2.</w:t>
      </w:r>
    </w:p>
    <w:p w:rsidR="006C35F2" w:rsidRPr="003F3748" w:rsidRDefault="00BB5DFE" w:rsidP="005E7F9C">
      <w:pPr>
        <w:spacing w:after="0" w:line="240" w:lineRule="auto"/>
        <w:jc w:val="center"/>
        <w:rPr>
          <w:rFonts w:ascii="Times New Roman" w:hAnsi="Times New Roman" w:cs="Times New Roman"/>
          <w:b/>
          <w:sz w:val="24"/>
          <w:szCs w:val="24"/>
        </w:rPr>
      </w:pPr>
      <w:r w:rsidRPr="003F3748">
        <w:rPr>
          <w:rFonts w:ascii="Times New Roman" w:hAnsi="Times New Roman" w:cs="Times New Roman"/>
          <w:b/>
          <w:sz w:val="24"/>
          <w:szCs w:val="24"/>
        </w:rPr>
        <w:t>1.2.Планируемые результаты освоения обучающимися с ЗПР АООП НОО.</w:t>
      </w:r>
    </w:p>
    <w:p w:rsidR="00BB5DFE" w:rsidRPr="003F3748" w:rsidRDefault="00A83256" w:rsidP="00A83256">
      <w:pPr>
        <w:tabs>
          <w:tab w:val="left" w:pos="0"/>
          <w:tab w:val="right" w:leader="dot" w:pos="9072"/>
        </w:tabs>
        <w:spacing w:after="0" w:line="240" w:lineRule="auto"/>
        <w:ind w:firstLine="709"/>
        <w:jc w:val="both"/>
        <w:rPr>
          <w:rFonts w:ascii="Times New Roman" w:eastAsia="Times New Roman" w:hAnsi="Times New Roman" w:cs="Times New Roman"/>
          <w:bCs/>
          <w:sz w:val="24"/>
          <w:szCs w:val="24"/>
        </w:rPr>
      </w:pPr>
      <w:r w:rsidRPr="003F3748">
        <w:rPr>
          <w:rFonts w:ascii="Times New Roman" w:hAnsi="Times New Roman" w:cs="Times New Roman"/>
          <w:sz w:val="24"/>
          <w:szCs w:val="24"/>
        </w:rPr>
        <w:tab/>
      </w:r>
      <w:r w:rsidR="003433E2" w:rsidRPr="003F3748">
        <w:rPr>
          <w:rFonts w:ascii="Times New Roman" w:hAnsi="Times New Roman" w:cs="Times New Roman"/>
          <w:sz w:val="24"/>
          <w:szCs w:val="24"/>
        </w:rPr>
        <w:t>Р</w:t>
      </w:r>
      <w:r w:rsidR="00BB5DFE" w:rsidRPr="003F3748">
        <w:rPr>
          <w:rFonts w:ascii="Times New Roman" w:hAnsi="Times New Roman" w:cs="Times New Roman"/>
          <w:sz w:val="24"/>
          <w:szCs w:val="24"/>
        </w:rPr>
        <w:t>езультатом освоения АООП НОО обучающихся с ЗПР должно стать полноценное начальное общее образование, развитие социальных (жизненных) компетенций.</w:t>
      </w:r>
    </w:p>
    <w:p w:rsidR="00BB5DFE" w:rsidRPr="003F3748" w:rsidRDefault="00BB5DFE" w:rsidP="005A328D">
      <w:pPr>
        <w:tabs>
          <w:tab w:val="left" w:pos="0"/>
          <w:tab w:val="right" w:leader="dot" w:pos="9639"/>
        </w:tabs>
        <w:spacing w:after="0" w:line="240" w:lineRule="auto"/>
        <w:ind w:firstLine="709"/>
        <w:jc w:val="both"/>
        <w:rPr>
          <w:rFonts w:ascii="Times New Roman" w:eastAsia="Times New Roman" w:hAnsi="Times New Roman" w:cs="Times New Roman"/>
          <w:sz w:val="24"/>
          <w:szCs w:val="24"/>
        </w:rPr>
      </w:pPr>
      <w:r w:rsidRPr="003F3748">
        <w:rPr>
          <w:rFonts w:ascii="Times New Roman" w:eastAsia="Times New Roman" w:hAnsi="Times New Roman" w:cs="Times New Roman"/>
          <w:bCs/>
          <w:sz w:val="24"/>
          <w:szCs w:val="24"/>
        </w:rPr>
        <w:t>Личностные, метапредметные и предметные результаты</w:t>
      </w:r>
      <w:r w:rsidRPr="003F3748">
        <w:rPr>
          <w:rFonts w:ascii="Times New Roman" w:eastAsia="Times New Roman" w:hAnsi="Times New Roman" w:cs="Times New Roman"/>
          <w:sz w:val="24"/>
          <w:szCs w:val="24"/>
        </w:rPr>
        <w:t xml:space="preserve"> освоения обучающимися с ЗПР АООП НОО соответствуют ФГОС НОО.</w:t>
      </w:r>
    </w:p>
    <w:p w:rsidR="00BB5DFE" w:rsidRPr="003F3748" w:rsidRDefault="00BB5DFE" w:rsidP="005A328D">
      <w:pPr>
        <w:tabs>
          <w:tab w:val="left" w:pos="0"/>
          <w:tab w:val="right" w:leader="dot" w:pos="9639"/>
        </w:tabs>
        <w:spacing w:after="0" w:line="240" w:lineRule="auto"/>
        <w:ind w:firstLine="709"/>
        <w:jc w:val="both"/>
        <w:rPr>
          <w:rFonts w:ascii="Times New Roman" w:hAnsi="Times New Roman" w:cs="Times New Roman"/>
          <w:sz w:val="24"/>
          <w:szCs w:val="24"/>
        </w:rPr>
      </w:pPr>
      <w:r w:rsidRPr="003F3748">
        <w:rPr>
          <w:rFonts w:ascii="Times New Roman" w:hAnsi="Times New Roman" w:cs="Times New Roman"/>
          <w:sz w:val="24"/>
          <w:szCs w:val="24"/>
        </w:rPr>
        <w:t>Планируемые результаты освоения обучающимися с ЗПР</w:t>
      </w:r>
      <w:r w:rsidRPr="003F3748">
        <w:rPr>
          <w:rFonts w:ascii="Times New Roman" w:hAnsi="Times New Roman" w:cs="Times New Roman"/>
          <w:color w:val="auto"/>
          <w:sz w:val="24"/>
          <w:szCs w:val="24"/>
        </w:rPr>
        <w:t xml:space="preserve"> АООП НОО дополняются результатами освоения программы коррекционной работы.</w:t>
      </w:r>
    </w:p>
    <w:p w:rsidR="0018464B" w:rsidRPr="003F3748" w:rsidRDefault="0018464B" w:rsidP="00A83256">
      <w:pPr>
        <w:spacing w:after="0" w:line="240" w:lineRule="auto"/>
        <w:ind w:firstLine="708"/>
        <w:rPr>
          <w:rFonts w:ascii="Times New Roman" w:hAnsi="Times New Roman" w:cs="Times New Roman"/>
          <w:b/>
          <w:sz w:val="24"/>
          <w:szCs w:val="24"/>
        </w:rPr>
      </w:pPr>
      <w:r w:rsidRPr="003F3748">
        <w:rPr>
          <w:rFonts w:ascii="Times New Roman" w:hAnsi="Times New Roman" w:cs="Times New Roman"/>
          <w:b/>
          <w:sz w:val="24"/>
          <w:szCs w:val="24"/>
        </w:rPr>
        <w:t>Личностные результаты освоения АООП НОО соответствуют ФГОС НОО</w:t>
      </w:r>
      <w:r w:rsidR="00A83256" w:rsidRPr="003F3748">
        <w:rPr>
          <w:rFonts w:ascii="Times New Roman" w:hAnsi="Times New Roman" w:cs="Times New Roman"/>
          <w:b/>
          <w:sz w:val="24"/>
          <w:szCs w:val="24"/>
        </w:rPr>
        <w:t xml:space="preserve"> </w:t>
      </w:r>
      <w:r w:rsidRPr="003F3748">
        <w:rPr>
          <w:rFonts w:ascii="Times New Roman" w:hAnsi="Times New Roman" w:cs="Times New Roman"/>
          <w:b/>
          <w:sz w:val="24"/>
          <w:szCs w:val="24"/>
        </w:rPr>
        <w:t>(смотреть в ООП НОО школы).</w:t>
      </w:r>
    </w:p>
    <w:p w:rsidR="0018464B" w:rsidRPr="003F3748" w:rsidRDefault="0018464B" w:rsidP="005A328D">
      <w:pPr>
        <w:widowControl w:val="0"/>
        <w:tabs>
          <w:tab w:val="left" w:pos="10348"/>
        </w:tabs>
        <w:autoSpaceDE w:val="0"/>
        <w:autoSpaceDN w:val="0"/>
        <w:adjustRightInd w:val="0"/>
        <w:spacing w:after="0" w:line="240" w:lineRule="auto"/>
        <w:ind w:left="80"/>
        <w:jc w:val="both"/>
        <w:rPr>
          <w:rFonts w:ascii="Times New Roman" w:hAnsi="Times New Roman" w:cs="Times New Roman"/>
          <w:sz w:val="24"/>
          <w:szCs w:val="24"/>
        </w:rPr>
      </w:pPr>
      <w:r w:rsidRPr="003F3748">
        <w:rPr>
          <w:rFonts w:ascii="Times New Roman" w:hAnsi="Times New Roman" w:cs="Times New Roman"/>
          <w:sz w:val="24"/>
          <w:szCs w:val="24"/>
        </w:rPr>
        <w:t>1) 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p w:rsidR="0018464B" w:rsidRPr="003F3748" w:rsidRDefault="0018464B" w:rsidP="005A328D">
      <w:pPr>
        <w:widowControl w:val="0"/>
        <w:tabs>
          <w:tab w:val="left" w:pos="10348"/>
        </w:tabs>
        <w:autoSpaceDE w:val="0"/>
        <w:autoSpaceDN w:val="0"/>
        <w:adjustRightInd w:val="0"/>
        <w:spacing w:after="0" w:line="240" w:lineRule="auto"/>
        <w:ind w:left="80"/>
        <w:jc w:val="both"/>
        <w:rPr>
          <w:rFonts w:ascii="Times New Roman" w:hAnsi="Times New Roman" w:cs="Times New Roman"/>
          <w:sz w:val="24"/>
          <w:szCs w:val="24"/>
        </w:rPr>
      </w:pPr>
      <w:r w:rsidRPr="003F3748">
        <w:rPr>
          <w:rFonts w:ascii="Times New Roman" w:hAnsi="Times New Roman" w:cs="Times New Roman"/>
          <w:sz w:val="24"/>
          <w:szCs w:val="24"/>
        </w:rPr>
        <w:t>2) 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18464B" w:rsidRPr="003F3748" w:rsidRDefault="0018464B" w:rsidP="005A328D">
      <w:pPr>
        <w:widowControl w:val="0"/>
        <w:tabs>
          <w:tab w:val="left" w:pos="10348"/>
        </w:tabs>
        <w:autoSpaceDE w:val="0"/>
        <w:autoSpaceDN w:val="0"/>
        <w:adjustRightInd w:val="0"/>
        <w:spacing w:after="0" w:line="240" w:lineRule="auto"/>
        <w:ind w:left="80"/>
        <w:jc w:val="both"/>
        <w:rPr>
          <w:rFonts w:ascii="Times New Roman" w:hAnsi="Times New Roman" w:cs="Times New Roman"/>
          <w:sz w:val="24"/>
          <w:szCs w:val="24"/>
        </w:rPr>
      </w:pPr>
      <w:r w:rsidRPr="003F3748">
        <w:rPr>
          <w:rFonts w:ascii="Times New Roman" w:hAnsi="Times New Roman" w:cs="Times New Roman"/>
          <w:sz w:val="24"/>
          <w:szCs w:val="24"/>
        </w:rPr>
        <w:t>3) формирование уважительного отношения к иному мнению, истории и культуре других народов;</w:t>
      </w:r>
    </w:p>
    <w:p w:rsidR="0018464B" w:rsidRPr="003F3748" w:rsidRDefault="0018464B" w:rsidP="005A328D">
      <w:pPr>
        <w:widowControl w:val="0"/>
        <w:tabs>
          <w:tab w:val="left" w:pos="10348"/>
        </w:tabs>
        <w:autoSpaceDE w:val="0"/>
        <w:autoSpaceDN w:val="0"/>
        <w:adjustRightInd w:val="0"/>
        <w:spacing w:after="0" w:line="240" w:lineRule="auto"/>
        <w:ind w:left="80"/>
        <w:jc w:val="both"/>
        <w:rPr>
          <w:rFonts w:ascii="Times New Roman" w:hAnsi="Times New Roman" w:cs="Times New Roman"/>
          <w:sz w:val="24"/>
          <w:szCs w:val="24"/>
        </w:rPr>
      </w:pPr>
      <w:r w:rsidRPr="003F3748">
        <w:rPr>
          <w:rFonts w:ascii="Times New Roman" w:hAnsi="Times New Roman" w:cs="Times New Roman"/>
          <w:sz w:val="24"/>
          <w:szCs w:val="24"/>
        </w:rPr>
        <w:t>4) овладение начальными навыками адаптации в динамично изменяющемся и развивающемся мире;</w:t>
      </w:r>
    </w:p>
    <w:p w:rsidR="0018464B" w:rsidRPr="003F3748" w:rsidRDefault="0018464B" w:rsidP="005A328D">
      <w:pPr>
        <w:widowControl w:val="0"/>
        <w:tabs>
          <w:tab w:val="left" w:pos="10348"/>
        </w:tabs>
        <w:autoSpaceDE w:val="0"/>
        <w:autoSpaceDN w:val="0"/>
        <w:adjustRightInd w:val="0"/>
        <w:spacing w:after="0" w:line="240" w:lineRule="auto"/>
        <w:ind w:left="80"/>
        <w:jc w:val="both"/>
        <w:rPr>
          <w:rFonts w:ascii="Times New Roman" w:hAnsi="Times New Roman" w:cs="Times New Roman"/>
          <w:sz w:val="24"/>
          <w:szCs w:val="24"/>
        </w:rPr>
      </w:pPr>
      <w:r w:rsidRPr="003F3748">
        <w:rPr>
          <w:rFonts w:ascii="Times New Roman" w:hAnsi="Times New Roman" w:cs="Times New Roman"/>
          <w:sz w:val="24"/>
          <w:szCs w:val="24"/>
        </w:rPr>
        <w:t>5) принятие и освоение социальной роли обучающегося, развитие мотивов учебной деятельности и формирование личностного смысла учения;</w:t>
      </w:r>
    </w:p>
    <w:p w:rsidR="0018464B" w:rsidRPr="003F3748" w:rsidRDefault="0018464B" w:rsidP="005A328D">
      <w:pPr>
        <w:widowControl w:val="0"/>
        <w:tabs>
          <w:tab w:val="left" w:pos="10348"/>
        </w:tabs>
        <w:autoSpaceDE w:val="0"/>
        <w:autoSpaceDN w:val="0"/>
        <w:adjustRightInd w:val="0"/>
        <w:spacing w:after="0" w:line="240" w:lineRule="auto"/>
        <w:ind w:left="80"/>
        <w:jc w:val="both"/>
        <w:rPr>
          <w:rFonts w:ascii="Times New Roman" w:hAnsi="Times New Roman" w:cs="Times New Roman"/>
          <w:sz w:val="24"/>
          <w:szCs w:val="24"/>
        </w:rPr>
      </w:pPr>
      <w:r w:rsidRPr="003F3748">
        <w:rPr>
          <w:rFonts w:ascii="Times New Roman" w:hAnsi="Times New Roman" w:cs="Times New Roman"/>
          <w:sz w:val="24"/>
          <w:szCs w:val="24"/>
        </w:rPr>
        <w:t>6)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18464B" w:rsidRPr="003F3748" w:rsidRDefault="0018464B" w:rsidP="005A328D">
      <w:pPr>
        <w:widowControl w:val="0"/>
        <w:tabs>
          <w:tab w:val="left" w:pos="10348"/>
        </w:tabs>
        <w:autoSpaceDE w:val="0"/>
        <w:autoSpaceDN w:val="0"/>
        <w:adjustRightInd w:val="0"/>
        <w:spacing w:after="0" w:line="240" w:lineRule="auto"/>
        <w:ind w:left="80"/>
        <w:jc w:val="both"/>
        <w:rPr>
          <w:rFonts w:ascii="Times New Roman" w:hAnsi="Times New Roman" w:cs="Times New Roman"/>
          <w:sz w:val="24"/>
          <w:szCs w:val="24"/>
        </w:rPr>
      </w:pPr>
      <w:r w:rsidRPr="003F3748">
        <w:rPr>
          <w:rFonts w:ascii="Times New Roman" w:hAnsi="Times New Roman" w:cs="Times New Roman"/>
          <w:sz w:val="24"/>
          <w:szCs w:val="24"/>
        </w:rPr>
        <w:t>7) формирование эстетических потребностей, ценностей и чувств;</w:t>
      </w:r>
    </w:p>
    <w:p w:rsidR="0018464B" w:rsidRPr="003F3748" w:rsidRDefault="0018464B" w:rsidP="005A328D">
      <w:pPr>
        <w:widowControl w:val="0"/>
        <w:tabs>
          <w:tab w:val="left" w:pos="10348"/>
        </w:tabs>
        <w:autoSpaceDE w:val="0"/>
        <w:autoSpaceDN w:val="0"/>
        <w:adjustRightInd w:val="0"/>
        <w:spacing w:after="0" w:line="240" w:lineRule="auto"/>
        <w:ind w:left="80"/>
        <w:jc w:val="both"/>
        <w:rPr>
          <w:rFonts w:ascii="Times New Roman" w:hAnsi="Times New Roman" w:cs="Times New Roman"/>
          <w:sz w:val="24"/>
          <w:szCs w:val="24"/>
        </w:rPr>
      </w:pPr>
      <w:r w:rsidRPr="003F3748">
        <w:rPr>
          <w:rFonts w:ascii="Times New Roman" w:hAnsi="Times New Roman" w:cs="Times New Roman"/>
          <w:sz w:val="24"/>
          <w:szCs w:val="24"/>
        </w:rPr>
        <w:t>8) развитие этических чувств, доброжелательности и эмоционально-нравственной отзывчивости, понимания и сопереживания чувствам других людей;</w:t>
      </w:r>
    </w:p>
    <w:p w:rsidR="0018464B" w:rsidRPr="003F3748" w:rsidRDefault="0018464B" w:rsidP="005A328D">
      <w:pPr>
        <w:widowControl w:val="0"/>
        <w:tabs>
          <w:tab w:val="left" w:pos="10348"/>
        </w:tabs>
        <w:autoSpaceDE w:val="0"/>
        <w:autoSpaceDN w:val="0"/>
        <w:adjustRightInd w:val="0"/>
        <w:spacing w:after="0" w:line="240" w:lineRule="auto"/>
        <w:ind w:left="80"/>
        <w:jc w:val="both"/>
        <w:rPr>
          <w:rFonts w:ascii="Times New Roman" w:hAnsi="Times New Roman" w:cs="Times New Roman"/>
          <w:sz w:val="24"/>
          <w:szCs w:val="24"/>
        </w:rPr>
      </w:pPr>
      <w:r w:rsidRPr="003F3748">
        <w:rPr>
          <w:rFonts w:ascii="Times New Roman" w:hAnsi="Times New Roman" w:cs="Times New Roman"/>
          <w:sz w:val="24"/>
          <w:szCs w:val="24"/>
        </w:rPr>
        <w:t>9) 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w:t>
      </w:r>
    </w:p>
    <w:p w:rsidR="0018464B" w:rsidRPr="003F3748" w:rsidRDefault="0018464B" w:rsidP="005A328D">
      <w:pPr>
        <w:spacing w:after="0" w:line="240" w:lineRule="auto"/>
        <w:rPr>
          <w:rFonts w:ascii="Times New Roman" w:hAnsi="Times New Roman" w:cs="Times New Roman"/>
          <w:b/>
          <w:sz w:val="24"/>
          <w:szCs w:val="24"/>
        </w:rPr>
      </w:pPr>
      <w:r w:rsidRPr="003F3748">
        <w:rPr>
          <w:rFonts w:ascii="Times New Roman" w:hAnsi="Times New Roman" w:cs="Times New Roman"/>
          <w:sz w:val="24"/>
          <w:szCs w:val="24"/>
        </w:rPr>
        <w:t>10)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18464B" w:rsidRPr="003F3748" w:rsidRDefault="0018464B" w:rsidP="005A328D">
      <w:pPr>
        <w:widowControl w:val="0"/>
        <w:tabs>
          <w:tab w:val="left" w:pos="10348"/>
        </w:tabs>
        <w:autoSpaceDE w:val="0"/>
        <w:autoSpaceDN w:val="0"/>
        <w:adjustRightInd w:val="0"/>
        <w:spacing w:after="0" w:line="240" w:lineRule="auto"/>
        <w:ind w:left="80"/>
        <w:jc w:val="both"/>
        <w:rPr>
          <w:rFonts w:ascii="Times New Roman" w:hAnsi="Times New Roman" w:cs="Times New Roman"/>
          <w:b/>
          <w:sz w:val="24"/>
          <w:szCs w:val="24"/>
        </w:rPr>
      </w:pPr>
      <w:r w:rsidRPr="003F3748">
        <w:rPr>
          <w:rFonts w:ascii="Times New Roman" w:hAnsi="Times New Roman" w:cs="Times New Roman"/>
          <w:b/>
          <w:sz w:val="24"/>
          <w:szCs w:val="24"/>
        </w:rPr>
        <w:t>Метапредметные результаты освоения АООП НОО соответствуют ФГОС НОО:</w:t>
      </w:r>
    </w:p>
    <w:p w:rsidR="0018464B" w:rsidRPr="003F3748" w:rsidRDefault="0018464B" w:rsidP="005A328D">
      <w:pPr>
        <w:widowControl w:val="0"/>
        <w:tabs>
          <w:tab w:val="left" w:pos="10348"/>
        </w:tabs>
        <w:autoSpaceDE w:val="0"/>
        <w:autoSpaceDN w:val="0"/>
        <w:adjustRightInd w:val="0"/>
        <w:spacing w:after="0" w:line="240" w:lineRule="auto"/>
        <w:ind w:left="80"/>
        <w:jc w:val="both"/>
        <w:rPr>
          <w:rFonts w:ascii="Times New Roman" w:hAnsi="Times New Roman" w:cs="Times New Roman"/>
          <w:sz w:val="24"/>
          <w:szCs w:val="24"/>
        </w:rPr>
      </w:pPr>
      <w:r w:rsidRPr="003F3748">
        <w:rPr>
          <w:rFonts w:ascii="Times New Roman" w:hAnsi="Times New Roman" w:cs="Times New Roman"/>
          <w:sz w:val="24"/>
          <w:szCs w:val="24"/>
        </w:rPr>
        <w:t xml:space="preserve">1) овладение способностью принимать и сохранять цели и задачи учебной деятельности, </w:t>
      </w:r>
      <w:r w:rsidRPr="003F3748">
        <w:rPr>
          <w:rFonts w:ascii="Times New Roman" w:hAnsi="Times New Roman" w:cs="Times New Roman"/>
          <w:sz w:val="24"/>
          <w:szCs w:val="24"/>
        </w:rPr>
        <w:lastRenderedPageBreak/>
        <w:t>поиска средств ее осуществления;</w:t>
      </w:r>
    </w:p>
    <w:p w:rsidR="0018464B" w:rsidRPr="003F3748" w:rsidRDefault="0018464B" w:rsidP="005A328D">
      <w:pPr>
        <w:widowControl w:val="0"/>
        <w:tabs>
          <w:tab w:val="left" w:pos="10348"/>
        </w:tabs>
        <w:autoSpaceDE w:val="0"/>
        <w:autoSpaceDN w:val="0"/>
        <w:adjustRightInd w:val="0"/>
        <w:spacing w:after="0" w:line="240" w:lineRule="auto"/>
        <w:ind w:left="80"/>
        <w:jc w:val="both"/>
        <w:rPr>
          <w:rFonts w:ascii="Times New Roman" w:hAnsi="Times New Roman" w:cs="Times New Roman"/>
          <w:sz w:val="24"/>
          <w:szCs w:val="24"/>
        </w:rPr>
      </w:pPr>
      <w:r w:rsidRPr="003F3748">
        <w:rPr>
          <w:rFonts w:ascii="Times New Roman" w:hAnsi="Times New Roman" w:cs="Times New Roman"/>
          <w:sz w:val="24"/>
          <w:szCs w:val="24"/>
        </w:rPr>
        <w:t>2) освоение способов решения проблем творческого и поискового характера;</w:t>
      </w:r>
    </w:p>
    <w:p w:rsidR="0018464B" w:rsidRPr="003F3748" w:rsidRDefault="0018464B" w:rsidP="005A328D">
      <w:pPr>
        <w:widowControl w:val="0"/>
        <w:tabs>
          <w:tab w:val="left" w:pos="10348"/>
        </w:tabs>
        <w:autoSpaceDE w:val="0"/>
        <w:autoSpaceDN w:val="0"/>
        <w:adjustRightInd w:val="0"/>
        <w:spacing w:after="0" w:line="240" w:lineRule="auto"/>
        <w:ind w:left="80"/>
        <w:jc w:val="both"/>
        <w:rPr>
          <w:rFonts w:ascii="Times New Roman" w:hAnsi="Times New Roman" w:cs="Times New Roman"/>
          <w:sz w:val="24"/>
          <w:szCs w:val="24"/>
        </w:rPr>
      </w:pPr>
      <w:r w:rsidRPr="003F3748">
        <w:rPr>
          <w:rFonts w:ascii="Times New Roman" w:hAnsi="Times New Roman" w:cs="Times New Roman"/>
          <w:sz w:val="24"/>
          <w:szCs w:val="24"/>
        </w:rPr>
        <w:t>3)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18464B" w:rsidRPr="003F3748" w:rsidRDefault="0018464B" w:rsidP="005A328D">
      <w:pPr>
        <w:widowControl w:val="0"/>
        <w:tabs>
          <w:tab w:val="left" w:pos="10348"/>
        </w:tabs>
        <w:autoSpaceDE w:val="0"/>
        <w:autoSpaceDN w:val="0"/>
        <w:adjustRightInd w:val="0"/>
        <w:spacing w:after="0" w:line="240" w:lineRule="auto"/>
        <w:ind w:left="80"/>
        <w:jc w:val="both"/>
        <w:rPr>
          <w:rFonts w:ascii="Times New Roman" w:hAnsi="Times New Roman" w:cs="Times New Roman"/>
          <w:sz w:val="24"/>
          <w:szCs w:val="24"/>
        </w:rPr>
      </w:pPr>
      <w:r w:rsidRPr="003F3748">
        <w:rPr>
          <w:rFonts w:ascii="Times New Roman" w:hAnsi="Times New Roman" w:cs="Times New Roman"/>
          <w:sz w:val="24"/>
          <w:szCs w:val="24"/>
        </w:rPr>
        <w:t>4) формирование умения понимать причины успеха (неуспеха) учебной деятельности и способности конструктивно действовать даже в ситуациях неуспеха;</w:t>
      </w:r>
    </w:p>
    <w:p w:rsidR="0018464B" w:rsidRPr="003F3748" w:rsidRDefault="0018464B" w:rsidP="005A328D">
      <w:pPr>
        <w:widowControl w:val="0"/>
        <w:tabs>
          <w:tab w:val="left" w:pos="10348"/>
        </w:tabs>
        <w:autoSpaceDE w:val="0"/>
        <w:autoSpaceDN w:val="0"/>
        <w:adjustRightInd w:val="0"/>
        <w:spacing w:after="0" w:line="240" w:lineRule="auto"/>
        <w:ind w:left="80"/>
        <w:jc w:val="both"/>
        <w:rPr>
          <w:rFonts w:ascii="Times New Roman" w:hAnsi="Times New Roman" w:cs="Times New Roman"/>
          <w:sz w:val="24"/>
          <w:szCs w:val="24"/>
        </w:rPr>
      </w:pPr>
      <w:r w:rsidRPr="003F3748">
        <w:rPr>
          <w:rFonts w:ascii="Times New Roman" w:hAnsi="Times New Roman" w:cs="Times New Roman"/>
          <w:sz w:val="24"/>
          <w:szCs w:val="24"/>
        </w:rPr>
        <w:t>5) освоение начальных форм познавательной и личностной рефлексии;</w:t>
      </w:r>
    </w:p>
    <w:p w:rsidR="0018464B" w:rsidRPr="003F3748" w:rsidRDefault="0018464B" w:rsidP="005A328D">
      <w:pPr>
        <w:widowControl w:val="0"/>
        <w:tabs>
          <w:tab w:val="left" w:pos="10348"/>
        </w:tabs>
        <w:autoSpaceDE w:val="0"/>
        <w:autoSpaceDN w:val="0"/>
        <w:adjustRightInd w:val="0"/>
        <w:spacing w:after="0" w:line="240" w:lineRule="auto"/>
        <w:ind w:left="80"/>
        <w:jc w:val="both"/>
        <w:rPr>
          <w:rFonts w:ascii="Times New Roman" w:hAnsi="Times New Roman" w:cs="Times New Roman"/>
          <w:sz w:val="24"/>
          <w:szCs w:val="24"/>
        </w:rPr>
      </w:pPr>
      <w:r w:rsidRPr="003F3748">
        <w:rPr>
          <w:rFonts w:ascii="Times New Roman" w:hAnsi="Times New Roman" w:cs="Times New Roman"/>
          <w:sz w:val="24"/>
          <w:szCs w:val="24"/>
        </w:rPr>
        <w:t>6) 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w:t>
      </w:r>
    </w:p>
    <w:p w:rsidR="0018464B" w:rsidRPr="003F3748" w:rsidRDefault="0018464B" w:rsidP="005A328D">
      <w:pPr>
        <w:widowControl w:val="0"/>
        <w:tabs>
          <w:tab w:val="left" w:pos="10348"/>
        </w:tabs>
        <w:autoSpaceDE w:val="0"/>
        <w:autoSpaceDN w:val="0"/>
        <w:adjustRightInd w:val="0"/>
        <w:spacing w:after="0" w:line="240" w:lineRule="auto"/>
        <w:ind w:left="80"/>
        <w:jc w:val="both"/>
        <w:rPr>
          <w:rFonts w:ascii="Times New Roman" w:hAnsi="Times New Roman" w:cs="Times New Roman"/>
          <w:sz w:val="24"/>
          <w:szCs w:val="24"/>
        </w:rPr>
      </w:pPr>
      <w:r w:rsidRPr="003F3748">
        <w:rPr>
          <w:rFonts w:ascii="Times New Roman" w:hAnsi="Times New Roman" w:cs="Times New Roman"/>
          <w:sz w:val="24"/>
          <w:szCs w:val="24"/>
        </w:rPr>
        <w:t>7) активное использование речевых средств и средств информационных и коммуникационных технологий (далее - ИКТ) для решения коммуникативных и познавательных задач;</w:t>
      </w:r>
    </w:p>
    <w:p w:rsidR="0018464B" w:rsidRPr="003F3748" w:rsidRDefault="0018464B" w:rsidP="005A328D">
      <w:pPr>
        <w:widowControl w:val="0"/>
        <w:tabs>
          <w:tab w:val="left" w:pos="10348"/>
        </w:tabs>
        <w:autoSpaceDE w:val="0"/>
        <w:autoSpaceDN w:val="0"/>
        <w:adjustRightInd w:val="0"/>
        <w:spacing w:after="0" w:line="240" w:lineRule="auto"/>
        <w:ind w:left="80"/>
        <w:jc w:val="both"/>
        <w:rPr>
          <w:rFonts w:ascii="Times New Roman" w:hAnsi="Times New Roman" w:cs="Times New Roman"/>
          <w:sz w:val="24"/>
          <w:szCs w:val="24"/>
        </w:rPr>
      </w:pPr>
      <w:r w:rsidRPr="003F3748">
        <w:rPr>
          <w:rFonts w:ascii="Times New Roman" w:hAnsi="Times New Roman" w:cs="Times New Roman"/>
          <w:sz w:val="24"/>
          <w:szCs w:val="24"/>
        </w:rPr>
        <w:t>8) 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видео- и графическим сопровождением; соблюдать нормы информационной избирательности, этики и этикета;</w:t>
      </w:r>
    </w:p>
    <w:p w:rsidR="0018464B" w:rsidRPr="003F3748" w:rsidRDefault="0018464B" w:rsidP="005A328D">
      <w:pPr>
        <w:widowControl w:val="0"/>
        <w:tabs>
          <w:tab w:val="left" w:pos="10348"/>
        </w:tabs>
        <w:autoSpaceDE w:val="0"/>
        <w:autoSpaceDN w:val="0"/>
        <w:adjustRightInd w:val="0"/>
        <w:spacing w:after="0" w:line="240" w:lineRule="auto"/>
        <w:ind w:left="80"/>
        <w:jc w:val="both"/>
        <w:rPr>
          <w:rFonts w:ascii="Times New Roman" w:hAnsi="Times New Roman" w:cs="Times New Roman"/>
          <w:sz w:val="24"/>
          <w:szCs w:val="24"/>
        </w:rPr>
      </w:pPr>
      <w:r w:rsidRPr="003F3748">
        <w:rPr>
          <w:rFonts w:ascii="Times New Roman" w:hAnsi="Times New Roman" w:cs="Times New Roman"/>
          <w:sz w:val="24"/>
          <w:szCs w:val="24"/>
        </w:rPr>
        <w:t>9) 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p w:rsidR="0018464B" w:rsidRPr="003F3748" w:rsidRDefault="0018464B" w:rsidP="005A328D">
      <w:pPr>
        <w:widowControl w:val="0"/>
        <w:tabs>
          <w:tab w:val="left" w:pos="10348"/>
        </w:tabs>
        <w:autoSpaceDE w:val="0"/>
        <w:autoSpaceDN w:val="0"/>
        <w:adjustRightInd w:val="0"/>
        <w:spacing w:after="0" w:line="240" w:lineRule="auto"/>
        <w:ind w:left="80"/>
        <w:jc w:val="both"/>
        <w:rPr>
          <w:rFonts w:ascii="Times New Roman" w:hAnsi="Times New Roman" w:cs="Times New Roman"/>
          <w:sz w:val="24"/>
          <w:szCs w:val="24"/>
        </w:rPr>
      </w:pPr>
      <w:r w:rsidRPr="003F3748">
        <w:rPr>
          <w:rFonts w:ascii="Times New Roman" w:hAnsi="Times New Roman" w:cs="Times New Roman"/>
          <w:sz w:val="24"/>
          <w:szCs w:val="24"/>
        </w:rPr>
        <w:t>10) 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18464B" w:rsidRPr="003F3748" w:rsidRDefault="0018464B" w:rsidP="005A328D">
      <w:pPr>
        <w:widowControl w:val="0"/>
        <w:tabs>
          <w:tab w:val="left" w:pos="10348"/>
        </w:tabs>
        <w:autoSpaceDE w:val="0"/>
        <w:autoSpaceDN w:val="0"/>
        <w:adjustRightInd w:val="0"/>
        <w:spacing w:after="0" w:line="240" w:lineRule="auto"/>
        <w:ind w:left="80"/>
        <w:jc w:val="both"/>
        <w:rPr>
          <w:rFonts w:ascii="Times New Roman" w:hAnsi="Times New Roman" w:cs="Times New Roman"/>
          <w:sz w:val="24"/>
          <w:szCs w:val="24"/>
        </w:rPr>
      </w:pPr>
      <w:r w:rsidRPr="003F3748">
        <w:rPr>
          <w:rFonts w:ascii="Times New Roman" w:hAnsi="Times New Roman" w:cs="Times New Roman"/>
          <w:sz w:val="24"/>
          <w:szCs w:val="24"/>
        </w:rPr>
        <w:t>11) 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p w:rsidR="0018464B" w:rsidRPr="003F3748" w:rsidRDefault="0018464B" w:rsidP="005A328D">
      <w:pPr>
        <w:widowControl w:val="0"/>
        <w:tabs>
          <w:tab w:val="left" w:pos="10348"/>
        </w:tabs>
        <w:autoSpaceDE w:val="0"/>
        <w:autoSpaceDN w:val="0"/>
        <w:adjustRightInd w:val="0"/>
        <w:spacing w:after="0" w:line="240" w:lineRule="auto"/>
        <w:ind w:left="80"/>
        <w:jc w:val="both"/>
        <w:rPr>
          <w:rFonts w:ascii="Times New Roman" w:hAnsi="Times New Roman" w:cs="Times New Roman"/>
          <w:sz w:val="24"/>
          <w:szCs w:val="24"/>
        </w:rPr>
      </w:pPr>
      <w:r w:rsidRPr="003F3748">
        <w:rPr>
          <w:rFonts w:ascii="Times New Roman" w:hAnsi="Times New Roman" w:cs="Times New Roman"/>
          <w:sz w:val="24"/>
          <w:szCs w:val="24"/>
        </w:rPr>
        <w:t>12) 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18464B" w:rsidRPr="003F3748" w:rsidRDefault="0018464B" w:rsidP="005A328D">
      <w:pPr>
        <w:widowControl w:val="0"/>
        <w:tabs>
          <w:tab w:val="left" w:pos="10348"/>
        </w:tabs>
        <w:autoSpaceDE w:val="0"/>
        <w:autoSpaceDN w:val="0"/>
        <w:adjustRightInd w:val="0"/>
        <w:spacing w:after="0" w:line="240" w:lineRule="auto"/>
        <w:ind w:left="80"/>
        <w:jc w:val="both"/>
        <w:rPr>
          <w:rFonts w:ascii="Times New Roman" w:hAnsi="Times New Roman" w:cs="Times New Roman"/>
          <w:sz w:val="24"/>
          <w:szCs w:val="24"/>
        </w:rPr>
      </w:pPr>
      <w:r w:rsidRPr="003F3748">
        <w:rPr>
          <w:rFonts w:ascii="Times New Roman" w:hAnsi="Times New Roman" w:cs="Times New Roman"/>
          <w:sz w:val="24"/>
          <w:szCs w:val="24"/>
        </w:rPr>
        <w:t>13) готовность конструктивно разрешать конфликты посредством учета интересов сторон и сотрудничества;</w:t>
      </w:r>
    </w:p>
    <w:p w:rsidR="0018464B" w:rsidRPr="003F3748" w:rsidRDefault="0018464B" w:rsidP="005A328D">
      <w:pPr>
        <w:widowControl w:val="0"/>
        <w:tabs>
          <w:tab w:val="left" w:pos="10348"/>
        </w:tabs>
        <w:autoSpaceDE w:val="0"/>
        <w:autoSpaceDN w:val="0"/>
        <w:adjustRightInd w:val="0"/>
        <w:spacing w:after="0" w:line="240" w:lineRule="auto"/>
        <w:ind w:left="80"/>
        <w:jc w:val="both"/>
        <w:rPr>
          <w:rFonts w:ascii="Times New Roman" w:hAnsi="Times New Roman" w:cs="Times New Roman"/>
          <w:sz w:val="24"/>
          <w:szCs w:val="24"/>
        </w:rPr>
      </w:pPr>
      <w:r w:rsidRPr="003F3748">
        <w:rPr>
          <w:rFonts w:ascii="Times New Roman" w:hAnsi="Times New Roman" w:cs="Times New Roman"/>
          <w:sz w:val="24"/>
          <w:szCs w:val="24"/>
        </w:rPr>
        <w:t>14) 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других) в соответствии с содержанием конкретного учебного предмета;</w:t>
      </w:r>
    </w:p>
    <w:p w:rsidR="0018464B" w:rsidRPr="003F3748" w:rsidRDefault="0018464B" w:rsidP="005A328D">
      <w:pPr>
        <w:widowControl w:val="0"/>
        <w:tabs>
          <w:tab w:val="left" w:pos="10348"/>
        </w:tabs>
        <w:autoSpaceDE w:val="0"/>
        <w:autoSpaceDN w:val="0"/>
        <w:adjustRightInd w:val="0"/>
        <w:spacing w:after="0" w:line="240" w:lineRule="auto"/>
        <w:ind w:left="80"/>
        <w:jc w:val="both"/>
        <w:rPr>
          <w:rFonts w:ascii="Times New Roman" w:hAnsi="Times New Roman" w:cs="Times New Roman"/>
          <w:sz w:val="24"/>
          <w:szCs w:val="24"/>
        </w:rPr>
      </w:pPr>
      <w:r w:rsidRPr="003F3748">
        <w:rPr>
          <w:rFonts w:ascii="Times New Roman" w:hAnsi="Times New Roman" w:cs="Times New Roman"/>
          <w:sz w:val="24"/>
          <w:szCs w:val="24"/>
        </w:rPr>
        <w:t>15) овладение базовыми предметными и межпредметными понятиями, отражающими существенные связи и отношения между объектами и процессами;</w:t>
      </w:r>
    </w:p>
    <w:p w:rsidR="00BB5DFE" w:rsidRPr="003F3748" w:rsidRDefault="0018464B" w:rsidP="005A328D">
      <w:pPr>
        <w:spacing w:after="0" w:line="240" w:lineRule="auto"/>
        <w:rPr>
          <w:rFonts w:ascii="Times New Roman" w:hAnsi="Times New Roman" w:cs="Times New Roman"/>
          <w:sz w:val="24"/>
          <w:szCs w:val="24"/>
        </w:rPr>
      </w:pPr>
      <w:r w:rsidRPr="003F3748">
        <w:rPr>
          <w:rFonts w:ascii="Times New Roman" w:hAnsi="Times New Roman" w:cs="Times New Roman"/>
          <w:sz w:val="24"/>
          <w:szCs w:val="24"/>
        </w:rPr>
        <w:t>16) умение работать в материальной и информационной среде начального общего образования (в том числе с учебными моделями) в соответствии с содержанием конкретного учебного предмета.</w:t>
      </w:r>
    </w:p>
    <w:p w:rsidR="007076D4" w:rsidRPr="003F3748" w:rsidRDefault="007076D4" w:rsidP="007076D4">
      <w:pPr>
        <w:widowControl w:val="0"/>
        <w:tabs>
          <w:tab w:val="left" w:pos="10348"/>
        </w:tabs>
        <w:autoSpaceDE w:val="0"/>
        <w:autoSpaceDN w:val="0"/>
        <w:adjustRightInd w:val="0"/>
        <w:spacing w:after="0" w:line="240" w:lineRule="auto"/>
        <w:jc w:val="both"/>
        <w:rPr>
          <w:rFonts w:ascii="Times New Roman" w:hAnsi="Times New Roman" w:cs="Times New Roman"/>
          <w:color w:val="auto"/>
          <w:sz w:val="24"/>
          <w:szCs w:val="24"/>
        </w:rPr>
      </w:pPr>
      <w:r w:rsidRPr="003F3748">
        <w:rPr>
          <w:rFonts w:ascii="Times New Roman" w:hAnsi="Times New Roman" w:cs="Times New Roman"/>
          <w:b/>
          <w:color w:val="auto"/>
          <w:sz w:val="24"/>
          <w:szCs w:val="24"/>
        </w:rPr>
        <w:t>Предметные результаты освоения АООП НОО соответствуют ФГОС НОО.</w:t>
      </w:r>
    </w:p>
    <w:p w:rsidR="007076D4" w:rsidRPr="003F3748" w:rsidRDefault="007076D4" w:rsidP="007076D4">
      <w:pPr>
        <w:pStyle w:val="a6"/>
        <w:spacing w:before="0" w:beforeAutospacing="0" w:after="0" w:afterAutospacing="0"/>
      </w:pPr>
      <w:r w:rsidRPr="003F3748">
        <w:rPr>
          <w:color w:val="000000"/>
        </w:rPr>
        <w:t xml:space="preserve">АООП НОО обучающихся с ЗПР реализуется через УМК «Школа России». </w:t>
      </w:r>
    </w:p>
    <w:p w:rsidR="007076D4" w:rsidRPr="003F3748" w:rsidRDefault="007076D4" w:rsidP="007076D4">
      <w:pPr>
        <w:pStyle w:val="a6"/>
        <w:spacing w:before="0" w:beforeAutospacing="0" w:after="0" w:afterAutospacing="0"/>
      </w:pPr>
      <w:r w:rsidRPr="003F3748">
        <w:rPr>
          <w:color w:val="000000"/>
        </w:rPr>
        <w:t>АООП НОО обучающихся с ЗПР определяет уровень овладения предметными результатами: базовый уровень (обязательный минимум содержания основной образовательной программы) – является обязательным для всех обучающихся с ЗПР.</w:t>
      </w:r>
    </w:p>
    <w:p w:rsidR="00EF5D35" w:rsidRPr="003F3748" w:rsidRDefault="00EF5D35" w:rsidP="00EF5D35">
      <w:pPr>
        <w:pStyle w:val="ConsPlusNormal"/>
        <w:jc w:val="both"/>
        <w:rPr>
          <w:rFonts w:ascii="Times New Roman" w:hAnsi="Times New Roman" w:cs="Times New Roman"/>
          <w:b/>
          <w:sz w:val="24"/>
          <w:szCs w:val="24"/>
        </w:rPr>
      </w:pPr>
      <w:r w:rsidRPr="003F3748">
        <w:rPr>
          <w:rFonts w:ascii="Times New Roman" w:hAnsi="Times New Roman" w:cs="Times New Roman"/>
          <w:b/>
          <w:sz w:val="24"/>
          <w:szCs w:val="24"/>
        </w:rPr>
        <w:t>Русский язык и литературное чтение</w:t>
      </w:r>
    </w:p>
    <w:p w:rsidR="0005100E" w:rsidRPr="003F3748" w:rsidRDefault="00EF5D35" w:rsidP="00EF5ECA">
      <w:pPr>
        <w:widowControl w:val="0"/>
        <w:tabs>
          <w:tab w:val="left" w:pos="10348"/>
        </w:tabs>
        <w:autoSpaceDE w:val="0"/>
        <w:autoSpaceDN w:val="0"/>
        <w:adjustRightInd w:val="0"/>
        <w:spacing w:after="0" w:line="240" w:lineRule="auto"/>
        <w:jc w:val="both"/>
        <w:rPr>
          <w:rFonts w:ascii="Times New Roman" w:hAnsi="Times New Roman" w:cs="Times New Roman"/>
          <w:b/>
          <w:color w:val="auto"/>
          <w:sz w:val="24"/>
          <w:szCs w:val="24"/>
        </w:rPr>
      </w:pPr>
      <w:r w:rsidRPr="003F3748">
        <w:rPr>
          <w:rFonts w:ascii="Times New Roman" w:hAnsi="Times New Roman" w:cs="Times New Roman"/>
          <w:b/>
          <w:color w:val="auto"/>
          <w:sz w:val="24"/>
          <w:szCs w:val="24"/>
        </w:rPr>
        <w:lastRenderedPageBreak/>
        <w:t>Русский язык</w:t>
      </w:r>
      <w:r w:rsidR="0005100E" w:rsidRPr="003F3748">
        <w:rPr>
          <w:rFonts w:ascii="Times New Roman" w:hAnsi="Times New Roman" w:cs="Times New Roman"/>
          <w:b/>
          <w:color w:val="auto"/>
          <w:sz w:val="24"/>
          <w:szCs w:val="24"/>
        </w:rPr>
        <w:t>:</w:t>
      </w:r>
    </w:p>
    <w:p w:rsidR="0005100E" w:rsidRPr="003F3748" w:rsidRDefault="0005100E" w:rsidP="00EF5ECA">
      <w:pPr>
        <w:widowControl w:val="0"/>
        <w:tabs>
          <w:tab w:val="left" w:pos="10348"/>
        </w:tabs>
        <w:autoSpaceDE w:val="0"/>
        <w:autoSpaceDN w:val="0"/>
        <w:adjustRightInd w:val="0"/>
        <w:spacing w:after="0" w:line="240" w:lineRule="auto"/>
        <w:jc w:val="both"/>
        <w:rPr>
          <w:rFonts w:ascii="Times New Roman" w:hAnsi="Times New Roman" w:cs="Times New Roman"/>
          <w:sz w:val="24"/>
          <w:szCs w:val="24"/>
        </w:rPr>
      </w:pPr>
      <w:r w:rsidRPr="003F3748">
        <w:rPr>
          <w:rFonts w:ascii="Times New Roman" w:hAnsi="Times New Roman" w:cs="Times New Roman"/>
          <w:sz w:val="24"/>
          <w:szCs w:val="24"/>
        </w:rPr>
        <w:t>1)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05100E" w:rsidRPr="003F3748" w:rsidRDefault="0005100E" w:rsidP="00EF5ECA">
      <w:pPr>
        <w:widowControl w:val="0"/>
        <w:tabs>
          <w:tab w:val="left" w:pos="10348"/>
        </w:tabs>
        <w:autoSpaceDE w:val="0"/>
        <w:autoSpaceDN w:val="0"/>
        <w:adjustRightInd w:val="0"/>
        <w:spacing w:after="0" w:line="240" w:lineRule="auto"/>
        <w:jc w:val="both"/>
        <w:rPr>
          <w:rFonts w:ascii="Times New Roman" w:hAnsi="Times New Roman" w:cs="Times New Roman"/>
          <w:sz w:val="24"/>
          <w:szCs w:val="24"/>
        </w:rPr>
      </w:pPr>
      <w:r w:rsidRPr="003F3748">
        <w:rPr>
          <w:rFonts w:ascii="Times New Roman" w:hAnsi="Times New Roman" w:cs="Times New Roman"/>
          <w:sz w:val="24"/>
          <w:szCs w:val="24"/>
        </w:rPr>
        <w:t>2) понимание обучающимися того, что язык представляет собой явление национальной культуры и основное средство человеческого общения, осознание значения русского языка как государственного языка Российской Федерации, языка межнационального общения;</w:t>
      </w:r>
    </w:p>
    <w:p w:rsidR="0005100E" w:rsidRPr="003F3748" w:rsidRDefault="0005100E" w:rsidP="00EF5ECA">
      <w:pPr>
        <w:widowControl w:val="0"/>
        <w:tabs>
          <w:tab w:val="left" w:pos="10348"/>
        </w:tabs>
        <w:autoSpaceDE w:val="0"/>
        <w:autoSpaceDN w:val="0"/>
        <w:adjustRightInd w:val="0"/>
        <w:spacing w:after="0" w:line="240" w:lineRule="auto"/>
        <w:jc w:val="both"/>
        <w:rPr>
          <w:rFonts w:ascii="Times New Roman" w:hAnsi="Times New Roman" w:cs="Times New Roman"/>
          <w:sz w:val="24"/>
          <w:szCs w:val="24"/>
        </w:rPr>
      </w:pPr>
      <w:r w:rsidRPr="003F3748">
        <w:rPr>
          <w:rFonts w:ascii="Times New Roman" w:hAnsi="Times New Roman" w:cs="Times New Roman"/>
          <w:sz w:val="24"/>
          <w:szCs w:val="24"/>
        </w:rPr>
        <w:t>3) сформированность позитивного отношения к правильной устной и письменной речи как показателям общей культуры и гражданской позиции человека;</w:t>
      </w:r>
    </w:p>
    <w:p w:rsidR="0005100E" w:rsidRPr="003F3748" w:rsidRDefault="0005100E" w:rsidP="00EF5ECA">
      <w:pPr>
        <w:widowControl w:val="0"/>
        <w:tabs>
          <w:tab w:val="left" w:pos="10348"/>
        </w:tabs>
        <w:autoSpaceDE w:val="0"/>
        <w:autoSpaceDN w:val="0"/>
        <w:adjustRightInd w:val="0"/>
        <w:spacing w:after="0" w:line="240" w:lineRule="auto"/>
        <w:jc w:val="both"/>
        <w:rPr>
          <w:rFonts w:ascii="Times New Roman" w:hAnsi="Times New Roman" w:cs="Times New Roman"/>
          <w:sz w:val="24"/>
          <w:szCs w:val="24"/>
        </w:rPr>
      </w:pPr>
      <w:r w:rsidRPr="003F3748">
        <w:rPr>
          <w:rFonts w:ascii="Times New Roman" w:hAnsi="Times New Roman" w:cs="Times New Roman"/>
          <w:sz w:val="24"/>
          <w:szCs w:val="24"/>
        </w:rPr>
        <w:t>4) овладение первоначальными представлениями о нормах русского и родного литературного языка (орфоэпических, лексических, грамматических) и правилах речевого этикета; умение ориентироваться в целях, задачах, средствах и условиях общения, выбирать адекватные языковые средства для успешного решения коммуникативных задач;</w:t>
      </w:r>
    </w:p>
    <w:p w:rsidR="0005100E" w:rsidRPr="003F3748" w:rsidRDefault="0005100E" w:rsidP="005A328D">
      <w:pPr>
        <w:spacing w:after="0" w:line="240" w:lineRule="auto"/>
        <w:rPr>
          <w:rFonts w:ascii="Times New Roman" w:hAnsi="Times New Roman" w:cs="Times New Roman"/>
          <w:sz w:val="24"/>
          <w:szCs w:val="24"/>
        </w:rPr>
      </w:pPr>
      <w:r w:rsidRPr="003F3748">
        <w:rPr>
          <w:rFonts w:ascii="Times New Roman" w:hAnsi="Times New Roman" w:cs="Times New Roman"/>
          <w:sz w:val="24"/>
          <w:szCs w:val="24"/>
        </w:rPr>
        <w:t>5) овладение учебными действиями с языковыми единицами и умение использовать знания для решения познавательных, практических и коммуникативных задач.</w:t>
      </w:r>
    </w:p>
    <w:p w:rsidR="0005100E" w:rsidRPr="003F3748" w:rsidRDefault="00EF5D35" w:rsidP="009E295F">
      <w:pPr>
        <w:widowControl w:val="0"/>
        <w:tabs>
          <w:tab w:val="left" w:pos="10348"/>
        </w:tabs>
        <w:autoSpaceDE w:val="0"/>
        <w:autoSpaceDN w:val="0"/>
        <w:adjustRightInd w:val="0"/>
        <w:spacing w:after="0" w:line="240" w:lineRule="auto"/>
        <w:jc w:val="both"/>
        <w:rPr>
          <w:rFonts w:ascii="Times New Roman" w:hAnsi="Times New Roman" w:cs="Times New Roman"/>
          <w:b/>
          <w:sz w:val="24"/>
          <w:szCs w:val="24"/>
        </w:rPr>
      </w:pPr>
      <w:r w:rsidRPr="003F3748">
        <w:rPr>
          <w:rFonts w:ascii="Times New Roman" w:hAnsi="Times New Roman" w:cs="Times New Roman"/>
          <w:b/>
          <w:sz w:val="24"/>
          <w:szCs w:val="24"/>
        </w:rPr>
        <w:t>Литературное чтение</w:t>
      </w:r>
      <w:r w:rsidR="0005100E" w:rsidRPr="003F3748">
        <w:rPr>
          <w:rFonts w:ascii="Times New Roman" w:hAnsi="Times New Roman" w:cs="Times New Roman"/>
          <w:b/>
          <w:sz w:val="24"/>
          <w:szCs w:val="24"/>
        </w:rPr>
        <w:t>:</w:t>
      </w:r>
    </w:p>
    <w:p w:rsidR="0005100E" w:rsidRPr="003F3748" w:rsidRDefault="0005100E" w:rsidP="009E295F">
      <w:pPr>
        <w:widowControl w:val="0"/>
        <w:tabs>
          <w:tab w:val="left" w:pos="10348"/>
        </w:tabs>
        <w:autoSpaceDE w:val="0"/>
        <w:autoSpaceDN w:val="0"/>
        <w:adjustRightInd w:val="0"/>
        <w:spacing w:after="0" w:line="240" w:lineRule="auto"/>
        <w:jc w:val="both"/>
        <w:rPr>
          <w:rFonts w:ascii="Times New Roman" w:hAnsi="Times New Roman" w:cs="Times New Roman"/>
          <w:sz w:val="24"/>
          <w:szCs w:val="24"/>
        </w:rPr>
      </w:pPr>
      <w:r w:rsidRPr="003F3748">
        <w:rPr>
          <w:rFonts w:ascii="Times New Roman" w:hAnsi="Times New Roman" w:cs="Times New Roman"/>
          <w:sz w:val="24"/>
          <w:szCs w:val="24"/>
        </w:rPr>
        <w:t>1) понимание литературы как явления национальной и мировой культуры, средства сохранения и передачи нравственных ценностей и традиций;</w:t>
      </w:r>
    </w:p>
    <w:p w:rsidR="0005100E" w:rsidRPr="003F3748" w:rsidRDefault="0005100E" w:rsidP="009E295F">
      <w:pPr>
        <w:widowControl w:val="0"/>
        <w:tabs>
          <w:tab w:val="left" w:pos="10348"/>
        </w:tabs>
        <w:autoSpaceDE w:val="0"/>
        <w:autoSpaceDN w:val="0"/>
        <w:adjustRightInd w:val="0"/>
        <w:spacing w:after="0" w:line="240" w:lineRule="auto"/>
        <w:jc w:val="both"/>
        <w:rPr>
          <w:rFonts w:ascii="Times New Roman" w:hAnsi="Times New Roman" w:cs="Times New Roman"/>
          <w:sz w:val="24"/>
          <w:szCs w:val="24"/>
        </w:rPr>
      </w:pPr>
      <w:r w:rsidRPr="003F3748">
        <w:rPr>
          <w:rFonts w:ascii="Times New Roman" w:hAnsi="Times New Roman" w:cs="Times New Roman"/>
          <w:sz w:val="24"/>
          <w:szCs w:val="24"/>
        </w:rPr>
        <w:t>2) осознание значимости чтения для личного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обучения по всем учебным предметам; формирование потребности в систематическом чтении;</w:t>
      </w:r>
    </w:p>
    <w:p w:rsidR="0005100E" w:rsidRPr="003F3748" w:rsidRDefault="0005100E" w:rsidP="009E295F">
      <w:pPr>
        <w:widowControl w:val="0"/>
        <w:tabs>
          <w:tab w:val="left" w:pos="10348"/>
        </w:tabs>
        <w:autoSpaceDE w:val="0"/>
        <w:autoSpaceDN w:val="0"/>
        <w:adjustRightInd w:val="0"/>
        <w:spacing w:after="0" w:line="240" w:lineRule="auto"/>
        <w:jc w:val="both"/>
        <w:rPr>
          <w:rFonts w:ascii="Times New Roman" w:hAnsi="Times New Roman" w:cs="Times New Roman"/>
          <w:sz w:val="24"/>
          <w:szCs w:val="24"/>
        </w:rPr>
      </w:pPr>
      <w:r w:rsidRPr="003F3748">
        <w:rPr>
          <w:rFonts w:ascii="Times New Roman" w:hAnsi="Times New Roman" w:cs="Times New Roman"/>
          <w:sz w:val="24"/>
          <w:szCs w:val="24"/>
        </w:rPr>
        <w:t>3) понимание роли чтения, использование разных видов чтения (ознакомительное, изучающее, выборочное, поисковое); 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rsidR="0005100E" w:rsidRPr="003F3748" w:rsidRDefault="0005100E" w:rsidP="009E295F">
      <w:pPr>
        <w:widowControl w:val="0"/>
        <w:tabs>
          <w:tab w:val="left" w:pos="10348"/>
        </w:tabs>
        <w:autoSpaceDE w:val="0"/>
        <w:autoSpaceDN w:val="0"/>
        <w:adjustRightInd w:val="0"/>
        <w:spacing w:after="0" w:line="240" w:lineRule="auto"/>
        <w:jc w:val="both"/>
        <w:rPr>
          <w:rFonts w:ascii="Times New Roman" w:hAnsi="Times New Roman" w:cs="Times New Roman"/>
          <w:sz w:val="24"/>
          <w:szCs w:val="24"/>
        </w:rPr>
      </w:pPr>
      <w:r w:rsidRPr="003F3748">
        <w:rPr>
          <w:rFonts w:ascii="Times New Roman" w:hAnsi="Times New Roman" w:cs="Times New Roman"/>
          <w:sz w:val="24"/>
          <w:szCs w:val="24"/>
        </w:rPr>
        <w:t>4) достижение необходимого для продолжения образования уровня читательской компетентности, общего речевого развития, т.е. овладение техникой чтения вслух и про себя, элементарными приемами интерпретации, анализа и преобразования художественных, научно-популярных и учебных текстов с использованием элементарных литературоведческих понятий;</w:t>
      </w:r>
    </w:p>
    <w:p w:rsidR="0005100E" w:rsidRPr="003F3748" w:rsidRDefault="0005100E" w:rsidP="005A328D">
      <w:pPr>
        <w:spacing w:after="0" w:line="240" w:lineRule="auto"/>
        <w:rPr>
          <w:rFonts w:ascii="Times New Roman" w:hAnsi="Times New Roman" w:cs="Times New Roman"/>
          <w:sz w:val="24"/>
          <w:szCs w:val="24"/>
        </w:rPr>
      </w:pPr>
      <w:r w:rsidRPr="003F3748">
        <w:rPr>
          <w:rFonts w:ascii="Times New Roman" w:hAnsi="Times New Roman" w:cs="Times New Roman"/>
          <w:sz w:val="24"/>
          <w:szCs w:val="24"/>
        </w:rPr>
        <w:t>5) умение самостоятельно выбирать интересующую литературу; пользоваться справочными источниками для понимания и получения дополнительной информации.</w:t>
      </w:r>
    </w:p>
    <w:p w:rsidR="0005100E" w:rsidRPr="003F3748" w:rsidRDefault="0005100E" w:rsidP="009E295F">
      <w:pPr>
        <w:widowControl w:val="0"/>
        <w:tabs>
          <w:tab w:val="left" w:pos="10348"/>
        </w:tabs>
        <w:autoSpaceDE w:val="0"/>
        <w:autoSpaceDN w:val="0"/>
        <w:adjustRightInd w:val="0"/>
        <w:spacing w:after="0" w:line="240" w:lineRule="auto"/>
        <w:jc w:val="both"/>
        <w:rPr>
          <w:rFonts w:ascii="Times New Roman" w:hAnsi="Times New Roman" w:cs="Times New Roman"/>
          <w:b/>
          <w:sz w:val="24"/>
          <w:szCs w:val="24"/>
        </w:rPr>
      </w:pPr>
      <w:r w:rsidRPr="003F3748">
        <w:rPr>
          <w:rFonts w:ascii="Times New Roman" w:hAnsi="Times New Roman" w:cs="Times New Roman"/>
          <w:b/>
          <w:sz w:val="24"/>
          <w:szCs w:val="24"/>
        </w:rPr>
        <w:t>Иностранны</w:t>
      </w:r>
      <w:r w:rsidR="00F22396" w:rsidRPr="003F3748">
        <w:rPr>
          <w:rFonts w:ascii="Times New Roman" w:hAnsi="Times New Roman" w:cs="Times New Roman"/>
          <w:b/>
          <w:sz w:val="24"/>
          <w:szCs w:val="24"/>
        </w:rPr>
        <w:t>й</w:t>
      </w:r>
      <w:r w:rsidRPr="003F3748">
        <w:rPr>
          <w:rFonts w:ascii="Times New Roman" w:hAnsi="Times New Roman" w:cs="Times New Roman"/>
          <w:b/>
          <w:sz w:val="24"/>
          <w:szCs w:val="24"/>
        </w:rPr>
        <w:t xml:space="preserve"> язык:</w:t>
      </w:r>
    </w:p>
    <w:p w:rsidR="0005100E" w:rsidRPr="003F3748" w:rsidRDefault="0005100E" w:rsidP="009E295F">
      <w:pPr>
        <w:widowControl w:val="0"/>
        <w:tabs>
          <w:tab w:val="left" w:pos="10348"/>
        </w:tabs>
        <w:autoSpaceDE w:val="0"/>
        <w:autoSpaceDN w:val="0"/>
        <w:adjustRightInd w:val="0"/>
        <w:spacing w:after="0" w:line="240" w:lineRule="auto"/>
        <w:jc w:val="both"/>
        <w:rPr>
          <w:rFonts w:ascii="Times New Roman" w:hAnsi="Times New Roman" w:cs="Times New Roman"/>
          <w:sz w:val="24"/>
          <w:szCs w:val="24"/>
        </w:rPr>
      </w:pPr>
      <w:r w:rsidRPr="003F3748">
        <w:rPr>
          <w:rFonts w:ascii="Times New Roman" w:hAnsi="Times New Roman" w:cs="Times New Roman"/>
          <w:sz w:val="24"/>
          <w:szCs w:val="24"/>
        </w:rPr>
        <w:t>1) 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 освоение правил речевого и неречевого поведения;</w:t>
      </w:r>
    </w:p>
    <w:p w:rsidR="0005100E" w:rsidRPr="003F3748" w:rsidRDefault="0005100E" w:rsidP="009E295F">
      <w:pPr>
        <w:widowControl w:val="0"/>
        <w:tabs>
          <w:tab w:val="left" w:pos="10348"/>
        </w:tabs>
        <w:autoSpaceDE w:val="0"/>
        <w:autoSpaceDN w:val="0"/>
        <w:adjustRightInd w:val="0"/>
        <w:spacing w:after="0" w:line="240" w:lineRule="auto"/>
        <w:jc w:val="both"/>
        <w:rPr>
          <w:rFonts w:ascii="Times New Roman" w:hAnsi="Times New Roman" w:cs="Times New Roman"/>
          <w:sz w:val="24"/>
          <w:szCs w:val="24"/>
        </w:rPr>
      </w:pPr>
      <w:r w:rsidRPr="003F3748">
        <w:rPr>
          <w:rFonts w:ascii="Times New Roman" w:hAnsi="Times New Roman" w:cs="Times New Roman"/>
          <w:sz w:val="24"/>
          <w:szCs w:val="24"/>
        </w:rPr>
        <w:t>2) освоение начальных лингвистических представлений, необходимых для овладения на элементарном уровне устной и письменной речью на иностранном языке, расширение лингвистического кругозора;</w:t>
      </w:r>
    </w:p>
    <w:p w:rsidR="0005100E" w:rsidRPr="003F3748" w:rsidRDefault="0005100E" w:rsidP="005A328D">
      <w:pPr>
        <w:spacing w:after="0" w:line="240" w:lineRule="auto"/>
        <w:rPr>
          <w:rFonts w:ascii="Times New Roman" w:hAnsi="Times New Roman" w:cs="Times New Roman"/>
          <w:sz w:val="24"/>
          <w:szCs w:val="24"/>
        </w:rPr>
      </w:pPr>
      <w:r w:rsidRPr="003F3748">
        <w:rPr>
          <w:rFonts w:ascii="Times New Roman" w:hAnsi="Times New Roman" w:cs="Times New Roman"/>
          <w:sz w:val="24"/>
          <w:szCs w:val="24"/>
        </w:rPr>
        <w:t>3) сформированность дружелюбного отношения и толерантности к носителям другого языка на основе знакомства с жизнью своих сверстников в других странах, с детским фольклором и доступными образцами детской художественной литературы.</w:t>
      </w:r>
    </w:p>
    <w:p w:rsidR="00EF5D35" w:rsidRPr="003F3748" w:rsidRDefault="0005100E" w:rsidP="009E295F">
      <w:pPr>
        <w:widowControl w:val="0"/>
        <w:tabs>
          <w:tab w:val="left" w:pos="10348"/>
        </w:tabs>
        <w:autoSpaceDE w:val="0"/>
        <w:autoSpaceDN w:val="0"/>
        <w:adjustRightInd w:val="0"/>
        <w:spacing w:after="0" w:line="240" w:lineRule="auto"/>
        <w:jc w:val="both"/>
        <w:rPr>
          <w:rFonts w:ascii="Times New Roman" w:hAnsi="Times New Roman" w:cs="Times New Roman"/>
          <w:b/>
          <w:sz w:val="24"/>
          <w:szCs w:val="24"/>
        </w:rPr>
      </w:pPr>
      <w:r w:rsidRPr="003F3748">
        <w:rPr>
          <w:rFonts w:ascii="Times New Roman" w:hAnsi="Times New Roman" w:cs="Times New Roman"/>
          <w:b/>
          <w:sz w:val="24"/>
          <w:szCs w:val="24"/>
        </w:rPr>
        <w:t>Математика и информатика</w:t>
      </w:r>
    </w:p>
    <w:p w:rsidR="0005100E" w:rsidRPr="003F3748" w:rsidRDefault="00EF5D35" w:rsidP="009E295F">
      <w:pPr>
        <w:widowControl w:val="0"/>
        <w:tabs>
          <w:tab w:val="left" w:pos="10348"/>
        </w:tabs>
        <w:autoSpaceDE w:val="0"/>
        <w:autoSpaceDN w:val="0"/>
        <w:adjustRightInd w:val="0"/>
        <w:spacing w:after="0" w:line="240" w:lineRule="auto"/>
        <w:jc w:val="both"/>
        <w:rPr>
          <w:rFonts w:ascii="Times New Roman" w:hAnsi="Times New Roman" w:cs="Times New Roman"/>
          <w:b/>
          <w:sz w:val="24"/>
          <w:szCs w:val="24"/>
        </w:rPr>
      </w:pPr>
      <w:r w:rsidRPr="003F3748">
        <w:rPr>
          <w:rFonts w:ascii="Times New Roman" w:hAnsi="Times New Roman" w:cs="Times New Roman"/>
          <w:b/>
          <w:sz w:val="24"/>
          <w:szCs w:val="24"/>
        </w:rPr>
        <w:t>Математика</w:t>
      </w:r>
      <w:r w:rsidR="0005100E" w:rsidRPr="003F3748">
        <w:rPr>
          <w:rFonts w:ascii="Times New Roman" w:hAnsi="Times New Roman" w:cs="Times New Roman"/>
          <w:b/>
          <w:sz w:val="24"/>
          <w:szCs w:val="24"/>
        </w:rPr>
        <w:t>:</w:t>
      </w:r>
    </w:p>
    <w:p w:rsidR="0005100E" w:rsidRPr="003F3748" w:rsidRDefault="0005100E" w:rsidP="009E295F">
      <w:pPr>
        <w:widowControl w:val="0"/>
        <w:tabs>
          <w:tab w:val="left" w:pos="10348"/>
        </w:tabs>
        <w:autoSpaceDE w:val="0"/>
        <w:autoSpaceDN w:val="0"/>
        <w:adjustRightInd w:val="0"/>
        <w:spacing w:after="0" w:line="240" w:lineRule="auto"/>
        <w:jc w:val="both"/>
        <w:rPr>
          <w:rFonts w:ascii="Times New Roman" w:hAnsi="Times New Roman" w:cs="Times New Roman"/>
          <w:sz w:val="24"/>
          <w:szCs w:val="24"/>
        </w:rPr>
      </w:pPr>
      <w:r w:rsidRPr="003F3748">
        <w:rPr>
          <w:rFonts w:ascii="Times New Roman" w:hAnsi="Times New Roman" w:cs="Times New Roman"/>
          <w:sz w:val="24"/>
          <w:szCs w:val="24"/>
        </w:rPr>
        <w:t>1) использование начальных математических знаний для описания и объяснения окружающих предметов, процессов, явлений, а также оценки их количественных и пространственных отношений;</w:t>
      </w:r>
    </w:p>
    <w:p w:rsidR="0005100E" w:rsidRPr="003F3748" w:rsidRDefault="0005100E" w:rsidP="009E295F">
      <w:pPr>
        <w:widowControl w:val="0"/>
        <w:tabs>
          <w:tab w:val="left" w:pos="10348"/>
        </w:tabs>
        <w:autoSpaceDE w:val="0"/>
        <w:autoSpaceDN w:val="0"/>
        <w:adjustRightInd w:val="0"/>
        <w:spacing w:after="0" w:line="240" w:lineRule="auto"/>
        <w:jc w:val="both"/>
        <w:rPr>
          <w:rFonts w:ascii="Times New Roman" w:hAnsi="Times New Roman" w:cs="Times New Roman"/>
          <w:sz w:val="24"/>
          <w:szCs w:val="24"/>
        </w:rPr>
      </w:pPr>
      <w:r w:rsidRPr="003F3748">
        <w:rPr>
          <w:rFonts w:ascii="Times New Roman" w:hAnsi="Times New Roman" w:cs="Times New Roman"/>
          <w:sz w:val="24"/>
          <w:szCs w:val="24"/>
        </w:rPr>
        <w:t>2) овладение основами логического и алгоритмического мышления, пространственного воображения и математической речи, измерения, пересчета, прикидки и оценки, наглядного представления данных и процессов, записи и выполнения алгоритмов;</w:t>
      </w:r>
    </w:p>
    <w:p w:rsidR="0005100E" w:rsidRPr="003F3748" w:rsidRDefault="0005100E" w:rsidP="009E295F">
      <w:pPr>
        <w:widowControl w:val="0"/>
        <w:tabs>
          <w:tab w:val="left" w:pos="10348"/>
        </w:tabs>
        <w:autoSpaceDE w:val="0"/>
        <w:autoSpaceDN w:val="0"/>
        <w:adjustRightInd w:val="0"/>
        <w:spacing w:after="0" w:line="240" w:lineRule="auto"/>
        <w:jc w:val="both"/>
        <w:rPr>
          <w:rFonts w:ascii="Times New Roman" w:hAnsi="Times New Roman" w:cs="Times New Roman"/>
          <w:sz w:val="24"/>
          <w:szCs w:val="24"/>
        </w:rPr>
      </w:pPr>
      <w:r w:rsidRPr="003F3748">
        <w:rPr>
          <w:rFonts w:ascii="Times New Roman" w:hAnsi="Times New Roman" w:cs="Times New Roman"/>
          <w:sz w:val="24"/>
          <w:szCs w:val="24"/>
        </w:rPr>
        <w:t>3) приобретение начального опыта применения математических знаний для решения учебно-познавательных и учебно-практических задач;</w:t>
      </w:r>
    </w:p>
    <w:p w:rsidR="0005100E" w:rsidRPr="003F3748" w:rsidRDefault="0005100E" w:rsidP="009E295F">
      <w:pPr>
        <w:widowControl w:val="0"/>
        <w:tabs>
          <w:tab w:val="left" w:pos="10348"/>
        </w:tabs>
        <w:autoSpaceDE w:val="0"/>
        <w:autoSpaceDN w:val="0"/>
        <w:adjustRightInd w:val="0"/>
        <w:spacing w:after="0" w:line="240" w:lineRule="auto"/>
        <w:jc w:val="both"/>
        <w:rPr>
          <w:rFonts w:ascii="Times New Roman" w:hAnsi="Times New Roman" w:cs="Times New Roman"/>
          <w:sz w:val="24"/>
          <w:szCs w:val="24"/>
        </w:rPr>
      </w:pPr>
      <w:r w:rsidRPr="003F3748">
        <w:rPr>
          <w:rFonts w:ascii="Times New Roman" w:hAnsi="Times New Roman" w:cs="Times New Roman"/>
          <w:sz w:val="24"/>
          <w:szCs w:val="24"/>
        </w:rPr>
        <w:lastRenderedPageBreak/>
        <w:t>4) умение выполнять устно и письменно арифметические действия с числами и числовыми выражениями, решать текстовые задачи, умение действовать в соответствии с алгоритмом и строить простейшие алгоритмы, исследовать, распознавать и изображать геометрические фигуры, работать с таблицами, схемами, графиками и диаграммами, цепочками, совокупностями, представлять, анализировать и интерпретировать данные;</w:t>
      </w:r>
    </w:p>
    <w:p w:rsidR="0005100E" w:rsidRPr="003F3748" w:rsidRDefault="0005100E" w:rsidP="005A328D">
      <w:pPr>
        <w:spacing w:after="0" w:line="240" w:lineRule="auto"/>
        <w:rPr>
          <w:rFonts w:ascii="Times New Roman" w:hAnsi="Times New Roman" w:cs="Times New Roman"/>
          <w:sz w:val="24"/>
          <w:szCs w:val="24"/>
        </w:rPr>
      </w:pPr>
      <w:r w:rsidRPr="003F3748">
        <w:rPr>
          <w:rFonts w:ascii="Times New Roman" w:hAnsi="Times New Roman" w:cs="Times New Roman"/>
          <w:sz w:val="24"/>
          <w:szCs w:val="24"/>
        </w:rPr>
        <w:t>5) приобретение первоначальных представлений о компьютерной грамотности.</w:t>
      </w:r>
    </w:p>
    <w:p w:rsidR="00EF5D35" w:rsidRPr="003F3748" w:rsidRDefault="0005100E" w:rsidP="00EF5D35">
      <w:pPr>
        <w:widowControl w:val="0"/>
        <w:tabs>
          <w:tab w:val="left" w:pos="10348"/>
        </w:tabs>
        <w:autoSpaceDE w:val="0"/>
        <w:autoSpaceDN w:val="0"/>
        <w:adjustRightInd w:val="0"/>
        <w:spacing w:after="0" w:line="240" w:lineRule="auto"/>
        <w:jc w:val="both"/>
        <w:rPr>
          <w:rFonts w:ascii="Times New Roman" w:hAnsi="Times New Roman" w:cs="Times New Roman"/>
          <w:b/>
          <w:sz w:val="24"/>
          <w:szCs w:val="24"/>
        </w:rPr>
      </w:pPr>
      <w:r w:rsidRPr="003F3748">
        <w:rPr>
          <w:rFonts w:ascii="Times New Roman" w:hAnsi="Times New Roman" w:cs="Times New Roman"/>
          <w:b/>
          <w:sz w:val="24"/>
          <w:szCs w:val="24"/>
        </w:rPr>
        <w:t>Обществознание и естествознание (</w:t>
      </w:r>
      <w:r w:rsidR="00F22396" w:rsidRPr="003F3748">
        <w:rPr>
          <w:rFonts w:ascii="Times New Roman" w:hAnsi="Times New Roman" w:cs="Times New Roman"/>
          <w:b/>
          <w:sz w:val="24"/>
          <w:szCs w:val="24"/>
        </w:rPr>
        <w:t>О</w:t>
      </w:r>
      <w:r w:rsidRPr="003F3748">
        <w:rPr>
          <w:rFonts w:ascii="Times New Roman" w:hAnsi="Times New Roman" w:cs="Times New Roman"/>
          <w:b/>
          <w:sz w:val="24"/>
          <w:szCs w:val="24"/>
        </w:rPr>
        <w:t>кружающий мир)</w:t>
      </w:r>
    </w:p>
    <w:p w:rsidR="0005100E" w:rsidRPr="003F3748" w:rsidRDefault="00EF5D35" w:rsidP="00EF5D35">
      <w:pPr>
        <w:widowControl w:val="0"/>
        <w:tabs>
          <w:tab w:val="left" w:pos="10348"/>
        </w:tabs>
        <w:autoSpaceDE w:val="0"/>
        <w:autoSpaceDN w:val="0"/>
        <w:adjustRightInd w:val="0"/>
        <w:spacing w:after="0" w:line="240" w:lineRule="auto"/>
        <w:jc w:val="both"/>
        <w:rPr>
          <w:rFonts w:ascii="Times New Roman" w:hAnsi="Times New Roman" w:cs="Times New Roman"/>
          <w:b/>
          <w:sz w:val="24"/>
          <w:szCs w:val="24"/>
        </w:rPr>
      </w:pPr>
      <w:r w:rsidRPr="003F3748">
        <w:rPr>
          <w:rFonts w:ascii="Times New Roman" w:hAnsi="Times New Roman" w:cs="Times New Roman"/>
          <w:b/>
          <w:sz w:val="24"/>
          <w:szCs w:val="24"/>
        </w:rPr>
        <w:t>Окружающий мир</w:t>
      </w:r>
      <w:r w:rsidR="0005100E" w:rsidRPr="003F3748">
        <w:rPr>
          <w:rFonts w:ascii="Times New Roman" w:hAnsi="Times New Roman" w:cs="Times New Roman"/>
          <w:b/>
          <w:sz w:val="24"/>
          <w:szCs w:val="24"/>
        </w:rPr>
        <w:t>:</w:t>
      </w:r>
    </w:p>
    <w:p w:rsidR="0005100E" w:rsidRPr="003F3748" w:rsidRDefault="0005100E" w:rsidP="009E295F">
      <w:pPr>
        <w:widowControl w:val="0"/>
        <w:tabs>
          <w:tab w:val="left" w:pos="10348"/>
        </w:tabs>
        <w:autoSpaceDE w:val="0"/>
        <w:autoSpaceDN w:val="0"/>
        <w:adjustRightInd w:val="0"/>
        <w:spacing w:after="0" w:line="240" w:lineRule="auto"/>
        <w:jc w:val="both"/>
        <w:rPr>
          <w:rFonts w:ascii="Times New Roman" w:hAnsi="Times New Roman" w:cs="Times New Roman"/>
          <w:sz w:val="24"/>
          <w:szCs w:val="24"/>
        </w:rPr>
      </w:pPr>
      <w:r w:rsidRPr="003F3748">
        <w:rPr>
          <w:rFonts w:ascii="Times New Roman" w:hAnsi="Times New Roman" w:cs="Times New Roman"/>
          <w:sz w:val="24"/>
          <w:szCs w:val="24"/>
        </w:rPr>
        <w:t>1) понимание особой роли России в мировой истории, воспитание чувства гордости за национальные свершения, открытия, победы;</w:t>
      </w:r>
    </w:p>
    <w:p w:rsidR="0005100E" w:rsidRPr="003F3748" w:rsidRDefault="0005100E" w:rsidP="009E295F">
      <w:pPr>
        <w:widowControl w:val="0"/>
        <w:tabs>
          <w:tab w:val="left" w:pos="10348"/>
        </w:tabs>
        <w:autoSpaceDE w:val="0"/>
        <w:autoSpaceDN w:val="0"/>
        <w:adjustRightInd w:val="0"/>
        <w:spacing w:after="0" w:line="240" w:lineRule="auto"/>
        <w:jc w:val="both"/>
        <w:rPr>
          <w:rFonts w:ascii="Times New Roman" w:hAnsi="Times New Roman" w:cs="Times New Roman"/>
          <w:sz w:val="24"/>
          <w:szCs w:val="24"/>
        </w:rPr>
      </w:pPr>
      <w:r w:rsidRPr="003F3748">
        <w:rPr>
          <w:rFonts w:ascii="Times New Roman" w:hAnsi="Times New Roman" w:cs="Times New Roman"/>
          <w:sz w:val="24"/>
          <w:szCs w:val="24"/>
        </w:rPr>
        <w:t>2) сформированность уважительного отношения к России, родному краю, своей семье, истории, культуре, природе нашей страны, ее современной жизни;</w:t>
      </w:r>
    </w:p>
    <w:p w:rsidR="0005100E" w:rsidRPr="003F3748" w:rsidRDefault="0005100E" w:rsidP="009E295F">
      <w:pPr>
        <w:widowControl w:val="0"/>
        <w:tabs>
          <w:tab w:val="left" w:pos="10348"/>
        </w:tabs>
        <w:autoSpaceDE w:val="0"/>
        <w:autoSpaceDN w:val="0"/>
        <w:adjustRightInd w:val="0"/>
        <w:spacing w:after="0" w:line="240" w:lineRule="auto"/>
        <w:jc w:val="both"/>
        <w:rPr>
          <w:rFonts w:ascii="Times New Roman" w:hAnsi="Times New Roman" w:cs="Times New Roman"/>
          <w:sz w:val="24"/>
          <w:szCs w:val="24"/>
        </w:rPr>
      </w:pPr>
      <w:r w:rsidRPr="003F3748">
        <w:rPr>
          <w:rFonts w:ascii="Times New Roman" w:hAnsi="Times New Roman" w:cs="Times New Roman"/>
          <w:sz w:val="24"/>
          <w:szCs w:val="24"/>
        </w:rPr>
        <w:t>3) осознание целостности окружающего мира, освоение основ экологической грамотности, элементарных правил нравственного поведения в мире природы и людей, норм здоровьесберегающего поведения в природной и социальной среде;</w:t>
      </w:r>
    </w:p>
    <w:p w:rsidR="0005100E" w:rsidRPr="003F3748" w:rsidRDefault="0005100E" w:rsidP="009E295F">
      <w:pPr>
        <w:widowControl w:val="0"/>
        <w:tabs>
          <w:tab w:val="left" w:pos="10348"/>
        </w:tabs>
        <w:autoSpaceDE w:val="0"/>
        <w:autoSpaceDN w:val="0"/>
        <w:adjustRightInd w:val="0"/>
        <w:spacing w:after="0" w:line="240" w:lineRule="auto"/>
        <w:jc w:val="both"/>
        <w:rPr>
          <w:rFonts w:ascii="Times New Roman" w:hAnsi="Times New Roman" w:cs="Times New Roman"/>
          <w:sz w:val="24"/>
          <w:szCs w:val="24"/>
        </w:rPr>
      </w:pPr>
      <w:r w:rsidRPr="003F3748">
        <w:rPr>
          <w:rFonts w:ascii="Times New Roman" w:hAnsi="Times New Roman" w:cs="Times New Roman"/>
          <w:sz w:val="24"/>
          <w:szCs w:val="24"/>
        </w:rPr>
        <w:t>4) освоение доступных способов изучения природы и общества (наблюдение, запись, измерение, опыт, сравнение, классификация и другими, с получением информации из семейных архивов, от окружающих людей, в открытом информационном пространстве);</w:t>
      </w:r>
    </w:p>
    <w:p w:rsidR="0005100E" w:rsidRPr="003F3748" w:rsidRDefault="0005100E" w:rsidP="005A328D">
      <w:pPr>
        <w:spacing w:after="0" w:line="240" w:lineRule="auto"/>
        <w:rPr>
          <w:rFonts w:ascii="Times New Roman" w:hAnsi="Times New Roman" w:cs="Times New Roman"/>
          <w:sz w:val="24"/>
          <w:szCs w:val="24"/>
        </w:rPr>
      </w:pPr>
      <w:r w:rsidRPr="003F3748">
        <w:rPr>
          <w:rFonts w:ascii="Times New Roman" w:hAnsi="Times New Roman" w:cs="Times New Roman"/>
          <w:sz w:val="24"/>
          <w:szCs w:val="24"/>
        </w:rPr>
        <w:t>5) развитие навыков устанавливать и выявлять причинно-следственные связи в окружающем мире.</w:t>
      </w:r>
    </w:p>
    <w:p w:rsidR="0005100E" w:rsidRPr="003F3748" w:rsidRDefault="0005100E" w:rsidP="009E295F">
      <w:pPr>
        <w:widowControl w:val="0"/>
        <w:tabs>
          <w:tab w:val="left" w:pos="10348"/>
        </w:tabs>
        <w:autoSpaceDE w:val="0"/>
        <w:autoSpaceDN w:val="0"/>
        <w:adjustRightInd w:val="0"/>
        <w:spacing w:after="0" w:line="240" w:lineRule="auto"/>
        <w:jc w:val="both"/>
        <w:rPr>
          <w:rFonts w:ascii="Times New Roman" w:hAnsi="Times New Roman" w:cs="Times New Roman"/>
          <w:b/>
          <w:sz w:val="24"/>
          <w:szCs w:val="24"/>
        </w:rPr>
      </w:pPr>
      <w:r w:rsidRPr="003F3748">
        <w:rPr>
          <w:rFonts w:ascii="Times New Roman" w:hAnsi="Times New Roman" w:cs="Times New Roman"/>
          <w:b/>
          <w:sz w:val="24"/>
          <w:szCs w:val="24"/>
        </w:rPr>
        <w:t>Основы религиозн</w:t>
      </w:r>
      <w:r w:rsidR="00F22396" w:rsidRPr="003F3748">
        <w:rPr>
          <w:rFonts w:ascii="Times New Roman" w:hAnsi="Times New Roman" w:cs="Times New Roman"/>
          <w:b/>
          <w:sz w:val="24"/>
          <w:szCs w:val="24"/>
        </w:rPr>
        <w:t>ых</w:t>
      </w:r>
      <w:r w:rsidRPr="003F3748">
        <w:rPr>
          <w:rFonts w:ascii="Times New Roman" w:hAnsi="Times New Roman" w:cs="Times New Roman"/>
          <w:b/>
          <w:sz w:val="24"/>
          <w:szCs w:val="24"/>
        </w:rPr>
        <w:t xml:space="preserve"> культур и светской этики:</w:t>
      </w:r>
    </w:p>
    <w:p w:rsidR="0005100E" w:rsidRPr="003F3748" w:rsidRDefault="0005100E" w:rsidP="009E295F">
      <w:pPr>
        <w:widowControl w:val="0"/>
        <w:tabs>
          <w:tab w:val="left" w:pos="10348"/>
        </w:tabs>
        <w:autoSpaceDE w:val="0"/>
        <w:autoSpaceDN w:val="0"/>
        <w:adjustRightInd w:val="0"/>
        <w:spacing w:after="0" w:line="240" w:lineRule="auto"/>
        <w:jc w:val="both"/>
        <w:rPr>
          <w:rFonts w:ascii="Times New Roman" w:hAnsi="Times New Roman" w:cs="Times New Roman"/>
          <w:color w:val="auto"/>
          <w:sz w:val="24"/>
          <w:szCs w:val="24"/>
        </w:rPr>
      </w:pPr>
      <w:r w:rsidRPr="003F3748">
        <w:rPr>
          <w:rFonts w:ascii="Times New Roman" w:hAnsi="Times New Roman" w:cs="Times New Roman"/>
          <w:color w:val="auto"/>
          <w:sz w:val="24"/>
          <w:szCs w:val="24"/>
        </w:rPr>
        <w:t>1) готовность к нравственному самосовершенствованию, духовному саморазвитию;</w:t>
      </w:r>
    </w:p>
    <w:p w:rsidR="0005100E" w:rsidRPr="003F3748" w:rsidRDefault="0005100E" w:rsidP="009E295F">
      <w:pPr>
        <w:widowControl w:val="0"/>
        <w:tabs>
          <w:tab w:val="left" w:pos="10348"/>
        </w:tabs>
        <w:autoSpaceDE w:val="0"/>
        <w:autoSpaceDN w:val="0"/>
        <w:adjustRightInd w:val="0"/>
        <w:spacing w:after="0" w:line="240" w:lineRule="auto"/>
        <w:jc w:val="both"/>
        <w:rPr>
          <w:rFonts w:ascii="Times New Roman" w:hAnsi="Times New Roman" w:cs="Times New Roman"/>
          <w:color w:val="auto"/>
          <w:sz w:val="24"/>
          <w:szCs w:val="24"/>
        </w:rPr>
      </w:pPr>
      <w:r w:rsidRPr="003F3748">
        <w:rPr>
          <w:rFonts w:ascii="Times New Roman" w:hAnsi="Times New Roman" w:cs="Times New Roman"/>
          <w:color w:val="auto"/>
          <w:sz w:val="24"/>
          <w:szCs w:val="24"/>
        </w:rPr>
        <w:t>2) знакомство с основными нормами светской и религиозной морали, понимание их значения в выстраивании конструктивных отношений в семье и обществе;</w:t>
      </w:r>
    </w:p>
    <w:p w:rsidR="0005100E" w:rsidRPr="003F3748" w:rsidRDefault="0005100E" w:rsidP="009E295F">
      <w:pPr>
        <w:widowControl w:val="0"/>
        <w:tabs>
          <w:tab w:val="left" w:pos="10348"/>
        </w:tabs>
        <w:autoSpaceDE w:val="0"/>
        <w:autoSpaceDN w:val="0"/>
        <w:adjustRightInd w:val="0"/>
        <w:spacing w:after="0" w:line="240" w:lineRule="auto"/>
        <w:jc w:val="both"/>
        <w:rPr>
          <w:rFonts w:ascii="Times New Roman" w:hAnsi="Times New Roman" w:cs="Times New Roman"/>
          <w:color w:val="auto"/>
          <w:sz w:val="24"/>
          <w:szCs w:val="24"/>
        </w:rPr>
      </w:pPr>
      <w:r w:rsidRPr="003F3748">
        <w:rPr>
          <w:rFonts w:ascii="Times New Roman" w:hAnsi="Times New Roman" w:cs="Times New Roman"/>
          <w:color w:val="auto"/>
          <w:sz w:val="24"/>
          <w:szCs w:val="24"/>
        </w:rPr>
        <w:t>3) понимание значения нравственности, веры и религии в жизни человека и общества;</w:t>
      </w:r>
    </w:p>
    <w:p w:rsidR="0005100E" w:rsidRPr="003F3748" w:rsidRDefault="0005100E" w:rsidP="009E295F">
      <w:pPr>
        <w:widowControl w:val="0"/>
        <w:tabs>
          <w:tab w:val="left" w:pos="10348"/>
        </w:tabs>
        <w:autoSpaceDE w:val="0"/>
        <w:autoSpaceDN w:val="0"/>
        <w:adjustRightInd w:val="0"/>
        <w:spacing w:after="0" w:line="240" w:lineRule="auto"/>
        <w:jc w:val="both"/>
        <w:rPr>
          <w:rFonts w:ascii="Times New Roman" w:hAnsi="Times New Roman" w:cs="Times New Roman"/>
          <w:color w:val="auto"/>
          <w:sz w:val="24"/>
          <w:szCs w:val="24"/>
        </w:rPr>
      </w:pPr>
      <w:r w:rsidRPr="003F3748">
        <w:rPr>
          <w:rFonts w:ascii="Times New Roman" w:hAnsi="Times New Roman" w:cs="Times New Roman"/>
          <w:color w:val="auto"/>
          <w:sz w:val="24"/>
          <w:szCs w:val="24"/>
        </w:rPr>
        <w:t>4) формирование первоначальных представлений о светской этике, о традиционных религиях, их роли в культуре, истории и современности России;</w:t>
      </w:r>
    </w:p>
    <w:p w:rsidR="0005100E" w:rsidRPr="003F3748" w:rsidRDefault="0005100E" w:rsidP="009E295F">
      <w:pPr>
        <w:widowControl w:val="0"/>
        <w:tabs>
          <w:tab w:val="left" w:pos="10348"/>
        </w:tabs>
        <w:autoSpaceDE w:val="0"/>
        <w:autoSpaceDN w:val="0"/>
        <w:adjustRightInd w:val="0"/>
        <w:spacing w:after="0" w:line="240" w:lineRule="auto"/>
        <w:jc w:val="both"/>
        <w:rPr>
          <w:rFonts w:ascii="Times New Roman" w:hAnsi="Times New Roman" w:cs="Times New Roman"/>
          <w:color w:val="auto"/>
          <w:sz w:val="24"/>
          <w:szCs w:val="24"/>
        </w:rPr>
      </w:pPr>
      <w:r w:rsidRPr="003F3748">
        <w:rPr>
          <w:rFonts w:ascii="Times New Roman" w:hAnsi="Times New Roman" w:cs="Times New Roman"/>
          <w:color w:val="auto"/>
          <w:sz w:val="24"/>
          <w:szCs w:val="24"/>
        </w:rPr>
        <w:t>5) первоначальные представления об исторической роли традиционных религий в становлении российской государственности;</w:t>
      </w:r>
    </w:p>
    <w:p w:rsidR="0005100E" w:rsidRPr="003F3748" w:rsidRDefault="0005100E" w:rsidP="009E295F">
      <w:pPr>
        <w:widowControl w:val="0"/>
        <w:tabs>
          <w:tab w:val="left" w:pos="10348"/>
        </w:tabs>
        <w:autoSpaceDE w:val="0"/>
        <w:autoSpaceDN w:val="0"/>
        <w:adjustRightInd w:val="0"/>
        <w:spacing w:after="0" w:line="240" w:lineRule="auto"/>
        <w:jc w:val="both"/>
        <w:rPr>
          <w:rFonts w:ascii="Times New Roman" w:hAnsi="Times New Roman" w:cs="Times New Roman"/>
          <w:color w:val="auto"/>
          <w:sz w:val="24"/>
          <w:szCs w:val="24"/>
        </w:rPr>
      </w:pPr>
      <w:r w:rsidRPr="003F3748">
        <w:rPr>
          <w:rFonts w:ascii="Times New Roman" w:hAnsi="Times New Roman" w:cs="Times New Roman"/>
          <w:color w:val="auto"/>
          <w:sz w:val="24"/>
          <w:szCs w:val="24"/>
        </w:rPr>
        <w:t>6) становление внутренней установки личности поступать согласно своей совести; воспитание нравственности, основанной на свободе совести и вероисповедания, духовных традициях народов России;</w:t>
      </w:r>
    </w:p>
    <w:p w:rsidR="0005100E" w:rsidRPr="003F3748" w:rsidRDefault="0005100E" w:rsidP="005A328D">
      <w:pPr>
        <w:spacing w:after="0" w:line="240" w:lineRule="auto"/>
        <w:rPr>
          <w:rFonts w:ascii="Times New Roman" w:hAnsi="Times New Roman" w:cs="Times New Roman"/>
          <w:color w:val="auto"/>
          <w:sz w:val="24"/>
          <w:szCs w:val="24"/>
        </w:rPr>
      </w:pPr>
      <w:r w:rsidRPr="003F3748">
        <w:rPr>
          <w:rFonts w:ascii="Times New Roman" w:hAnsi="Times New Roman" w:cs="Times New Roman"/>
          <w:color w:val="auto"/>
          <w:sz w:val="24"/>
          <w:szCs w:val="24"/>
        </w:rPr>
        <w:t>7) осознание ценности человеческой жизни.</w:t>
      </w:r>
    </w:p>
    <w:p w:rsidR="0005100E" w:rsidRPr="003F3748" w:rsidRDefault="0005100E" w:rsidP="009E295F">
      <w:pPr>
        <w:widowControl w:val="0"/>
        <w:tabs>
          <w:tab w:val="left" w:pos="10348"/>
        </w:tabs>
        <w:autoSpaceDE w:val="0"/>
        <w:autoSpaceDN w:val="0"/>
        <w:adjustRightInd w:val="0"/>
        <w:spacing w:after="0" w:line="240" w:lineRule="auto"/>
        <w:jc w:val="both"/>
        <w:rPr>
          <w:rFonts w:ascii="Times New Roman" w:hAnsi="Times New Roman" w:cs="Times New Roman"/>
          <w:b/>
          <w:sz w:val="24"/>
          <w:szCs w:val="24"/>
        </w:rPr>
      </w:pPr>
      <w:r w:rsidRPr="003F3748">
        <w:rPr>
          <w:rFonts w:ascii="Times New Roman" w:hAnsi="Times New Roman" w:cs="Times New Roman"/>
          <w:b/>
          <w:sz w:val="24"/>
          <w:szCs w:val="24"/>
        </w:rPr>
        <w:t>Искусство:</w:t>
      </w:r>
    </w:p>
    <w:p w:rsidR="00F22396" w:rsidRPr="003F3748" w:rsidRDefault="00F22396" w:rsidP="00F22396">
      <w:pPr>
        <w:widowControl w:val="0"/>
        <w:tabs>
          <w:tab w:val="left" w:pos="10348"/>
        </w:tabs>
        <w:autoSpaceDE w:val="0"/>
        <w:autoSpaceDN w:val="0"/>
        <w:adjustRightInd w:val="0"/>
        <w:spacing w:after="0" w:line="240" w:lineRule="auto"/>
        <w:jc w:val="both"/>
        <w:rPr>
          <w:rFonts w:ascii="Times New Roman" w:hAnsi="Times New Roman" w:cs="Times New Roman"/>
          <w:b/>
          <w:sz w:val="24"/>
          <w:szCs w:val="24"/>
        </w:rPr>
      </w:pPr>
      <w:r w:rsidRPr="003F3748">
        <w:rPr>
          <w:rFonts w:ascii="Times New Roman" w:hAnsi="Times New Roman" w:cs="Times New Roman"/>
          <w:b/>
          <w:sz w:val="24"/>
          <w:szCs w:val="24"/>
        </w:rPr>
        <w:t>Изобразительное искусство:</w:t>
      </w:r>
    </w:p>
    <w:p w:rsidR="00F22396" w:rsidRPr="003F3748" w:rsidRDefault="00F22396" w:rsidP="00F22396">
      <w:pPr>
        <w:widowControl w:val="0"/>
        <w:tabs>
          <w:tab w:val="left" w:pos="10348"/>
        </w:tabs>
        <w:autoSpaceDE w:val="0"/>
        <w:autoSpaceDN w:val="0"/>
        <w:adjustRightInd w:val="0"/>
        <w:spacing w:after="0" w:line="240" w:lineRule="auto"/>
        <w:jc w:val="both"/>
        <w:rPr>
          <w:rFonts w:ascii="Times New Roman" w:hAnsi="Times New Roman" w:cs="Times New Roman"/>
          <w:sz w:val="24"/>
          <w:szCs w:val="24"/>
        </w:rPr>
      </w:pPr>
      <w:r w:rsidRPr="003F3748">
        <w:rPr>
          <w:rFonts w:ascii="Times New Roman" w:hAnsi="Times New Roman" w:cs="Times New Roman"/>
          <w:sz w:val="24"/>
          <w:szCs w:val="24"/>
        </w:rPr>
        <w:t>1) сформированность первоначальных представлений о роли изобразительного искусства в жизни человека, его роли в духовно-нравственном развитии человека;</w:t>
      </w:r>
    </w:p>
    <w:p w:rsidR="00F22396" w:rsidRPr="003F3748" w:rsidRDefault="00F22396" w:rsidP="00F22396">
      <w:pPr>
        <w:widowControl w:val="0"/>
        <w:tabs>
          <w:tab w:val="left" w:pos="10348"/>
        </w:tabs>
        <w:autoSpaceDE w:val="0"/>
        <w:autoSpaceDN w:val="0"/>
        <w:adjustRightInd w:val="0"/>
        <w:spacing w:after="0" w:line="240" w:lineRule="auto"/>
        <w:jc w:val="both"/>
        <w:rPr>
          <w:rFonts w:ascii="Times New Roman" w:hAnsi="Times New Roman" w:cs="Times New Roman"/>
          <w:sz w:val="24"/>
          <w:szCs w:val="24"/>
        </w:rPr>
      </w:pPr>
      <w:r w:rsidRPr="003F3748">
        <w:rPr>
          <w:rFonts w:ascii="Times New Roman" w:hAnsi="Times New Roman" w:cs="Times New Roman"/>
          <w:sz w:val="24"/>
          <w:szCs w:val="24"/>
        </w:rPr>
        <w:t>2) сформированность основ художественной культуры, в том числе на материале художественной культуры родного края, эстетического отношения к миру; понимание красоты как ценности; потребности в художественном творчестве и в общении с искусством;</w:t>
      </w:r>
    </w:p>
    <w:p w:rsidR="00F22396" w:rsidRPr="003F3748" w:rsidRDefault="00F22396" w:rsidP="00F22396">
      <w:pPr>
        <w:widowControl w:val="0"/>
        <w:tabs>
          <w:tab w:val="left" w:pos="10348"/>
        </w:tabs>
        <w:autoSpaceDE w:val="0"/>
        <w:autoSpaceDN w:val="0"/>
        <w:adjustRightInd w:val="0"/>
        <w:spacing w:after="0" w:line="240" w:lineRule="auto"/>
        <w:jc w:val="both"/>
        <w:rPr>
          <w:rFonts w:ascii="Times New Roman" w:hAnsi="Times New Roman" w:cs="Times New Roman"/>
          <w:sz w:val="24"/>
          <w:szCs w:val="24"/>
        </w:rPr>
      </w:pPr>
      <w:r w:rsidRPr="003F3748">
        <w:rPr>
          <w:rFonts w:ascii="Times New Roman" w:hAnsi="Times New Roman" w:cs="Times New Roman"/>
          <w:sz w:val="24"/>
          <w:szCs w:val="24"/>
        </w:rPr>
        <w:t>3) овладение практическими умениями и навыками в восприятии, анализе и оценке произведений искусства;</w:t>
      </w:r>
    </w:p>
    <w:p w:rsidR="00F22396" w:rsidRPr="003F3748" w:rsidRDefault="00F22396" w:rsidP="00F22396">
      <w:pPr>
        <w:spacing w:after="0" w:line="240" w:lineRule="auto"/>
        <w:rPr>
          <w:rFonts w:ascii="Times New Roman" w:hAnsi="Times New Roman" w:cs="Times New Roman"/>
          <w:sz w:val="24"/>
          <w:szCs w:val="24"/>
        </w:rPr>
      </w:pPr>
      <w:r w:rsidRPr="003F3748">
        <w:rPr>
          <w:rFonts w:ascii="Times New Roman" w:hAnsi="Times New Roman" w:cs="Times New Roman"/>
          <w:sz w:val="24"/>
          <w:szCs w:val="24"/>
        </w:rPr>
        <w:t>4) овладение элементарными практическими умениями и навыками в различных видах художественной деятельности (рисунке, живописи, скульптуре, художественном конструировании), а также в специфических формах художественной деятельности, базирующихся на ИКТ (цифровая фотография, видеозапись, элементы мультипликации и пр.).</w:t>
      </w:r>
    </w:p>
    <w:p w:rsidR="006A655A" w:rsidRPr="003F3748" w:rsidRDefault="006A655A" w:rsidP="006A655A">
      <w:pPr>
        <w:widowControl w:val="0"/>
        <w:tabs>
          <w:tab w:val="left" w:pos="10348"/>
        </w:tabs>
        <w:autoSpaceDE w:val="0"/>
        <w:autoSpaceDN w:val="0"/>
        <w:adjustRightInd w:val="0"/>
        <w:spacing w:after="0" w:line="240" w:lineRule="auto"/>
        <w:jc w:val="both"/>
        <w:rPr>
          <w:rFonts w:ascii="Times New Roman" w:hAnsi="Times New Roman" w:cs="Times New Roman"/>
          <w:b/>
          <w:sz w:val="24"/>
          <w:szCs w:val="24"/>
        </w:rPr>
      </w:pPr>
      <w:r w:rsidRPr="003F3748">
        <w:rPr>
          <w:rFonts w:ascii="Times New Roman" w:hAnsi="Times New Roman" w:cs="Times New Roman"/>
          <w:b/>
          <w:sz w:val="24"/>
          <w:szCs w:val="24"/>
        </w:rPr>
        <w:t>Музыка:</w:t>
      </w:r>
    </w:p>
    <w:p w:rsidR="006A655A" w:rsidRPr="003F3748" w:rsidRDefault="006A655A" w:rsidP="006A655A">
      <w:pPr>
        <w:widowControl w:val="0"/>
        <w:tabs>
          <w:tab w:val="left" w:pos="10348"/>
        </w:tabs>
        <w:autoSpaceDE w:val="0"/>
        <w:autoSpaceDN w:val="0"/>
        <w:adjustRightInd w:val="0"/>
        <w:spacing w:after="0" w:line="240" w:lineRule="auto"/>
        <w:jc w:val="both"/>
        <w:rPr>
          <w:rFonts w:ascii="Times New Roman" w:hAnsi="Times New Roman" w:cs="Times New Roman"/>
          <w:sz w:val="24"/>
          <w:szCs w:val="24"/>
        </w:rPr>
      </w:pPr>
      <w:r w:rsidRPr="003F3748">
        <w:rPr>
          <w:rFonts w:ascii="Times New Roman" w:hAnsi="Times New Roman" w:cs="Times New Roman"/>
          <w:sz w:val="24"/>
          <w:szCs w:val="24"/>
        </w:rPr>
        <w:t>1) сформированность первоначальных представлений о роли музыки в жизни человека, ее роли в духовно-нравственном развитии человека;</w:t>
      </w:r>
    </w:p>
    <w:p w:rsidR="006A655A" w:rsidRPr="003F3748" w:rsidRDefault="006A655A" w:rsidP="006A655A">
      <w:pPr>
        <w:widowControl w:val="0"/>
        <w:tabs>
          <w:tab w:val="left" w:pos="10348"/>
        </w:tabs>
        <w:autoSpaceDE w:val="0"/>
        <w:autoSpaceDN w:val="0"/>
        <w:adjustRightInd w:val="0"/>
        <w:spacing w:after="0" w:line="240" w:lineRule="auto"/>
        <w:jc w:val="both"/>
        <w:rPr>
          <w:rFonts w:ascii="Times New Roman" w:hAnsi="Times New Roman" w:cs="Times New Roman"/>
          <w:sz w:val="24"/>
          <w:szCs w:val="24"/>
        </w:rPr>
      </w:pPr>
      <w:r w:rsidRPr="003F3748">
        <w:rPr>
          <w:rFonts w:ascii="Times New Roman" w:hAnsi="Times New Roman" w:cs="Times New Roman"/>
          <w:sz w:val="24"/>
          <w:szCs w:val="24"/>
        </w:rPr>
        <w:t xml:space="preserve">2) сформированность основ музыкальной культуры, в том числе на материале </w:t>
      </w:r>
      <w:r w:rsidRPr="003F3748">
        <w:rPr>
          <w:rFonts w:ascii="Times New Roman" w:hAnsi="Times New Roman" w:cs="Times New Roman"/>
          <w:sz w:val="24"/>
          <w:szCs w:val="24"/>
        </w:rPr>
        <w:lastRenderedPageBreak/>
        <w:t>музыкальной культуры родного края, развитие художественного вкуса и интереса к музыкальному искусству и музыкальной деятельности;</w:t>
      </w:r>
    </w:p>
    <w:p w:rsidR="006A655A" w:rsidRPr="003F3748" w:rsidRDefault="006A655A" w:rsidP="006A655A">
      <w:pPr>
        <w:widowControl w:val="0"/>
        <w:tabs>
          <w:tab w:val="left" w:pos="10348"/>
        </w:tabs>
        <w:autoSpaceDE w:val="0"/>
        <w:autoSpaceDN w:val="0"/>
        <w:adjustRightInd w:val="0"/>
        <w:spacing w:after="0" w:line="240" w:lineRule="auto"/>
        <w:jc w:val="both"/>
        <w:rPr>
          <w:rFonts w:ascii="Times New Roman" w:hAnsi="Times New Roman" w:cs="Times New Roman"/>
          <w:sz w:val="24"/>
          <w:szCs w:val="24"/>
        </w:rPr>
      </w:pPr>
      <w:r w:rsidRPr="003F3748">
        <w:rPr>
          <w:rFonts w:ascii="Times New Roman" w:hAnsi="Times New Roman" w:cs="Times New Roman"/>
          <w:sz w:val="24"/>
          <w:szCs w:val="24"/>
        </w:rPr>
        <w:t>3) умение воспринимать музыку и выражать свое отношение к музыкальному произведению;</w:t>
      </w:r>
    </w:p>
    <w:p w:rsidR="006A655A" w:rsidRPr="003F3748" w:rsidRDefault="006A655A" w:rsidP="006A655A">
      <w:pPr>
        <w:spacing w:after="0" w:line="240" w:lineRule="auto"/>
        <w:rPr>
          <w:rFonts w:ascii="Times New Roman" w:hAnsi="Times New Roman" w:cs="Times New Roman"/>
          <w:sz w:val="24"/>
          <w:szCs w:val="24"/>
        </w:rPr>
      </w:pPr>
      <w:r w:rsidRPr="003F3748">
        <w:rPr>
          <w:rFonts w:ascii="Times New Roman" w:hAnsi="Times New Roman" w:cs="Times New Roman"/>
          <w:sz w:val="24"/>
          <w:szCs w:val="24"/>
        </w:rPr>
        <w:t>4) использование музыкальных образов при создании театрализованных и музыкально-пластических композиций, исполнении вокально-хоровых произведений, в импровизации.</w:t>
      </w:r>
    </w:p>
    <w:p w:rsidR="0005100E" w:rsidRPr="003F3748" w:rsidRDefault="0005100E" w:rsidP="00EF5ECA">
      <w:pPr>
        <w:widowControl w:val="0"/>
        <w:tabs>
          <w:tab w:val="left" w:pos="10348"/>
        </w:tabs>
        <w:autoSpaceDE w:val="0"/>
        <w:autoSpaceDN w:val="0"/>
        <w:adjustRightInd w:val="0"/>
        <w:spacing w:after="0" w:line="240" w:lineRule="auto"/>
        <w:jc w:val="both"/>
        <w:rPr>
          <w:rFonts w:ascii="Times New Roman" w:hAnsi="Times New Roman" w:cs="Times New Roman"/>
          <w:b/>
          <w:sz w:val="24"/>
          <w:szCs w:val="24"/>
        </w:rPr>
      </w:pPr>
      <w:r w:rsidRPr="003F3748">
        <w:rPr>
          <w:rFonts w:ascii="Times New Roman" w:hAnsi="Times New Roman" w:cs="Times New Roman"/>
          <w:b/>
          <w:sz w:val="24"/>
          <w:szCs w:val="24"/>
        </w:rPr>
        <w:t>Технология:</w:t>
      </w:r>
    </w:p>
    <w:p w:rsidR="0005100E" w:rsidRPr="003F3748" w:rsidRDefault="0005100E" w:rsidP="009E295F">
      <w:pPr>
        <w:widowControl w:val="0"/>
        <w:tabs>
          <w:tab w:val="left" w:pos="10348"/>
        </w:tabs>
        <w:autoSpaceDE w:val="0"/>
        <w:autoSpaceDN w:val="0"/>
        <w:adjustRightInd w:val="0"/>
        <w:spacing w:after="0" w:line="240" w:lineRule="auto"/>
        <w:jc w:val="both"/>
        <w:rPr>
          <w:rFonts w:ascii="Times New Roman" w:hAnsi="Times New Roman" w:cs="Times New Roman"/>
          <w:sz w:val="24"/>
          <w:szCs w:val="24"/>
        </w:rPr>
      </w:pPr>
      <w:r w:rsidRPr="003F3748">
        <w:rPr>
          <w:rFonts w:ascii="Times New Roman" w:hAnsi="Times New Roman" w:cs="Times New Roman"/>
          <w:sz w:val="24"/>
          <w:szCs w:val="24"/>
        </w:rPr>
        <w:t>1) получение первоначальных представлений о созидательном и нравственном значении труда в жизни человека и общества; о мире профессий и важности правильного выбора профессии;</w:t>
      </w:r>
    </w:p>
    <w:p w:rsidR="0005100E" w:rsidRPr="003F3748" w:rsidRDefault="0005100E" w:rsidP="009E295F">
      <w:pPr>
        <w:widowControl w:val="0"/>
        <w:tabs>
          <w:tab w:val="left" w:pos="10348"/>
        </w:tabs>
        <w:autoSpaceDE w:val="0"/>
        <w:autoSpaceDN w:val="0"/>
        <w:adjustRightInd w:val="0"/>
        <w:spacing w:after="0" w:line="240" w:lineRule="auto"/>
        <w:jc w:val="both"/>
        <w:rPr>
          <w:rFonts w:ascii="Times New Roman" w:hAnsi="Times New Roman" w:cs="Times New Roman"/>
          <w:sz w:val="24"/>
          <w:szCs w:val="24"/>
        </w:rPr>
      </w:pPr>
      <w:r w:rsidRPr="003F3748">
        <w:rPr>
          <w:rFonts w:ascii="Times New Roman" w:hAnsi="Times New Roman" w:cs="Times New Roman"/>
          <w:sz w:val="24"/>
          <w:szCs w:val="24"/>
        </w:rPr>
        <w:t>2) усвоение первоначальных представлений о материальной культуре как продукте предметно-преобразующей деятельности человека;</w:t>
      </w:r>
    </w:p>
    <w:p w:rsidR="0005100E" w:rsidRPr="003F3748" w:rsidRDefault="0005100E" w:rsidP="009E295F">
      <w:pPr>
        <w:widowControl w:val="0"/>
        <w:tabs>
          <w:tab w:val="left" w:pos="10348"/>
        </w:tabs>
        <w:autoSpaceDE w:val="0"/>
        <w:autoSpaceDN w:val="0"/>
        <w:adjustRightInd w:val="0"/>
        <w:spacing w:after="0" w:line="240" w:lineRule="auto"/>
        <w:jc w:val="both"/>
        <w:rPr>
          <w:rFonts w:ascii="Times New Roman" w:hAnsi="Times New Roman" w:cs="Times New Roman"/>
          <w:sz w:val="24"/>
          <w:szCs w:val="24"/>
        </w:rPr>
      </w:pPr>
      <w:r w:rsidRPr="003F3748">
        <w:rPr>
          <w:rFonts w:ascii="Times New Roman" w:hAnsi="Times New Roman" w:cs="Times New Roman"/>
          <w:sz w:val="24"/>
          <w:szCs w:val="24"/>
        </w:rPr>
        <w:t>3) приобретение навыков самообслуживания; овладение технологическими приемами ручной обработки материалов; усвоение правил техники безопасности;</w:t>
      </w:r>
    </w:p>
    <w:p w:rsidR="0005100E" w:rsidRPr="003F3748" w:rsidRDefault="0005100E" w:rsidP="009E295F">
      <w:pPr>
        <w:widowControl w:val="0"/>
        <w:tabs>
          <w:tab w:val="left" w:pos="10348"/>
        </w:tabs>
        <w:autoSpaceDE w:val="0"/>
        <w:autoSpaceDN w:val="0"/>
        <w:adjustRightInd w:val="0"/>
        <w:spacing w:after="0" w:line="240" w:lineRule="auto"/>
        <w:jc w:val="both"/>
        <w:rPr>
          <w:rFonts w:ascii="Times New Roman" w:hAnsi="Times New Roman" w:cs="Times New Roman"/>
          <w:sz w:val="24"/>
          <w:szCs w:val="24"/>
        </w:rPr>
      </w:pPr>
      <w:r w:rsidRPr="003F3748">
        <w:rPr>
          <w:rFonts w:ascii="Times New Roman" w:hAnsi="Times New Roman" w:cs="Times New Roman"/>
          <w:sz w:val="24"/>
          <w:szCs w:val="24"/>
        </w:rPr>
        <w:t>4) использование приобретенных знаний и умений для творческого решения несложных конструкторских, художественно-конструкторских (дизайнерских), технологических и организационных задач;</w:t>
      </w:r>
    </w:p>
    <w:p w:rsidR="0005100E" w:rsidRPr="003F3748" w:rsidRDefault="0005100E" w:rsidP="009E295F">
      <w:pPr>
        <w:widowControl w:val="0"/>
        <w:tabs>
          <w:tab w:val="left" w:pos="10348"/>
        </w:tabs>
        <w:autoSpaceDE w:val="0"/>
        <w:autoSpaceDN w:val="0"/>
        <w:adjustRightInd w:val="0"/>
        <w:spacing w:after="0" w:line="240" w:lineRule="auto"/>
        <w:jc w:val="both"/>
        <w:rPr>
          <w:rFonts w:ascii="Times New Roman" w:hAnsi="Times New Roman" w:cs="Times New Roman"/>
          <w:sz w:val="24"/>
          <w:szCs w:val="24"/>
        </w:rPr>
      </w:pPr>
      <w:r w:rsidRPr="003F3748">
        <w:rPr>
          <w:rFonts w:ascii="Times New Roman" w:hAnsi="Times New Roman" w:cs="Times New Roman"/>
          <w:sz w:val="24"/>
          <w:szCs w:val="24"/>
        </w:rPr>
        <w:t>5) приобретение первоначальных навыков совместной продуктивной деятельности, сотрудничества, взаимопомощи, планирования и организации;</w:t>
      </w:r>
    </w:p>
    <w:p w:rsidR="0005100E" w:rsidRPr="003F3748" w:rsidRDefault="0005100E" w:rsidP="005A328D">
      <w:pPr>
        <w:spacing w:after="0" w:line="240" w:lineRule="auto"/>
        <w:rPr>
          <w:rFonts w:ascii="Times New Roman" w:hAnsi="Times New Roman" w:cs="Times New Roman"/>
          <w:sz w:val="24"/>
          <w:szCs w:val="24"/>
        </w:rPr>
      </w:pPr>
      <w:r w:rsidRPr="003F3748">
        <w:rPr>
          <w:rFonts w:ascii="Times New Roman" w:hAnsi="Times New Roman" w:cs="Times New Roman"/>
          <w:sz w:val="24"/>
          <w:szCs w:val="24"/>
        </w:rPr>
        <w:t>6) приобретение первоначальных знаний о правилах создания предметной и информационной среды и умений применять их для выполнения учебно-познавательных и проектных художественно-конструкторских задач.</w:t>
      </w:r>
    </w:p>
    <w:p w:rsidR="0005100E" w:rsidRPr="003F3748" w:rsidRDefault="0005100E" w:rsidP="00EF5ECA">
      <w:pPr>
        <w:widowControl w:val="0"/>
        <w:tabs>
          <w:tab w:val="left" w:pos="10348"/>
        </w:tabs>
        <w:autoSpaceDE w:val="0"/>
        <w:autoSpaceDN w:val="0"/>
        <w:adjustRightInd w:val="0"/>
        <w:spacing w:after="0" w:line="240" w:lineRule="auto"/>
        <w:jc w:val="both"/>
        <w:rPr>
          <w:rFonts w:ascii="Times New Roman" w:hAnsi="Times New Roman" w:cs="Times New Roman"/>
          <w:b/>
          <w:sz w:val="24"/>
          <w:szCs w:val="24"/>
        </w:rPr>
      </w:pPr>
      <w:r w:rsidRPr="003F3748">
        <w:rPr>
          <w:rFonts w:ascii="Times New Roman" w:hAnsi="Times New Roman" w:cs="Times New Roman"/>
          <w:b/>
          <w:sz w:val="24"/>
          <w:szCs w:val="24"/>
        </w:rPr>
        <w:t>Физическая культура:</w:t>
      </w:r>
    </w:p>
    <w:p w:rsidR="0005100E" w:rsidRPr="003F3748" w:rsidRDefault="0005100E" w:rsidP="009E295F">
      <w:pPr>
        <w:widowControl w:val="0"/>
        <w:tabs>
          <w:tab w:val="left" w:pos="10348"/>
        </w:tabs>
        <w:autoSpaceDE w:val="0"/>
        <w:autoSpaceDN w:val="0"/>
        <w:adjustRightInd w:val="0"/>
        <w:spacing w:after="0" w:line="240" w:lineRule="auto"/>
        <w:jc w:val="both"/>
        <w:rPr>
          <w:rFonts w:ascii="Times New Roman" w:hAnsi="Times New Roman" w:cs="Times New Roman"/>
          <w:sz w:val="24"/>
          <w:szCs w:val="24"/>
        </w:rPr>
      </w:pPr>
      <w:r w:rsidRPr="003F3748">
        <w:rPr>
          <w:rFonts w:ascii="Times New Roman" w:hAnsi="Times New Roman" w:cs="Times New Roman"/>
          <w:sz w:val="24"/>
          <w:szCs w:val="24"/>
        </w:rPr>
        <w:t>1) формирование первоначальных представлений о значении физической культуры для укрепления здоровья человека (физического, социального и психологического), о ее позитивном влиянии на развитие человека (физическое, интеллектуальное, эмоциональное, социальное), о физической культуре и здоровье как факторах успешной учебы и социализации;</w:t>
      </w:r>
    </w:p>
    <w:p w:rsidR="0005100E" w:rsidRPr="003F3748" w:rsidRDefault="0005100E" w:rsidP="009E295F">
      <w:pPr>
        <w:widowControl w:val="0"/>
        <w:tabs>
          <w:tab w:val="left" w:pos="10348"/>
        </w:tabs>
        <w:autoSpaceDE w:val="0"/>
        <w:autoSpaceDN w:val="0"/>
        <w:adjustRightInd w:val="0"/>
        <w:spacing w:after="0" w:line="240" w:lineRule="auto"/>
        <w:jc w:val="both"/>
        <w:rPr>
          <w:rFonts w:ascii="Times New Roman" w:hAnsi="Times New Roman" w:cs="Times New Roman"/>
          <w:sz w:val="24"/>
          <w:szCs w:val="24"/>
        </w:rPr>
      </w:pPr>
      <w:r w:rsidRPr="003F3748">
        <w:rPr>
          <w:rFonts w:ascii="Times New Roman" w:hAnsi="Times New Roman" w:cs="Times New Roman"/>
          <w:sz w:val="24"/>
          <w:szCs w:val="24"/>
        </w:rPr>
        <w:t>2) овладение умениями организовывать здоровьесберегающую жизнедеятельность (режим дня, утренняя зарядка, оздоровительные мероприятия, подвижные игры и т.д.);</w:t>
      </w:r>
    </w:p>
    <w:p w:rsidR="0005100E" w:rsidRPr="003F3748" w:rsidRDefault="0005100E" w:rsidP="005A328D">
      <w:pPr>
        <w:spacing w:after="0" w:line="240" w:lineRule="auto"/>
        <w:rPr>
          <w:rFonts w:ascii="Times New Roman" w:hAnsi="Times New Roman" w:cs="Times New Roman"/>
          <w:sz w:val="24"/>
          <w:szCs w:val="24"/>
        </w:rPr>
      </w:pPr>
      <w:r w:rsidRPr="003F3748">
        <w:rPr>
          <w:rFonts w:ascii="Times New Roman" w:hAnsi="Times New Roman" w:cs="Times New Roman"/>
          <w:sz w:val="24"/>
          <w:szCs w:val="24"/>
        </w:rPr>
        <w:t>3) формирование навыка систематического наблюдения за своим физическим состоянием, величиной физических нагрузок, данных мониторинга здоровья (рост, масса тела и других), показателей развития основных физических качеств (силы, быстроты, выносливости, координации, гибкости).</w:t>
      </w:r>
    </w:p>
    <w:p w:rsidR="0005100E" w:rsidRPr="003F3748" w:rsidRDefault="00851848" w:rsidP="005A328D">
      <w:pPr>
        <w:spacing w:after="0" w:line="240" w:lineRule="auto"/>
        <w:rPr>
          <w:rFonts w:ascii="Times New Roman" w:hAnsi="Times New Roman" w:cs="Times New Roman"/>
          <w:b/>
          <w:sz w:val="24"/>
          <w:szCs w:val="24"/>
        </w:rPr>
      </w:pPr>
      <w:r w:rsidRPr="003F3748">
        <w:rPr>
          <w:rFonts w:ascii="Times New Roman" w:hAnsi="Times New Roman" w:cs="Times New Roman"/>
          <w:b/>
          <w:sz w:val="24"/>
          <w:szCs w:val="24"/>
        </w:rPr>
        <w:t>Результаты освоения коррекционно-развивающей области АООП НОО</w:t>
      </w:r>
    </w:p>
    <w:p w:rsidR="007076D4" w:rsidRPr="003F3748" w:rsidRDefault="007076D4" w:rsidP="007076D4">
      <w:pPr>
        <w:pStyle w:val="a6"/>
        <w:spacing w:before="0" w:beforeAutospacing="0" w:after="0" w:afterAutospacing="0"/>
        <w:ind w:firstLine="708"/>
      </w:pPr>
      <w:r w:rsidRPr="003F3748">
        <w:t>Результаты освоения программы коррекционной работы отражают сформированность социальных (жизненных) компетенций, необходимых для решения практико-ориентированных задач и обеспечивающих становление социальных отношений обучающихся с ЗПР в различных средах:</w:t>
      </w:r>
    </w:p>
    <w:p w:rsidR="007076D4" w:rsidRPr="003F3748" w:rsidRDefault="007076D4" w:rsidP="007076D4">
      <w:pPr>
        <w:pStyle w:val="a6"/>
        <w:spacing w:before="0" w:beforeAutospacing="0" w:after="0" w:afterAutospacing="0"/>
      </w:pPr>
      <w:r w:rsidRPr="003F3748">
        <w:t>- развитие адекватных представлений о собственных возможностях, о насущно необходимом жизнеобеспечении, проявляющееся:</w:t>
      </w:r>
    </w:p>
    <w:p w:rsidR="007076D4" w:rsidRPr="003F3748" w:rsidRDefault="007076D4" w:rsidP="007076D4">
      <w:pPr>
        <w:pStyle w:val="a6"/>
        <w:numPr>
          <w:ilvl w:val="0"/>
          <w:numId w:val="7"/>
        </w:numPr>
        <w:tabs>
          <w:tab w:val="left" w:pos="284"/>
        </w:tabs>
        <w:spacing w:before="0" w:beforeAutospacing="0" w:after="0" w:afterAutospacing="0"/>
        <w:ind w:left="0" w:firstLine="0"/>
      </w:pPr>
      <w:r w:rsidRPr="003F3748">
        <w:t>в умении различать учебные ситуации, в которых необходима посторонняя помощь для её разрешения, с ситуациями, в которых решение можно найти самому;</w:t>
      </w:r>
    </w:p>
    <w:p w:rsidR="007076D4" w:rsidRPr="003F3748" w:rsidRDefault="007076D4" w:rsidP="007076D4">
      <w:pPr>
        <w:pStyle w:val="a6"/>
        <w:numPr>
          <w:ilvl w:val="0"/>
          <w:numId w:val="7"/>
        </w:numPr>
        <w:tabs>
          <w:tab w:val="left" w:pos="284"/>
        </w:tabs>
        <w:spacing w:before="0" w:beforeAutospacing="0" w:after="0" w:afterAutospacing="0"/>
        <w:ind w:left="0" w:firstLine="0"/>
      </w:pPr>
      <w:r w:rsidRPr="003F3748">
        <w:t>в умении обратиться к учителю при затруднениях в учебном процессе, сформулировать запрос о специальной помощи;</w:t>
      </w:r>
    </w:p>
    <w:p w:rsidR="007076D4" w:rsidRPr="003F3748" w:rsidRDefault="007076D4" w:rsidP="007076D4">
      <w:pPr>
        <w:pStyle w:val="a6"/>
        <w:numPr>
          <w:ilvl w:val="0"/>
          <w:numId w:val="7"/>
        </w:numPr>
        <w:tabs>
          <w:tab w:val="left" w:pos="284"/>
        </w:tabs>
        <w:spacing w:before="0" w:beforeAutospacing="0" w:after="0" w:afterAutospacing="0"/>
        <w:ind w:left="0" w:firstLine="0"/>
      </w:pPr>
      <w:r w:rsidRPr="003F3748">
        <w:t>в умении использовать помощь взрослого для разрешения затруднения, давать адекватную обратную связь учителю: понимаю или не понимаю;</w:t>
      </w:r>
    </w:p>
    <w:p w:rsidR="007076D4" w:rsidRPr="003F3748" w:rsidRDefault="007076D4" w:rsidP="007076D4">
      <w:pPr>
        <w:pStyle w:val="a6"/>
        <w:numPr>
          <w:ilvl w:val="0"/>
          <w:numId w:val="7"/>
        </w:numPr>
        <w:tabs>
          <w:tab w:val="left" w:pos="284"/>
        </w:tabs>
        <w:spacing w:before="0" w:beforeAutospacing="0" w:after="0" w:afterAutospacing="0"/>
        <w:ind w:left="0" w:firstLine="0"/>
      </w:pPr>
      <w:r w:rsidRPr="003F3748">
        <w:t>в умении написать при необходимости SMS-сообщение, правильно выбрать адресата (близкого человека), корректно и точно сформулировать возникшую проблему.</w:t>
      </w:r>
    </w:p>
    <w:p w:rsidR="007076D4" w:rsidRPr="003F3748" w:rsidRDefault="007076D4" w:rsidP="007076D4">
      <w:pPr>
        <w:pStyle w:val="a6"/>
        <w:spacing w:before="0" w:beforeAutospacing="0" w:after="0" w:afterAutospacing="0"/>
      </w:pPr>
      <w:r w:rsidRPr="003F3748">
        <w:t>- овладение социально-бытовыми умениями, используемыми в повседневной жизни, проявляющееся:</w:t>
      </w:r>
    </w:p>
    <w:p w:rsidR="007076D4" w:rsidRPr="003F3748" w:rsidRDefault="007076D4" w:rsidP="00EF4973">
      <w:pPr>
        <w:pStyle w:val="a6"/>
        <w:numPr>
          <w:ilvl w:val="0"/>
          <w:numId w:val="8"/>
        </w:numPr>
        <w:tabs>
          <w:tab w:val="left" w:pos="284"/>
        </w:tabs>
        <w:spacing w:before="0" w:beforeAutospacing="0" w:after="0" w:afterAutospacing="0"/>
        <w:ind w:left="0" w:firstLine="0"/>
      </w:pPr>
      <w:r w:rsidRPr="003F3748">
        <w:lastRenderedPageBreak/>
        <w:t>в расширении представлений об устройстве домашней жизни, разнообразии повседневных бытовых дел, понимании предназначения окружающих в быту предметов и вещей;</w:t>
      </w:r>
    </w:p>
    <w:p w:rsidR="007076D4" w:rsidRPr="003F3748" w:rsidRDefault="007076D4" w:rsidP="00EF4973">
      <w:pPr>
        <w:pStyle w:val="a6"/>
        <w:numPr>
          <w:ilvl w:val="0"/>
          <w:numId w:val="8"/>
        </w:numPr>
        <w:tabs>
          <w:tab w:val="left" w:pos="284"/>
        </w:tabs>
        <w:spacing w:before="0" w:beforeAutospacing="0" w:after="0" w:afterAutospacing="0"/>
        <w:ind w:left="0" w:firstLine="0"/>
      </w:pPr>
      <w:r w:rsidRPr="003F3748">
        <w:t>в умении включаться в разнообразные повседневные дела, принимать посильное участие;</w:t>
      </w:r>
    </w:p>
    <w:p w:rsidR="007076D4" w:rsidRPr="003F3748" w:rsidRDefault="007076D4" w:rsidP="00EF4973">
      <w:pPr>
        <w:pStyle w:val="a6"/>
        <w:numPr>
          <w:ilvl w:val="0"/>
          <w:numId w:val="8"/>
        </w:numPr>
        <w:tabs>
          <w:tab w:val="left" w:pos="284"/>
        </w:tabs>
        <w:spacing w:before="0" w:beforeAutospacing="0" w:after="0" w:afterAutospacing="0"/>
        <w:ind w:left="0" w:firstLine="0"/>
      </w:pPr>
      <w:r w:rsidRPr="003F3748">
        <w:t>в адекватной оценке своих возможностей для выполнения определенных обязанностей в каких-то областях домашней жизни, умении брать на себя ответственность в этой деятельности;</w:t>
      </w:r>
    </w:p>
    <w:p w:rsidR="007076D4" w:rsidRPr="003F3748" w:rsidRDefault="007076D4" w:rsidP="00EF4973">
      <w:pPr>
        <w:pStyle w:val="a6"/>
        <w:numPr>
          <w:ilvl w:val="0"/>
          <w:numId w:val="8"/>
        </w:numPr>
        <w:tabs>
          <w:tab w:val="left" w:pos="284"/>
        </w:tabs>
        <w:spacing w:before="0" w:beforeAutospacing="0" w:after="0" w:afterAutospacing="0"/>
        <w:ind w:left="0" w:firstLine="0"/>
      </w:pPr>
      <w:r w:rsidRPr="003F3748">
        <w:t>в расширении представлений об устройстве школьной жизни, участии в повседневной жизни класса, принятии на себя обязанностей наряду с другими детьми;</w:t>
      </w:r>
    </w:p>
    <w:p w:rsidR="007076D4" w:rsidRPr="003F3748" w:rsidRDefault="007076D4" w:rsidP="00EF4973">
      <w:pPr>
        <w:pStyle w:val="a6"/>
        <w:numPr>
          <w:ilvl w:val="0"/>
          <w:numId w:val="8"/>
        </w:numPr>
        <w:tabs>
          <w:tab w:val="left" w:pos="284"/>
        </w:tabs>
        <w:spacing w:before="0" w:beforeAutospacing="0" w:after="0" w:afterAutospacing="0"/>
        <w:ind w:left="0" w:firstLine="0"/>
      </w:pPr>
      <w:r w:rsidRPr="003F3748">
        <w:t>в умении ориентироваться в пространстве школы и просить помощи в случае затруднений, ориентироваться в расписании занятий;</w:t>
      </w:r>
    </w:p>
    <w:p w:rsidR="007076D4" w:rsidRPr="003F3748" w:rsidRDefault="007076D4" w:rsidP="00EF4973">
      <w:pPr>
        <w:pStyle w:val="a6"/>
        <w:numPr>
          <w:ilvl w:val="0"/>
          <w:numId w:val="8"/>
        </w:numPr>
        <w:tabs>
          <w:tab w:val="left" w:pos="284"/>
        </w:tabs>
        <w:spacing w:before="0" w:beforeAutospacing="0" w:after="0" w:afterAutospacing="0"/>
        <w:ind w:left="0" w:firstLine="0"/>
      </w:pPr>
      <w:r w:rsidRPr="003F3748">
        <w:t xml:space="preserve">в умении включаться в разнообразные повседневные школьные дела, принимать посильное участие, брать на себя ответственность; </w:t>
      </w:r>
    </w:p>
    <w:p w:rsidR="007076D4" w:rsidRPr="003F3748" w:rsidRDefault="007076D4" w:rsidP="00EF4973">
      <w:pPr>
        <w:pStyle w:val="a6"/>
        <w:numPr>
          <w:ilvl w:val="0"/>
          <w:numId w:val="8"/>
        </w:numPr>
        <w:tabs>
          <w:tab w:val="left" w:pos="284"/>
        </w:tabs>
        <w:spacing w:before="0" w:beforeAutospacing="0" w:after="0" w:afterAutospacing="0"/>
        <w:ind w:left="0" w:firstLine="0"/>
      </w:pPr>
      <w:r w:rsidRPr="003F3748">
        <w:t>в стремлении участвовать в подготовке и проведении праздников дома и в школе.</w:t>
      </w:r>
    </w:p>
    <w:p w:rsidR="007076D4" w:rsidRPr="003F3748" w:rsidRDefault="007076D4" w:rsidP="007076D4">
      <w:pPr>
        <w:pStyle w:val="a6"/>
        <w:spacing w:before="0" w:beforeAutospacing="0" w:after="0" w:afterAutospacing="0"/>
      </w:pPr>
      <w:r w:rsidRPr="003F3748">
        <w:t>- овладение навыками коммуникации и принятыми ритуалами социального взаимодействия, проявляющееся:</w:t>
      </w:r>
    </w:p>
    <w:p w:rsidR="007076D4" w:rsidRPr="003F3748" w:rsidRDefault="007076D4" w:rsidP="00EF4973">
      <w:pPr>
        <w:pStyle w:val="a6"/>
        <w:numPr>
          <w:ilvl w:val="0"/>
          <w:numId w:val="9"/>
        </w:numPr>
        <w:tabs>
          <w:tab w:val="left" w:pos="284"/>
        </w:tabs>
        <w:spacing w:before="0" w:beforeAutospacing="0" w:after="0" w:afterAutospacing="0"/>
        <w:ind w:left="0" w:firstLine="0"/>
      </w:pPr>
      <w:r w:rsidRPr="003F3748">
        <w:t>в расширении знаний правил коммуникации;</w:t>
      </w:r>
    </w:p>
    <w:p w:rsidR="007076D4" w:rsidRPr="003F3748" w:rsidRDefault="007076D4" w:rsidP="00EF4973">
      <w:pPr>
        <w:pStyle w:val="a6"/>
        <w:numPr>
          <w:ilvl w:val="0"/>
          <w:numId w:val="9"/>
        </w:numPr>
        <w:tabs>
          <w:tab w:val="left" w:pos="284"/>
        </w:tabs>
        <w:spacing w:before="0" w:beforeAutospacing="0" w:after="0" w:afterAutospacing="0"/>
        <w:ind w:left="0" w:firstLine="0"/>
      </w:pPr>
      <w:r w:rsidRPr="003F3748">
        <w:t>в расширении и обогащении опыта коммуникации ребёнка в ближнем и</w:t>
      </w:r>
      <w:r w:rsidR="00EF4973" w:rsidRPr="003F3748">
        <w:t xml:space="preserve"> </w:t>
      </w:r>
      <w:r w:rsidRPr="003F3748">
        <w:t>дальнем окружении, расширении круга ситуаций, в которых обучающийся может использовать коммуникацию как средство достижения цели;</w:t>
      </w:r>
    </w:p>
    <w:p w:rsidR="007076D4" w:rsidRPr="003F3748" w:rsidRDefault="007076D4" w:rsidP="00EF4973">
      <w:pPr>
        <w:pStyle w:val="a6"/>
        <w:numPr>
          <w:ilvl w:val="0"/>
          <w:numId w:val="9"/>
        </w:numPr>
        <w:tabs>
          <w:tab w:val="left" w:pos="284"/>
        </w:tabs>
        <w:spacing w:before="0" w:beforeAutospacing="0" w:after="0" w:afterAutospacing="0"/>
        <w:ind w:left="0" w:firstLine="0"/>
      </w:pPr>
      <w:r w:rsidRPr="003F3748">
        <w:t xml:space="preserve">в умении решать актуальные школьные и житейские задачи, используя коммуникацию как средство достижения цели (вербальную, невербальную); </w:t>
      </w:r>
    </w:p>
    <w:p w:rsidR="007076D4" w:rsidRPr="003F3748" w:rsidRDefault="007076D4" w:rsidP="00EF4973">
      <w:pPr>
        <w:pStyle w:val="a6"/>
        <w:numPr>
          <w:ilvl w:val="0"/>
          <w:numId w:val="9"/>
        </w:numPr>
        <w:tabs>
          <w:tab w:val="left" w:pos="284"/>
        </w:tabs>
        <w:spacing w:before="0" w:beforeAutospacing="0" w:after="0" w:afterAutospacing="0"/>
        <w:ind w:left="0" w:firstLine="0"/>
      </w:pPr>
      <w:r w:rsidRPr="003F3748">
        <w:t>в умении начать и поддержать разговор, задать вопрос, выразить свои намерения, просьбу, пожелание, опасения, завершить разговор;</w:t>
      </w:r>
    </w:p>
    <w:p w:rsidR="007076D4" w:rsidRPr="003F3748" w:rsidRDefault="007076D4" w:rsidP="00EF4973">
      <w:pPr>
        <w:pStyle w:val="a6"/>
        <w:numPr>
          <w:ilvl w:val="0"/>
          <w:numId w:val="9"/>
        </w:numPr>
        <w:tabs>
          <w:tab w:val="left" w:pos="284"/>
        </w:tabs>
        <w:spacing w:before="0" w:beforeAutospacing="0" w:after="0" w:afterAutospacing="0"/>
        <w:ind w:left="0" w:firstLine="0"/>
      </w:pPr>
      <w:r w:rsidRPr="003F3748">
        <w:t>в умении корректно выразить отказ и недовольство, благодарность, сочувствие и т.д.;</w:t>
      </w:r>
    </w:p>
    <w:p w:rsidR="007076D4" w:rsidRPr="003F3748" w:rsidRDefault="007076D4" w:rsidP="00EF4973">
      <w:pPr>
        <w:pStyle w:val="a6"/>
        <w:numPr>
          <w:ilvl w:val="0"/>
          <w:numId w:val="9"/>
        </w:numPr>
        <w:tabs>
          <w:tab w:val="left" w:pos="284"/>
        </w:tabs>
        <w:spacing w:before="0" w:beforeAutospacing="0" w:after="0" w:afterAutospacing="0"/>
        <w:ind w:left="0" w:firstLine="0"/>
      </w:pPr>
      <w:r w:rsidRPr="003F3748">
        <w:t>в умении получать и уточнять информацию от собеседника;</w:t>
      </w:r>
    </w:p>
    <w:p w:rsidR="007076D4" w:rsidRPr="003F3748" w:rsidRDefault="007076D4" w:rsidP="00EF4973">
      <w:pPr>
        <w:pStyle w:val="a6"/>
        <w:numPr>
          <w:ilvl w:val="0"/>
          <w:numId w:val="9"/>
        </w:numPr>
        <w:tabs>
          <w:tab w:val="left" w:pos="284"/>
        </w:tabs>
        <w:spacing w:before="0" w:beforeAutospacing="0" w:after="0" w:afterAutospacing="0"/>
        <w:ind w:left="0" w:firstLine="0"/>
      </w:pPr>
      <w:r w:rsidRPr="003F3748">
        <w:t>в освоении культурных форм выражения своих чувств.</w:t>
      </w:r>
    </w:p>
    <w:p w:rsidR="007076D4" w:rsidRPr="003F3748" w:rsidRDefault="007076D4" w:rsidP="00EF4973">
      <w:pPr>
        <w:pStyle w:val="a6"/>
        <w:tabs>
          <w:tab w:val="left" w:pos="284"/>
        </w:tabs>
        <w:spacing w:before="0" w:beforeAutospacing="0" w:after="0" w:afterAutospacing="0"/>
      </w:pPr>
      <w:r w:rsidRPr="003F3748">
        <w:t>- способность к осмыслению и дифференциации картины мира, ее пространственно-временной организации, проявляющаяся:</w:t>
      </w:r>
    </w:p>
    <w:p w:rsidR="007076D4" w:rsidRPr="003F3748" w:rsidRDefault="007076D4" w:rsidP="00EF4973">
      <w:pPr>
        <w:pStyle w:val="a6"/>
        <w:numPr>
          <w:ilvl w:val="0"/>
          <w:numId w:val="9"/>
        </w:numPr>
        <w:tabs>
          <w:tab w:val="left" w:pos="284"/>
        </w:tabs>
        <w:spacing w:before="0" w:beforeAutospacing="0" w:after="0" w:afterAutospacing="0"/>
        <w:ind w:left="0" w:firstLine="0"/>
      </w:pPr>
      <w:r w:rsidRPr="003F3748">
        <w:t>в расширении и обогащении опыта реального взаимодействия обучающегося с бытовым окружением, миром природных явлений и вещей, расширении адекватных представлений об опасности и безопасности;</w:t>
      </w:r>
    </w:p>
    <w:p w:rsidR="007076D4" w:rsidRPr="003F3748" w:rsidRDefault="007076D4" w:rsidP="00EF4973">
      <w:pPr>
        <w:pStyle w:val="a6"/>
        <w:numPr>
          <w:ilvl w:val="0"/>
          <w:numId w:val="9"/>
        </w:numPr>
        <w:tabs>
          <w:tab w:val="left" w:pos="284"/>
        </w:tabs>
        <w:spacing w:before="0" w:beforeAutospacing="0" w:after="0" w:afterAutospacing="0"/>
        <w:ind w:left="0" w:firstLine="0"/>
      </w:pPr>
      <w:r w:rsidRPr="003F3748">
        <w:t xml:space="preserve">в адекватности бытового поведения обучающегося с точки зрения опасности (безопасности) для себя и для окружающих; </w:t>
      </w:r>
    </w:p>
    <w:p w:rsidR="007076D4" w:rsidRPr="003F3748" w:rsidRDefault="007076D4" w:rsidP="00EF4973">
      <w:pPr>
        <w:pStyle w:val="a6"/>
        <w:numPr>
          <w:ilvl w:val="0"/>
          <w:numId w:val="9"/>
        </w:numPr>
        <w:tabs>
          <w:tab w:val="left" w:pos="284"/>
        </w:tabs>
        <w:spacing w:before="0" w:beforeAutospacing="0" w:after="0" w:afterAutospacing="0"/>
        <w:ind w:left="0" w:firstLine="0"/>
      </w:pPr>
      <w:r w:rsidRPr="003F3748">
        <w:t>сохранности окружающей предметной и природной среды;</w:t>
      </w:r>
    </w:p>
    <w:p w:rsidR="007076D4" w:rsidRPr="003F3748" w:rsidRDefault="007076D4" w:rsidP="00EF4973">
      <w:pPr>
        <w:pStyle w:val="a6"/>
        <w:numPr>
          <w:ilvl w:val="0"/>
          <w:numId w:val="9"/>
        </w:numPr>
        <w:tabs>
          <w:tab w:val="left" w:pos="284"/>
        </w:tabs>
        <w:spacing w:before="0" w:beforeAutospacing="0" w:after="0" w:afterAutospacing="0"/>
        <w:ind w:left="0" w:firstLine="0"/>
      </w:pPr>
      <w:r w:rsidRPr="003F3748">
        <w:t>в расширении и накоплении знакомых и разнообразно освоенных мест за пределами дома и школы: двора, дачи, леса, парка, речки, городских и загородных достопримечательностей и других.</w:t>
      </w:r>
    </w:p>
    <w:p w:rsidR="007076D4" w:rsidRPr="003F3748" w:rsidRDefault="007076D4" w:rsidP="00EF4973">
      <w:pPr>
        <w:pStyle w:val="a6"/>
        <w:numPr>
          <w:ilvl w:val="0"/>
          <w:numId w:val="9"/>
        </w:numPr>
        <w:tabs>
          <w:tab w:val="left" w:pos="284"/>
        </w:tabs>
        <w:spacing w:before="0" w:beforeAutospacing="0" w:after="0" w:afterAutospacing="0"/>
        <w:ind w:left="0" w:firstLine="0"/>
      </w:pPr>
      <w:r w:rsidRPr="003F3748">
        <w:t xml:space="preserve">в расширении представлений о целостной и подробной картине мира, упорядоченной в пространстве и времени, адекватных возрасту ребёнка; </w:t>
      </w:r>
    </w:p>
    <w:p w:rsidR="007076D4" w:rsidRPr="003F3748" w:rsidRDefault="007076D4" w:rsidP="00EF4973">
      <w:pPr>
        <w:pStyle w:val="a6"/>
        <w:numPr>
          <w:ilvl w:val="0"/>
          <w:numId w:val="9"/>
        </w:numPr>
        <w:tabs>
          <w:tab w:val="left" w:pos="284"/>
        </w:tabs>
        <w:spacing w:before="0" w:beforeAutospacing="0" w:after="0" w:afterAutospacing="0"/>
        <w:ind w:left="0" w:firstLine="0"/>
      </w:pPr>
      <w:r w:rsidRPr="003F3748">
        <w:t>в умении накапливать личные впечатления, связанные с явлениями окружающего мира;</w:t>
      </w:r>
    </w:p>
    <w:p w:rsidR="007076D4" w:rsidRPr="003F3748" w:rsidRDefault="007076D4" w:rsidP="00EF4973">
      <w:pPr>
        <w:pStyle w:val="a6"/>
        <w:numPr>
          <w:ilvl w:val="0"/>
          <w:numId w:val="9"/>
        </w:numPr>
        <w:tabs>
          <w:tab w:val="left" w:pos="284"/>
        </w:tabs>
        <w:spacing w:before="0" w:beforeAutospacing="0" w:after="0" w:afterAutospacing="0"/>
        <w:ind w:left="0" w:firstLine="0"/>
      </w:pPr>
      <w:r w:rsidRPr="003F3748">
        <w:t>в умении устанавливать взаимосвязь между природным порядком и ходом собственной жизни в семье и в школе;</w:t>
      </w:r>
    </w:p>
    <w:p w:rsidR="007076D4" w:rsidRPr="003F3748" w:rsidRDefault="007076D4" w:rsidP="00EF4973">
      <w:pPr>
        <w:pStyle w:val="a6"/>
        <w:numPr>
          <w:ilvl w:val="0"/>
          <w:numId w:val="9"/>
        </w:numPr>
        <w:tabs>
          <w:tab w:val="left" w:pos="284"/>
        </w:tabs>
        <w:spacing w:before="0" w:beforeAutospacing="0" w:after="0" w:afterAutospacing="0"/>
        <w:ind w:left="0" w:firstLine="0"/>
      </w:pPr>
      <w:r w:rsidRPr="003F3748">
        <w:t>в умении устанавливать взаимосвязь общественного порядка и уклада собственной жизни в семье и в школе, соответствовать этому порядку.</w:t>
      </w:r>
    </w:p>
    <w:p w:rsidR="007076D4" w:rsidRPr="003F3748" w:rsidRDefault="007076D4" w:rsidP="00EF4973">
      <w:pPr>
        <w:pStyle w:val="a6"/>
        <w:numPr>
          <w:ilvl w:val="0"/>
          <w:numId w:val="9"/>
        </w:numPr>
        <w:tabs>
          <w:tab w:val="left" w:pos="284"/>
        </w:tabs>
        <w:spacing w:before="0" w:beforeAutospacing="0" w:after="0" w:afterAutospacing="0"/>
        <w:ind w:left="0" w:firstLine="0"/>
      </w:pPr>
      <w:r w:rsidRPr="003F3748">
        <w:t>в развитии любознательности, наблюдательности, способности замечать новое, задавать вопросы;</w:t>
      </w:r>
    </w:p>
    <w:p w:rsidR="007076D4" w:rsidRPr="003F3748" w:rsidRDefault="007076D4" w:rsidP="00EF4973">
      <w:pPr>
        <w:pStyle w:val="a6"/>
        <w:numPr>
          <w:ilvl w:val="0"/>
          <w:numId w:val="9"/>
        </w:numPr>
        <w:tabs>
          <w:tab w:val="left" w:pos="284"/>
        </w:tabs>
        <w:spacing w:before="0" w:beforeAutospacing="0" w:after="0" w:afterAutospacing="0"/>
        <w:ind w:left="0" w:firstLine="0"/>
      </w:pPr>
      <w:r w:rsidRPr="003F3748">
        <w:t>в развитии активности во взаимодействии с миром, понимании собственной результативности;</w:t>
      </w:r>
    </w:p>
    <w:p w:rsidR="007076D4" w:rsidRPr="003F3748" w:rsidRDefault="007076D4" w:rsidP="00EF4973">
      <w:pPr>
        <w:pStyle w:val="a6"/>
        <w:numPr>
          <w:ilvl w:val="0"/>
          <w:numId w:val="9"/>
        </w:numPr>
        <w:tabs>
          <w:tab w:val="left" w:pos="284"/>
        </w:tabs>
        <w:spacing w:before="0" w:beforeAutospacing="0" w:after="0" w:afterAutospacing="0"/>
        <w:ind w:left="0" w:firstLine="0"/>
      </w:pPr>
      <w:r w:rsidRPr="003F3748">
        <w:lastRenderedPageBreak/>
        <w:t>в накоплении опыта освоения нового при помощи экскурсий и путешествий;</w:t>
      </w:r>
    </w:p>
    <w:p w:rsidR="007076D4" w:rsidRPr="003F3748" w:rsidRDefault="007076D4" w:rsidP="00EF4973">
      <w:pPr>
        <w:pStyle w:val="a6"/>
        <w:numPr>
          <w:ilvl w:val="0"/>
          <w:numId w:val="9"/>
        </w:numPr>
        <w:tabs>
          <w:tab w:val="left" w:pos="284"/>
        </w:tabs>
        <w:spacing w:before="0" w:beforeAutospacing="0" w:after="0" w:afterAutospacing="0"/>
        <w:ind w:left="0" w:firstLine="0"/>
      </w:pPr>
      <w:r w:rsidRPr="003F3748">
        <w:t>в умении передать свои впечатления, соображения, умозаключения так, чтобы быть понятым другим человеком;</w:t>
      </w:r>
    </w:p>
    <w:p w:rsidR="007076D4" w:rsidRPr="003F3748" w:rsidRDefault="007076D4" w:rsidP="00EF4973">
      <w:pPr>
        <w:pStyle w:val="a6"/>
        <w:numPr>
          <w:ilvl w:val="0"/>
          <w:numId w:val="9"/>
        </w:numPr>
        <w:tabs>
          <w:tab w:val="left" w:pos="284"/>
        </w:tabs>
        <w:spacing w:before="0" w:beforeAutospacing="0" w:after="0" w:afterAutospacing="0"/>
        <w:ind w:left="0" w:firstLine="0"/>
      </w:pPr>
      <w:r w:rsidRPr="003F3748">
        <w:t>в умении принимать и включать в свой личный опыт жизненный опыт других людей;</w:t>
      </w:r>
    </w:p>
    <w:p w:rsidR="007076D4" w:rsidRPr="003F3748" w:rsidRDefault="007076D4" w:rsidP="00EF4973">
      <w:pPr>
        <w:pStyle w:val="a6"/>
        <w:numPr>
          <w:ilvl w:val="0"/>
          <w:numId w:val="9"/>
        </w:numPr>
        <w:tabs>
          <w:tab w:val="left" w:pos="284"/>
        </w:tabs>
        <w:spacing w:before="0" w:beforeAutospacing="0" w:after="0" w:afterAutospacing="0"/>
        <w:ind w:left="0" w:firstLine="0"/>
      </w:pPr>
      <w:r w:rsidRPr="003F3748">
        <w:t>в способности взаимодействовать с другими людьми, умении делиться своими воспоминаниями, впечатлениями и планами.</w:t>
      </w:r>
    </w:p>
    <w:p w:rsidR="007076D4" w:rsidRPr="003F3748" w:rsidRDefault="007076D4" w:rsidP="007076D4">
      <w:pPr>
        <w:pStyle w:val="a6"/>
        <w:spacing w:before="0" w:beforeAutospacing="0" w:after="0" w:afterAutospacing="0"/>
      </w:pPr>
      <w:r w:rsidRPr="003F3748">
        <w:t>- способность к осмыслению социального окружения, своего места в</w:t>
      </w:r>
      <w:r w:rsidR="00EF4973" w:rsidRPr="003F3748">
        <w:t xml:space="preserve"> </w:t>
      </w:r>
      <w:r w:rsidRPr="003F3748">
        <w:t>нем, принятие соответствующих возрасту ценностей и социальных ролей, проявляющаяся:</w:t>
      </w:r>
    </w:p>
    <w:p w:rsidR="007076D4" w:rsidRPr="003F3748" w:rsidRDefault="007076D4" w:rsidP="00EF4973">
      <w:pPr>
        <w:pStyle w:val="a6"/>
        <w:numPr>
          <w:ilvl w:val="0"/>
          <w:numId w:val="10"/>
        </w:numPr>
        <w:tabs>
          <w:tab w:val="left" w:pos="284"/>
        </w:tabs>
        <w:spacing w:before="0" w:beforeAutospacing="0" w:after="0" w:afterAutospacing="0"/>
        <w:ind w:left="0" w:firstLine="0"/>
      </w:pPr>
      <w:r w:rsidRPr="003F3748">
        <w:t>в знании правил поведения в разных социальных ситуациях с людьми разного статуса, с близкими в семье; с учителями и учениками в школе; со знакомыми и незнакомыми людьми;</w:t>
      </w:r>
    </w:p>
    <w:p w:rsidR="007076D4" w:rsidRPr="003F3748" w:rsidRDefault="00EF4973" w:rsidP="00EF4973">
      <w:pPr>
        <w:pStyle w:val="a6"/>
        <w:numPr>
          <w:ilvl w:val="0"/>
          <w:numId w:val="10"/>
        </w:numPr>
        <w:tabs>
          <w:tab w:val="left" w:pos="284"/>
        </w:tabs>
        <w:spacing w:before="0" w:beforeAutospacing="0" w:after="0" w:afterAutospacing="0"/>
        <w:ind w:left="0" w:firstLine="0"/>
      </w:pPr>
      <w:r w:rsidRPr="003F3748">
        <w:t>в освоении</w:t>
      </w:r>
      <w:r w:rsidR="007076D4" w:rsidRPr="003F3748">
        <w:t xml:space="preserve"> необходимых социальных ритуалов, умении адекватно использовать принятые социальные ритуалы, умении вступить в контакт и общаться в соответствии с возрастом, близостью и социальным статусом собеседника, умении корректно привлечь к себе внимание, отстраниться от нежелательного контакта, выразить свои чувства, отказ, недовольство, благодарность, сочувствие, намерение, просьбу, опасение и другие. </w:t>
      </w:r>
    </w:p>
    <w:p w:rsidR="007076D4" w:rsidRPr="003F3748" w:rsidRDefault="007076D4" w:rsidP="00EF4973">
      <w:pPr>
        <w:pStyle w:val="a6"/>
        <w:numPr>
          <w:ilvl w:val="0"/>
          <w:numId w:val="10"/>
        </w:numPr>
        <w:tabs>
          <w:tab w:val="left" w:pos="284"/>
        </w:tabs>
        <w:spacing w:before="0" w:beforeAutospacing="0" w:after="0" w:afterAutospacing="0"/>
        <w:ind w:left="0" w:firstLine="0"/>
      </w:pPr>
      <w:r w:rsidRPr="003F3748">
        <w:t>в освоении возможностей и допустимых границ социальных контактов, выработки адекватной дистанции в зависимости от ситуации общения;</w:t>
      </w:r>
    </w:p>
    <w:p w:rsidR="007076D4" w:rsidRPr="003F3748" w:rsidRDefault="007076D4" w:rsidP="00EF4973">
      <w:pPr>
        <w:pStyle w:val="a6"/>
        <w:numPr>
          <w:ilvl w:val="0"/>
          <w:numId w:val="10"/>
        </w:numPr>
        <w:tabs>
          <w:tab w:val="left" w:pos="284"/>
        </w:tabs>
        <w:spacing w:before="0" w:beforeAutospacing="0" w:after="0" w:afterAutospacing="0"/>
        <w:ind w:left="0" w:firstLine="0"/>
      </w:pPr>
      <w:r w:rsidRPr="003F3748">
        <w:t>в умении проявлять инициативу, корректно устанавливать и ограничивать контакт;</w:t>
      </w:r>
    </w:p>
    <w:p w:rsidR="007076D4" w:rsidRPr="003F3748" w:rsidRDefault="007076D4" w:rsidP="00EF4973">
      <w:pPr>
        <w:pStyle w:val="a6"/>
        <w:numPr>
          <w:ilvl w:val="0"/>
          <w:numId w:val="10"/>
        </w:numPr>
        <w:tabs>
          <w:tab w:val="left" w:pos="284"/>
        </w:tabs>
        <w:spacing w:before="0" w:beforeAutospacing="0" w:after="0" w:afterAutospacing="0"/>
        <w:ind w:left="0" w:firstLine="0"/>
      </w:pPr>
      <w:r w:rsidRPr="003F3748">
        <w:t>в умении не быть назойливым в своих просьбах и требованиях, быть благодарным за проявление внимания и оказание помощи;</w:t>
      </w:r>
    </w:p>
    <w:p w:rsidR="007076D4" w:rsidRPr="003F3748" w:rsidRDefault="007076D4" w:rsidP="00EF4973">
      <w:pPr>
        <w:pStyle w:val="a6"/>
        <w:numPr>
          <w:ilvl w:val="0"/>
          <w:numId w:val="10"/>
        </w:numPr>
        <w:tabs>
          <w:tab w:val="left" w:pos="284"/>
        </w:tabs>
        <w:spacing w:before="0" w:beforeAutospacing="0" w:after="0" w:afterAutospacing="0"/>
        <w:ind w:left="0" w:firstLine="0"/>
      </w:pPr>
      <w:r w:rsidRPr="003F3748">
        <w:t>в умении применять формы выражения своих чувств соответственно ситуации социального контакта.</w:t>
      </w:r>
    </w:p>
    <w:p w:rsidR="007076D4" w:rsidRPr="003F3748" w:rsidRDefault="007076D4" w:rsidP="00EF4973">
      <w:pPr>
        <w:pStyle w:val="a6"/>
        <w:spacing w:before="0" w:beforeAutospacing="0" w:after="0" w:afterAutospacing="0"/>
        <w:ind w:firstLine="708"/>
      </w:pPr>
      <w:r w:rsidRPr="003F3748">
        <w:rPr>
          <w:color w:val="000000"/>
        </w:rPr>
        <w:t>Результаты специальной поддержки освоения АООП НОО должны отражать:</w:t>
      </w:r>
    </w:p>
    <w:p w:rsidR="007076D4" w:rsidRPr="003F3748" w:rsidRDefault="007076D4" w:rsidP="00EF4973">
      <w:pPr>
        <w:pStyle w:val="a6"/>
        <w:numPr>
          <w:ilvl w:val="0"/>
          <w:numId w:val="11"/>
        </w:numPr>
        <w:tabs>
          <w:tab w:val="left" w:pos="284"/>
        </w:tabs>
        <w:spacing w:before="0" w:beforeAutospacing="0" w:after="0" w:afterAutospacing="0"/>
        <w:ind w:left="0" w:firstLine="0"/>
      </w:pPr>
      <w:r w:rsidRPr="003F3748">
        <w:t>способность усваивать новый учебный материал, адекватно включаться в классные занятия и соответствовать общему темпу занятий;</w:t>
      </w:r>
    </w:p>
    <w:p w:rsidR="007076D4" w:rsidRPr="003F3748" w:rsidRDefault="007076D4" w:rsidP="00EF4973">
      <w:pPr>
        <w:pStyle w:val="a6"/>
        <w:numPr>
          <w:ilvl w:val="0"/>
          <w:numId w:val="11"/>
        </w:numPr>
        <w:tabs>
          <w:tab w:val="left" w:pos="284"/>
        </w:tabs>
        <w:spacing w:before="0" w:beforeAutospacing="0" w:after="0" w:afterAutospacing="0"/>
        <w:ind w:left="0" w:firstLine="0"/>
      </w:pPr>
      <w:r w:rsidRPr="003F3748">
        <w:t>способность использовать речевые возможности на уроках при ответах и в других ситуациях общения, умение передавать свои впечатления, умозаключения так, чтобы быть понятым другим человеком, умение задавать вопросы;</w:t>
      </w:r>
    </w:p>
    <w:p w:rsidR="007076D4" w:rsidRPr="003F3748" w:rsidRDefault="007076D4" w:rsidP="00EF4973">
      <w:pPr>
        <w:pStyle w:val="a6"/>
        <w:numPr>
          <w:ilvl w:val="0"/>
          <w:numId w:val="11"/>
        </w:numPr>
        <w:tabs>
          <w:tab w:val="left" w:pos="284"/>
        </w:tabs>
        <w:spacing w:before="0" w:beforeAutospacing="0" w:after="0" w:afterAutospacing="0"/>
        <w:ind w:left="0" w:firstLine="0"/>
      </w:pPr>
      <w:r w:rsidRPr="003F3748">
        <w:t>способность к наблюдательности, умение замечать новое;</w:t>
      </w:r>
    </w:p>
    <w:p w:rsidR="007076D4" w:rsidRPr="003F3748" w:rsidRDefault="007076D4" w:rsidP="00EF4973">
      <w:pPr>
        <w:pStyle w:val="a6"/>
        <w:numPr>
          <w:ilvl w:val="0"/>
          <w:numId w:val="11"/>
        </w:numPr>
        <w:tabs>
          <w:tab w:val="left" w:pos="284"/>
        </w:tabs>
        <w:spacing w:before="0" w:beforeAutospacing="0" w:after="0" w:afterAutospacing="0"/>
        <w:ind w:left="0" w:firstLine="0"/>
      </w:pPr>
      <w:r w:rsidRPr="003F3748">
        <w:t>стремление к активности и самостоятельности в разных видах предметно-практической деятельности;</w:t>
      </w:r>
    </w:p>
    <w:p w:rsidR="007076D4" w:rsidRPr="003F3748" w:rsidRDefault="007076D4" w:rsidP="00EF4973">
      <w:pPr>
        <w:pStyle w:val="a6"/>
        <w:numPr>
          <w:ilvl w:val="0"/>
          <w:numId w:val="11"/>
        </w:numPr>
        <w:tabs>
          <w:tab w:val="left" w:pos="284"/>
        </w:tabs>
        <w:spacing w:before="0" w:beforeAutospacing="0" w:after="0" w:afterAutospacing="0"/>
        <w:ind w:left="0" w:firstLine="0"/>
      </w:pPr>
      <w:r w:rsidRPr="003F3748">
        <w:t xml:space="preserve">умение ставить и удерживать цель деятельности; планировать действия; </w:t>
      </w:r>
    </w:p>
    <w:p w:rsidR="007076D4" w:rsidRPr="003F3748" w:rsidRDefault="007076D4" w:rsidP="0083548E">
      <w:pPr>
        <w:pStyle w:val="a6"/>
        <w:tabs>
          <w:tab w:val="left" w:pos="284"/>
        </w:tabs>
        <w:spacing w:before="0" w:beforeAutospacing="0" w:after="0" w:afterAutospacing="0"/>
      </w:pPr>
      <w:r w:rsidRPr="003F3748">
        <w:t>определять и сохранять способ действий; использовать самоконтроль на всех этапах деятельности; осуществлять словесный отчет о процессе и результатах деятельности; оценивать процесс и результат деятельности;</w:t>
      </w:r>
    </w:p>
    <w:p w:rsidR="007076D4" w:rsidRPr="003F3748" w:rsidRDefault="007076D4" w:rsidP="0083548E">
      <w:pPr>
        <w:pStyle w:val="a6"/>
        <w:numPr>
          <w:ilvl w:val="0"/>
          <w:numId w:val="12"/>
        </w:numPr>
        <w:tabs>
          <w:tab w:val="left" w:pos="284"/>
        </w:tabs>
        <w:spacing w:before="0" w:beforeAutospacing="0" w:after="0" w:afterAutospacing="0"/>
        <w:ind w:left="0" w:firstLine="0"/>
      </w:pPr>
      <w:r w:rsidRPr="003F3748">
        <w:rPr>
          <w:color w:val="000000"/>
        </w:rPr>
        <w:t>сформированные в соответствии с требованиями к результатам освоения АООП НОО предметные, метапредметные и личностные результаты;</w:t>
      </w:r>
    </w:p>
    <w:p w:rsidR="007076D4" w:rsidRPr="003F3748" w:rsidRDefault="007076D4" w:rsidP="0083548E">
      <w:pPr>
        <w:pStyle w:val="a6"/>
        <w:numPr>
          <w:ilvl w:val="0"/>
          <w:numId w:val="12"/>
        </w:numPr>
        <w:tabs>
          <w:tab w:val="left" w:pos="284"/>
        </w:tabs>
        <w:spacing w:before="0" w:beforeAutospacing="0" w:after="0" w:afterAutospacing="0"/>
        <w:ind w:left="0" w:firstLine="0"/>
      </w:pPr>
      <w:r w:rsidRPr="003F3748">
        <w:rPr>
          <w:color w:val="000000"/>
        </w:rPr>
        <w:t>сформированные в соответствии АООП НОО универсальные учебные действия.</w:t>
      </w:r>
    </w:p>
    <w:p w:rsidR="007076D4" w:rsidRPr="003F3748" w:rsidRDefault="007076D4" w:rsidP="00EF4973">
      <w:pPr>
        <w:pStyle w:val="a6"/>
        <w:spacing w:before="0" w:beforeAutospacing="0" w:after="0" w:afterAutospacing="0"/>
        <w:ind w:firstLine="708"/>
      </w:pPr>
      <w:r w:rsidRPr="003F3748">
        <w:rPr>
          <w:color w:val="000000"/>
        </w:rPr>
        <w:t xml:space="preserve">Требования к результатам освоения программы коррекционной работы конкретизируются применительно к каждому учащемуся с ЗПР в соответствии с его потенциальными возможностями и особыми образовательными потребностями. </w:t>
      </w:r>
    </w:p>
    <w:p w:rsidR="0083548E" w:rsidRPr="003F3748" w:rsidRDefault="0083548E" w:rsidP="0083548E">
      <w:pPr>
        <w:pStyle w:val="a6"/>
        <w:spacing w:before="0" w:beforeAutospacing="0" w:after="0" w:afterAutospacing="0"/>
        <w:jc w:val="center"/>
      </w:pPr>
      <w:r w:rsidRPr="003F3748">
        <w:rPr>
          <w:b/>
          <w:bCs/>
          <w:color w:val="000000"/>
        </w:rPr>
        <w:t>1.3. Система оценки достижения обучающимися с ЗПР планируемых результатов АООП НОО</w:t>
      </w:r>
    </w:p>
    <w:p w:rsidR="0083548E" w:rsidRPr="003F3748" w:rsidRDefault="0083548E" w:rsidP="007C588E">
      <w:pPr>
        <w:pStyle w:val="a6"/>
        <w:spacing w:before="0" w:beforeAutospacing="0" w:after="0" w:afterAutospacing="0"/>
        <w:ind w:firstLine="708"/>
      </w:pPr>
      <w:r w:rsidRPr="003F3748">
        <w:rPr>
          <w:color w:val="000000"/>
        </w:rPr>
        <w:t xml:space="preserve">Основными </w:t>
      </w:r>
      <w:r w:rsidRPr="003F3748">
        <w:rPr>
          <w:bCs/>
          <w:color w:val="000000"/>
        </w:rPr>
        <w:t>направлениями и целями</w:t>
      </w:r>
      <w:r w:rsidRPr="003F3748">
        <w:rPr>
          <w:color w:val="000000"/>
        </w:rPr>
        <w:t xml:space="preserve"> оценочной деятельности в соответствии с требованиями ФГОС НОО обучающихся с ОВЗ являются оценка образовательных достижений обучающихся и оценка результатов деятельности образовательных организаций и педагогических кадров. </w:t>
      </w:r>
    </w:p>
    <w:p w:rsidR="007C588E" w:rsidRPr="003F3748" w:rsidRDefault="007C588E" w:rsidP="007C588E">
      <w:pPr>
        <w:pStyle w:val="ab"/>
        <w:spacing w:after="0" w:line="240" w:lineRule="auto"/>
        <w:rPr>
          <w:rStyle w:val="af3"/>
          <w:rFonts w:ascii="Times New Roman" w:hAnsi="Times New Roman"/>
          <w:sz w:val="24"/>
          <w:szCs w:val="24"/>
        </w:rPr>
      </w:pPr>
      <w:r w:rsidRPr="003F3748">
        <w:rPr>
          <w:rStyle w:val="af3"/>
          <w:rFonts w:ascii="Times New Roman" w:hAnsi="Times New Roman"/>
          <w:sz w:val="24"/>
          <w:szCs w:val="24"/>
        </w:rPr>
        <w:t xml:space="preserve">Система оценки  по предметам включает: </w:t>
      </w:r>
    </w:p>
    <w:p w:rsidR="007C588E" w:rsidRPr="003F3748" w:rsidRDefault="007C588E" w:rsidP="007C588E">
      <w:pPr>
        <w:pStyle w:val="ab"/>
        <w:spacing w:after="0" w:line="240" w:lineRule="auto"/>
        <w:rPr>
          <w:rFonts w:ascii="Times New Roman" w:hAnsi="Times New Roman"/>
          <w:sz w:val="24"/>
          <w:szCs w:val="24"/>
        </w:rPr>
      </w:pPr>
      <w:r w:rsidRPr="003F3748">
        <w:rPr>
          <w:rFonts w:ascii="Times New Roman" w:hAnsi="Times New Roman"/>
          <w:sz w:val="24"/>
          <w:szCs w:val="24"/>
        </w:rPr>
        <w:t>1.Внутреннюю оценку (оценка, осуществляемая учениками, учителями, администрацией).</w:t>
      </w:r>
    </w:p>
    <w:p w:rsidR="007C588E" w:rsidRPr="003F3748" w:rsidRDefault="007C588E" w:rsidP="007C588E">
      <w:pPr>
        <w:pStyle w:val="ab"/>
        <w:spacing w:after="0" w:line="240" w:lineRule="auto"/>
        <w:rPr>
          <w:rFonts w:ascii="Times New Roman" w:hAnsi="Times New Roman"/>
          <w:sz w:val="24"/>
          <w:szCs w:val="24"/>
        </w:rPr>
      </w:pPr>
      <w:r w:rsidRPr="003F3748">
        <w:rPr>
          <w:rFonts w:ascii="Times New Roman" w:hAnsi="Times New Roman"/>
          <w:sz w:val="24"/>
          <w:szCs w:val="24"/>
        </w:rPr>
        <w:t>2.Внешнюю оценку (осуществляемая внешними по отношению к школе службами).</w:t>
      </w:r>
    </w:p>
    <w:p w:rsidR="007C588E" w:rsidRPr="003F3748" w:rsidRDefault="007C588E" w:rsidP="007C588E">
      <w:pPr>
        <w:pStyle w:val="ab"/>
        <w:spacing w:after="0" w:line="240" w:lineRule="auto"/>
        <w:rPr>
          <w:rFonts w:ascii="Times New Roman" w:hAnsi="Times New Roman"/>
          <w:sz w:val="24"/>
          <w:szCs w:val="24"/>
        </w:rPr>
      </w:pPr>
      <w:r w:rsidRPr="003F3748">
        <w:rPr>
          <w:rStyle w:val="af3"/>
          <w:rFonts w:ascii="Times New Roman" w:hAnsi="Times New Roman"/>
          <w:sz w:val="24"/>
          <w:szCs w:val="24"/>
        </w:rPr>
        <w:lastRenderedPageBreak/>
        <w:t>Объектом оценки предметных результатов является</w:t>
      </w:r>
      <w:r w:rsidRPr="003F3748">
        <w:rPr>
          <w:rFonts w:ascii="Times New Roman" w:hAnsi="Times New Roman"/>
          <w:sz w:val="24"/>
          <w:szCs w:val="24"/>
        </w:rPr>
        <w:t>: способность обучающихся решать учебно-познавательные   учебно-практические задачи.</w:t>
      </w:r>
    </w:p>
    <w:p w:rsidR="007C588E" w:rsidRPr="003F3748" w:rsidRDefault="007C588E" w:rsidP="007C588E">
      <w:pPr>
        <w:pStyle w:val="ab"/>
        <w:spacing w:after="0" w:line="240" w:lineRule="auto"/>
        <w:ind w:firstLine="708"/>
        <w:rPr>
          <w:rFonts w:ascii="Times New Roman" w:hAnsi="Times New Roman"/>
          <w:sz w:val="24"/>
          <w:szCs w:val="24"/>
        </w:rPr>
      </w:pPr>
      <w:r w:rsidRPr="003F3748">
        <w:rPr>
          <w:rFonts w:ascii="Times New Roman" w:hAnsi="Times New Roman"/>
          <w:sz w:val="24"/>
          <w:szCs w:val="24"/>
        </w:rPr>
        <w:t xml:space="preserve">При оценке результатов деятельности основным объектом оценки, её содержательной и критериальной базой выступают планируемые результаты освоения основной образовательной программы, составляющие содержание блока </w:t>
      </w:r>
      <w:r w:rsidRPr="003F3748">
        <w:rPr>
          <w:rFonts w:ascii="Times New Roman" w:hAnsi="Times New Roman"/>
          <w:sz w:val="24"/>
          <w:szCs w:val="24"/>
          <w:u w:val="single"/>
        </w:rPr>
        <w:t>«Выпускник научится</w:t>
      </w:r>
      <w:r w:rsidRPr="003F3748">
        <w:rPr>
          <w:rFonts w:ascii="Times New Roman" w:hAnsi="Times New Roman"/>
          <w:sz w:val="24"/>
          <w:szCs w:val="24"/>
        </w:rPr>
        <w:t>» (базовый уровень) для каждой учебной программы.</w:t>
      </w:r>
    </w:p>
    <w:p w:rsidR="0083548E" w:rsidRPr="003F3748" w:rsidRDefault="0083548E" w:rsidP="008B6651">
      <w:pPr>
        <w:pStyle w:val="a6"/>
        <w:spacing w:before="0" w:beforeAutospacing="0" w:after="0" w:afterAutospacing="0"/>
        <w:ind w:firstLine="708"/>
      </w:pPr>
      <w:r w:rsidRPr="003F3748">
        <w:rPr>
          <w:color w:val="000000"/>
        </w:rPr>
        <w:t>Система оценки достижения обучающимися с ЗПР планируемых результатов освоения АООП НОО предполагает комплексный подход к оценке результатов образования, позволяющий вести оценку достижения обучающимися всех трех групп результатов образования: личностных, метапредметных и предметных.</w:t>
      </w:r>
    </w:p>
    <w:p w:rsidR="0083548E" w:rsidRPr="003F3748" w:rsidRDefault="0083548E" w:rsidP="008B6651">
      <w:pPr>
        <w:pStyle w:val="a6"/>
        <w:spacing w:before="0" w:beforeAutospacing="0" w:after="0" w:afterAutospacing="0"/>
        <w:ind w:firstLine="708"/>
      </w:pPr>
      <w:r w:rsidRPr="003F3748">
        <w:rPr>
          <w:color w:val="000000"/>
        </w:rPr>
        <w:t>Оценка результатов освоения обучающимися с ЗПР АООП НОО осуществляется в соответствии с требованиями ФГОС НОО.</w:t>
      </w:r>
    </w:p>
    <w:p w:rsidR="0083548E" w:rsidRPr="003F3748" w:rsidRDefault="0083548E" w:rsidP="008B6651">
      <w:pPr>
        <w:pStyle w:val="a6"/>
        <w:spacing w:before="0" w:beforeAutospacing="0" w:after="0" w:afterAutospacing="0"/>
        <w:ind w:firstLine="708"/>
      </w:pPr>
      <w:r w:rsidRPr="003F3748">
        <w:rPr>
          <w:color w:val="000000"/>
        </w:rPr>
        <w:t>Оценивать достижени</w:t>
      </w:r>
      <w:r w:rsidR="008B6651" w:rsidRPr="003F3748">
        <w:rPr>
          <w:color w:val="000000"/>
        </w:rPr>
        <w:t>я</w:t>
      </w:r>
      <w:r w:rsidRPr="003F3748">
        <w:rPr>
          <w:color w:val="000000"/>
        </w:rPr>
        <w:t xml:space="preserve"> обучающимся с ЗПР планируемых результатов необходимо при завершении каждого уровня образования, поскольку у обучающегося с ЗПР может быть индивидуальный темп освоения содержания образования и стандартизация планируемых результатов образования в более короткие промежутки времени объективно невозможна.</w:t>
      </w:r>
    </w:p>
    <w:p w:rsidR="0083548E" w:rsidRPr="003F3748" w:rsidRDefault="0083548E" w:rsidP="008B6651">
      <w:pPr>
        <w:pStyle w:val="a6"/>
        <w:spacing w:before="0" w:beforeAutospacing="0" w:after="0" w:afterAutospacing="0"/>
        <w:ind w:firstLine="708"/>
      </w:pPr>
      <w:r w:rsidRPr="003F3748">
        <w:rPr>
          <w:color w:val="000000"/>
        </w:rPr>
        <w:t>Обучающиеся с ЗПР имеют право на прохождение текущей, промежуточной и государственной итоговой аттестации освоения АООП НОО в иных формах.</w:t>
      </w:r>
    </w:p>
    <w:p w:rsidR="0083548E" w:rsidRPr="003F3748" w:rsidRDefault="0083548E" w:rsidP="008B6651">
      <w:pPr>
        <w:pStyle w:val="a6"/>
        <w:spacing w:before="0" w:beforeAutospacing="0" w:after="0" w:afterAutospacing="0"/>
        <w:ind w:firstLine="708"/>
      </w:pPr>
      <w:r w:rsidRPr="003F3748">
        <w:rPr>
          <w:bCs/>
          <w:color w:val="000000"/>
        </w:rPr>
        <w:t>Специальные условия проведения текущей, промежуточной и итоговой</w:t>
      </w:r>
      <w:r w:rsidRPr="003F3748">
        <w:rPr>
          <w:color w:val="000000"/>
        </w:rPr>
        <w:t xml:space="preserve"> (по итогам освоения АООП НОО) аттестации обучающихся с ЗПР включают:</w:t>
      </w:r>
    </w:p>
    <w:p w:rsidR="0083548E" w:rsidRPr="003F3748" w:rsidRDefault="0083548E" w:rsidP="0083548E">
      <w:pPr>
        <w:pStyle w:val="a6"/>
        <w:spacing w:before="0" w:beforeAutospacing="0" w:after="0" w:afterAutospacing="0"/>
      </w:pPr>
      <w:r w:rsidRPr="003F3748">
        <w:rPr>
          <w:color w:val="000000"/>
        </w:rPr>
        <w:t>- особую форму организации аттестации (в малой группе, индивидуальную) с учетом особых образовательных потребностей и индивидуальных особенностей обучающихся с ЗПР;</w:t>
      </w:r>
    </w:p>
    <w:p w:rsidR="0083548E" w:rsidRPr="003F3748" w:rsidRDefault="0083548E" w:rsidP="0083548E">
      <w:pPr>
        <w:pStyle w:val="a6"/>
        <w:spacing w:before="0" w:beforeAutospacing="0" w:after="0" w:afterAutospacing="0"/>
      </w:pPr>
      <w:r w:rsidRPr="003F3748">
        <w:rPr>
          <w:color w:val="000000"/>
        </w:rPr>
        <w:t>- привычную обстановку в классе (присутствие своего учителя, наличие привычных для обучающихся мнестических опор: наглядных схем, шаблонов общего хода выполнения заданий);</w:t>
      </w:r>
    </w:p>
    <w:p w:rsidR="0083548E" w:rsidRPr="003F3748" w:rsidRDefault="0083548E" w:rsidP="0083548E">
      <w:pPr>
        <w:pStyle w:val="a6"/>
        <w:spacing w:before="0" w:beforeAutospacing="0" w:after="0" w:afterAutospacing="0"/>
      </w:pPr>
      <w:r w:rsidRPr="003F3748">
        <w:rPr>
          <w:color w:val="000000"/>
        </w:rPr>
        <w:t>- присутствие в начале работы этапа общей организации деятельности;</w:t>
      </w:r>
    </w:p>
    <w:p w:rsidR="0083548E" w:rsidRPr="003F3748" w:rsidRDefault="0083548E" w:rsidP="0083548E">
      <w:pPr>
        <w:pStyle w:val="a6"/>
        <w:spacing w:before="0" w:beforeAutospacing="0" w:after="0" w:afterAutospacing="0"/>
      </w:pPr>
      <w:r w:rsidRPr="003F3748">
        <w:rPr>
          <w:color w:val="000000"/>
        </w:rPr>
        <w:t>- адаптирование инструкции с учетом особых образовательных потребностей и индивидуальных трудностей обучающихся с ЗПР:</w:t>
      </w:r>
    </w:p>
    <w:p w:rsidR="0083548E" w:rsidRPr="003F3748" w:rsidRDefault="0083548E" w:rsidP="0083548E">
      <w:pPr>
        <w:pStyle w:val="a6"/>
        <w:spacing w:before="0" w:beforeAutospacing="0" w:after="0" w:afterAutospacing="0"/>
      </w:pPr>
      <w:r w:rsidRPr="003F3748">
        <w:rPr>
          <w:color w:val="000000"/>
        </w:rPr>
        <w:t>1) упрощение формулировок по грамматическому и семантическому оформлению;</w:t>
      </w:r>
    </w:p>
    <w:p w:rsidR="0083548E" w:rsidRPr="003F3748" w:rsidRDefault="0083548E" w:rsidP="0083548E">
      <w:pPr>
        <w:pStyle w:val="a6"/>
        <w:spacing w:before="0" w:beforeAutospacing="0" w:after="0" w:afterAutospacing="0"/>
      </w:pPr>
      <w:r w:rsidRPr="003F3748">
        <w:rPr>
          <w:color w:val="000000"/>
        </w:rPr>
        <w:t>2) упрощение многозвеньевой инструкции посредством деления ее на короткие смысловые единицы, задающие поэтапность (пошаговость) выполнения задания;</w:t>
      </w:r>
    </w:p>
    <w:p w:rsidR="0083548E" w:rsidRPr="003F3748" w:rsidRDefault="0083548E" w:rsidP="0083548E">
      <w:pPr>
        <w:pStyle w:val="a6"/>
        <w:spacing w:before="0" w:beforeAutospacing="0" w:after="0" w:afterAutospacing="0"/>
      </w:pPr>
      <w:r w:rsidRPr="003F3748">
        <w:rPr>
          <w:color w:val="000000"/>
        </w:rPr>
        <w:t>3) в дополнение к письменной инструкции к заданию, при необходимости, она дополнительно прочитывается педагогом вслух в медленном темпе с четкими смысловыми акцентами;</w:t>
      </w:r>
    </w:p>
    <w:p w:rsidR="0083548E" w:rsidRPr="003F3748" w:rsidRDefault="0083548E" w:rsidP="0083548E">
      <w:pPr>
        <w:pStyle w:val="a6"/>
        <w:spacing w:before="0" w:beforeAutospacing="0" w:after="0" w:afterAutospacing="0"/>
      </w:pPr>
      <w:r w:rsidRPr="003F3748">
        <w:rPr>
          <w:color w:val="000000"/>
        </w:rPr>
        <w:t>- при необходимости адаптирование текста задания с учетом особых образовательных потребностей и индивидуальных трудностей обучающихся с ЗПР (более крупный шрифт, четкое отграничение одного задания от другого; упрощение формулировок задания по грамматическому и семантическому оформлению и др.);</w:t>
      </w:r>
    </w:p>
    <w:p w:rsidR="0083548E" w:rsidRPr="003F3748" w:rsidRDefault="0083548E" w:rsidP="0083548E">
      <w:pPr>
        <w:pStyle w:val="a6"/>
        <w:spacing w:before="0" w:beforeAutospacing="0" w:after="0" w:afterAutospacing="0"/>
      </w:pPr>
      <w:r w:rsidRPr="003F3748">
        <w:rPr>
          <w:color w:val="000000"/>
        </w:rPr>
        <w:t>- при необходимости предоставление дифференцированной помощи: стимулирующей (одобрение, эмоциональная поддержка), организующей (привлечение внимания, концентрирование на выполнении работы, напоминание о необходимости самопроверки), направляющей (повторение и разъяснение инструкции к заданию);</w:t>
      </w:r>
    </w:p>
    <w:p w:rsidR="0083548E" w:rsidRPr="003F3748" w:rsidRDefault="0083548E" w:rsidP="0083548E">
      <w:pPr>
        <w:pStyle w:val="a6"/>
        <w:spacing w:before="0" w:beforeAutospacing="0" w:after="0" w:afterAutospacing="0"/>
      </w:pPr>
      <w:r w:rsidRPr="003F3748">
        <w:rPr>
          <w:color w:val="000000"/>
        </w:rPr>
        <w:t>- увеличение времени на выполнение заданий;</w:t>
      </w:r>
    </w:p>
    <w:p w:rsidR="0083548E" w:rsidRPr="003F3748" w:rsidRDefault="0083548E" w:rsidP="0083548E">
      <w:pPr>
        <w:pStyle w:val="a6"/>
        <w:spacing w:before="0" w:beforeAutospacing="0" w:after="0" w:afterAutospacing="0"/>
      </w:pPr>
      <w:r w:rsidRPr="003F3748">
        <w:rPr>
          <w:color w:val="000000"/>
        </w:rPr>
        <w:t>- возможность организации короткого перерыва (10-15 мин) при нарастании в поведении ребенка проявлений утомления, истощения;</w:t>
      </w:r>
    </w:p>
    <w:p w:rsidR="0083548E" w:rsidRPr="003F3748" w:rsidRDefault="0083548E" w:rsidP="0083548E">
      <w:pPr>
        <w:pStyle w:val="a6"/>
        <w:spacing w:before="0" w:beforeAutospacing="0" w:after="0" w:afterAutospacing="0"/>
      </w:pPr>
      <w:r w:rsidRPr="003F3748">
        <w:rPr>
          <w:color w:val="000000"/>
        </w:rPr>
        <w:t>- недопустимыми являются негативные реакции со стороны педагога, создание ситуаций, приводящих к эмоциональному травмированию ребенка.</w:t>
      </w:r>
    </w:p>
    <w:p w:rsidR="007C588E" w:rsidRPr="003F3748" w:rsidRDefault="007C588E" w:rsidP="007C588E">
      <w:pPr>
        <w:spacing w:after="0" w:line="240" w:lineRule="auto"/>
        <w:rPr>
          <w:rFonts w:ascii="Times New Roman" w:hAnsi="Times New Roman" w:cs="Times New Roman"/>
          <w:color w:val="000000"/>
          <w:sz w:val="24"/>
          <w:szCs w:val="24"/>
        </w:rPr>
      </w:pPr>
      <w:r w:rsidRPr="003F3748">
        <w:rPr>
          <w:rStyle w:val="af3"/>
          <w:rFonts w:ascii="Times New Roman" w:hAnsi="Times New Roman" w:cs="Times New Roman"/>
          <w:sz w:val="24"/>
          <w:szCs w:val="24"/>
        </w:rPr>
        <w:t xml:space="preserve">Оценка личностных результатов </w:t>
      </w:r>
      <w:r w:rsidRPr="003F3748">
        <w:rPr>
          <w:rFonts w:ascii="Times New Roman" w:hAnsi="Times New Roman" w:cs="Times New Roman"/>
          <w:sz w:val="24"/>
          <w:szCs w:val="24"/>
        </w:rPr>
        <w:t xml:space="preserve">представляет собой оценку достижения обучающимися планируемых результатов в их личностном развитии, представленных в разделе «Личностные универсальные учебные действия» междисциплинарной программы </w:t>
      </w:r>
      <w:r w:rsidRPr="003F3748">
        <w:rPr>
          <w:rFonts w:ascii="Times New Roman" w:hAnsi="Times New Roman" w:cs="Times New Roman"/>
          <w:sz w:val="24"/>
          <w:szCs w:val="24"/>
        </w:rPr>
        <w:lastRenderedPageBreak/>
        <w:t xml:space="preserve">формирования универсальных учебных действий у обучающихся при получении начального общего образования. Достижение личностных результатов обеспечивается в ходе реализации всех компонентов образовательной деятельности — учебных предметов, представленных в основной образовательной программе, включая внеурочную деятельность. </w:t>
      </w:r>
    </w:p>
    <w:p w:rsidR="007C588E" w:rsidRPr="003F3748" w:rsidRDefault="00543068" w:rsidP="007C588E">
      <w:pPr>
        <w:shd w:val="clear" w:color="auto" w:fill="FFFFFF"/>
        <w:tabs>
          <w:tab w:val="left" w:pos="284"/>
        </w:tabs>
        <w:autoSpaceDE w:val="0"/>
        <w:spacing w:after="0" w:line="240" w:lineRule="auto"/>
        <w:jc w:val="both"/>
        <w:rPr>
          <w:rFonts w:ascii="Times New Roman" w:hAnsi="Times New Roman" w:cs="Times New Roman"/>
          <w:sz w:val="24"/>
          <w:szCs w:val="24"/>
        </w:rPr>
      </w:pPr>
      <w:r w:rsidRPr="003F3748">
        <w:rPr>
          <w:rFonts w:ascii="Times New Roman" w:hAnsi="Times New Roman" w:cs="Times New Roman"/>
          <w:color w:val="000000"/>
          <w:sz w:val="24"/>
          <w:szCs w:val="24"/>
        </w:rPr>
        <w:tab/>
      </w:r>
      <w:r w:rsidR="007C588E" w:rsidRPr="003F3748">
        <w:rPr>
          <w:rFonts w:ascii="Times New Roman" w:hAnsi="Times New Roman" w:cs="Times New Roman"/>
          <w:color w:val="000000"/>
          <w:sz w:val="24"/>
          <w:szCs w:val="24"/>
        </w:rPr>
        <w:t xml:space="preserve">Основное </w:t>
      </w:r>
      <w:r w:rsidR="007C588E" w:rsidRPr="003F3748">
        <w:rPr>
          <w:rFonts w:ascii="Times New Roman" w:hAnsi="Times New Roman" w:cs="Times New Roman"/>
          <w:b/>
          <w:bCs/>
          <w:i/>
          <w:color w:val="000000"/>
          <w:sz w:val="24"/>
          <w:szCs w:val="24"/>
        </w:rPr>
        <w:t>содержание оценки личностных результатов</w:t>
      </w:r>
      <w:r w:rsidR="007C588E" w:rsidRPr="003F3748">
        <w:rPr>
          <w:rFonts w:ascii="Times New Roman" w:hAnsi="Times New Roman" w:cs="Times New Roman"/>
          <w:b/>
          <w:bCs/>
          <w:color w:val="000000"/>
          <w:sz w:val="24"/>
          <w:szCs w:val="24"/>
        </w:rPr>
        <w:t xml:space="preserve"> </w:t>
      </w:r>
      <w:r w:rsidR="007C588E" w:rsidRPr="003F3748">
        <w:rPr>
          <w:rFonts w:ascii="Times New Roman" w:hAnsi="Times New Roman" w:cs="Times New Roman"/>
          <w:sz w:val="24"/>
          <w:szCs w:val="24"/>
        </w:rPr>
        <w:t>при получении начального общего образования строится вокруг оценки:</w:t>
      </w:r>
    </w:p>
    <w:p w:rsidR="007C588E" w:rsidRPr="003F3748" w:rsidRDefault="007C588E" w:rsidP="007C588E">
      <w:pPr>
        <w:widowControl w:val="0"/>
        <w:numPr>
          <w:ilvl w:val="0"/>
          <w:numId w:val="15"/>
        </w:numPr>
        <w:shd w:val="clear" w:color="auto" w:fill="FFFFFF"/>
        <w:tabs>
          <w:tab w:val="left" w:pos="284"/>
        </w:tabs>
        <w:autoSpaceDE w:val="0"/>
        <w:spacing w:after="0" w:line="240" w:lineRule="auto"/>
        <w:ind w:left="0" w:firstLine="0"/>
        <w:jc w:val="both"/>
        <w:rPr>
          <w:rFonts w:ascii="Times New Roman" w:hAnsi="Times New Roman" w:cs="Times New Roman"/>
          <w:sz w:val="24"/>
          <w:szCs w:val="24"/>
        </w:rPr>
      </w:pPr>
      <w:r w:rsidRPr="003F3748">
        <w:rPr>
          <w:rFonts w:ascii="Times New Roman" w:hAnsi="Times New Roman" w:cs="Times New Roman"/>
          <w:sz w:val="24"/>
          <w:szCs w:val="24"/>
        </w:rPr>
        <w:t>сформированности внутренней позиции обучающегося, которая находит отражение в эмоционально-положительном отношении обучающегося к организации, осуществляющей образовательную деятельность;</w:t>
      </w:r>
    </w:p>
    <w:p w:rsidR="007C588E" w:rsidRPr="003F3748" w:rsidRDefault="007C588E" w:rsidP="007C588E">
      <w:pPr>
        <w:widowControl w:val="0"/>
        <w:numPr>
          <w:ilvl w:val="0"/>
          <w:numId w:val="15"/>
        </w:numPr>
        <w:shd w:val="clear" w:color="auto" w:fill="FFFFFF"/>
        <w:tabs>
          <w:tab w:val="left" w:pos="284"/>
        </w:tabs>
        <w:autoSpaceDE w:val="0"/>
        <w:spacing w:after="0" w:line="240" w:lineRule="auto"/>
        <w:ind w:left="0" w:firstLine="0"/>
        <w:jc w:val="both"/>
        <w:rPr>
          <w:rFonts w:ascii="Times New Roman" w:hAnsi="Times New Roman" w:cs="Times New Roman"/>
          <w:color w:val="000000"/>
          <w:sz w:val="24"/>
          <w:szCs w:val="24"/>
        </w:rPr>
      </w:pPr>
      <w:r w:rsidRPr="003F3748">
        <w:rPr>
          <w:rFonts w:ascii="Times New Roman" w:hAnsi="Times New Roman" w:cs="Times New Roman"/>
          <w:color w:val="000000"/>
          <w:sz w:val="24"/>
          <w:szCs w:val="24"/>
        </w:rPr>
        <w:t>ориентации на содержательные моменты образовательного процесса — уроки, познание нового, овладение умениями и новыми компетенциями, характер учебного сотрудничества с учителем и одноклассниками — и ориентации на образец поведения «хорошего ученика» как пример для подражания;</w:t>
      </w:r>
    </w:p>
    <w:p w:rsidR="007C588E" w:rsidRPr="003F3748" w:rsidRDefault="007C588E" w:rsidP="007C588E">
      <w:pPr>
        <w:widowControl w:val="0"/>
        <w:numPr>
          <w:ilvl w:val="0"/>
          <w:numId w:val="15"/>
        </w:numPr>
        <w:shd w:val="clear" w:color="auto" w:fill="FFFFFF"/>
        <w:tabs>
          <w:tab w:val="left" w:pos="284"/>
        </w:tabs>
        <w:autoSpaceDE w:val="0"/>
        <w:spacing w:after="0" w:line="240" w:lineRule="auto"/>
        <w:ind w:left="0" w:firstLine="0"/>
        <w:jc w:val="both"/>
        <w:rPr>
          <w:rFonts w:ascii="Times New Roman" w:hAnsi="Times New Roman" w:cs="Times New Roman"/>
          <w:color w:val="000000"/>
          <w:sz w:val="24"/>
          <w:szCs w:val="24"/>
        </w:rPr>
      </w:pPr>
      <w:r w:rsidRPr="003F3748">
        <w:rPr>
          <w:rFonts w:ascii="Times New Roman" w:hAnsi="Times New Roman" w:cs="Times New Roman"/>
          <w:color w:val="000000"/>
          <w:sz w:val="24"/>
          <w:szCs w:val="24"/>
        </w:rPr>
        <w:t>сформированности основ гражданской идентичности — чувства гордости за свою Родину, знания знаменательных для Отечества исторических событий; любви к своему краю, осознания своей национальности, уважения культуры и традиций народов России и мира; развития доверия и способности к пониманию и сопереживанию чувствам других людей;</w:t>
      </w:r>
    </w:p>
    <w:p w:rsidR="007C588E" w:rsidRPr="003F3748" w:rsidRDefault="007C588E" w:rsidP="007C588E">
      <w:pPr>
        <w:widowControl w:val="0"/>
        <w:numPr>
          <w:ilvl w:val="0"/>
          <w:numId w:val="15"/>
        </w:numPr>
        <w:shd w:val="clear" w:color="auto" w:fill="FFFFFF"/>
        <w:tabs>
          <w:tab w:val="left" w:pos="284"/>
        </w:tabs>
        <w:autoSpaceDE w:val="0"/>
        <w:spacing w:after="0" w:line="240" w:lineRule="auto"/>
        <w:ind w:left="0" w:firstLine="0"/>
        <w:jc w:val="both"/>
        <w:rPr>
          <w:rFonts w:ascii="Times New Roman" w:hAnsi="Times New Roman" w:cs="Times New Roman"/>
          <w:color w:val="000000"/>
          <w:sz w:val="24"/>
          <w:szCs w:val="24"/>
        </w:rPr>
      </w:pPr>
      <w:r w:rsidRPr="003F3748">
        <w:rPr>
          <w:rFonts w:ascii="Times New Roman" w:hAnsi="Times New Roman" w:cs="Times New Roman"/>
          <w:color w:val="000000"/>
          <w:sz w:val="24"/>
          <w:szCs w:val="24"/>
        </w:rPr>
        <w:t>сформированности самооценки, включая осознание своих возможностей в учении, способности адекватно судить о причинах своего успеха/неуспеха в учении; умения видеть свои достоинства и недостатки, уважать себя и верить в успех;</w:t>
      </w:r>
    </w:p>
    <w:p w:rsidR="007C588E" w:rsidRPr="003F3748" w:rsidRDefault="007C588E" w:rsidP="007C588E">
      <w:pPr>
        <w:widowControl w:val="0"/>
        <w:numPr>
          <w:ilvl w:val="0"/>
          <w:numId w:val="15"/>
        </w:numPr>
        <w:shd w:val="clear" w:color="auto" w:fill="FFFFFF"/>
        <w:tabs>
          <w:tab w:val="left" w:pos="284"/>
        </w:tabs>
        <w:autoSpaceDE w:val="0"/>
        <w:spacing w:after="0" w:line="240" w:lineRule="auto"/>
        <w:ind w:left="0" w:firstLine="0"/>
        <w:jc w:val="both"/>
        <w:rPr>
          <w:rFonts w:ascii="Times New Roman" w:hAnsi="Times New Roman" w:cs="Times New Roman"/>
          <w:color w:val="000000"/>
          <w:sz w:val="24"/>
          <w:szCs w:val="24"/>
        </w:rPr>
      </w:pPr>
      <w:r w:rsidRPr="003F3748">
        <w:rPr>
          <w:rFonts w:ascii="Times New Roman" w:hAnsi="Times New Roman" w:cs="Times New Roman"/>
          <w:color w:val="000000"/>
          <w:sz w:val="24"/>
          <w:szCs w:val="24"/>
        </w:rPr>
        <w:t>сформированности мотивации учебной деятельности, включая социальные, учебно-познавательные и внешние мотивы, любознательность и интерес к новому содержанию и способам решения проблем, приобретению новых знаний и умений, мотивации достижения результата, стремления к совершенствованию своих способностей;</w:t>
      </w:r>
    </w:p>
    <w:p w:rsidR="007C588E" w:rsidRPr="003F3748" w:rsidRDefault="007C588E" w:rsidP="007C588E">
      <w:pPr>
        <w:widowControl w:val="0"/>
        <w:numPr>
          <w:ilvl w:val="0"/>
          <w:numId w:val="15"/>
        </w:numPr>
        <w:shd w:val="clear" w:color="auto" w:fill="FFFFFF"/>
        <w:tabs>
          <w:tab w:val="left" w:pos="284"/>
        </w:tabs>
        <w:autoSpaceDE w:val="0"/>
        <w:spacing w:after="0" w:line="240" w:lineRule="auto"/>
        <w:ind w:left="0" w:firstLine="0"/>
        <w:jc w:val="both"/>
        <w:rPr>
          <w:rFonts w:ascii="Times New Roman" w:hAnsi="Times New Roman" w:cs="Times New Roman"/>
          <w:color w:val="000000"/>
          <w:sz w:val="24"/>
          <w:szCs w:val="24"/>
        </w:rPr>
      </w:pPr>
      <w:r w:rsidRPr="003F3748">
        <w:rPr>
          <w:rFonts w:ascii="Times New Roman" w:hAnsi="Times New Roman" w:cs="Times New Roman"/>
          <w:color w:val="000000"/>
          <w:sz w:val="24"/>
          <w:szCs w:val="24"/>
        </w:rPr>
        <w:t>знания моральных норм и сформированности морально-этических суждений, способности к решению моральных проблем на основе децентрации (координации различных точек зрения на решение моральной дилеммы); способности к оценке своих поступков и действий других людей с точки зрения соблюдения/нарушения моральной нормы.</w:t>
      </w:r>
    </w:p>
    <w:p w:rsidR="007C588E" w:rsidRPr="003F3748" w:rsidRDefault="007C588E" w:rsidP="007C588E">
      <w:pPr>
        <w:pStyle w:val="ab"/>
        <w:spacing w:after="0" w:line="240" w:lineRule="auto"/>
        <w:ind w:firstLine="708"/>
        <w:rPr>
          <w:rStyle w:val="af3"/>
          <w:rFonts w:ascii="Times New Roman" w:hAnsi="Times New Roman"/>
          <w:b w:val="0"/>
          <w:sz w:val="24"/>
          <w:szCs w:val="24"/>
        </w:rPr>
      </w:pPr>
      <w:r w:rsidRPr="003F3748">
        <w:rPr>
          <w:rStyle w:val="af3"/>
          <w:rFonts w:ascii="Times New Roman" w:hAnsi="Times New Roman"/>
          <w:b w:val="0"/>
          <w:sz w:val="24"/>
          <w:szCs w:val="24"/>
        </w:rPr>
        <w:t>Личностные результаты выпускников при получении начального общего образования в полном соответствии с требованиями Стандарта не подлежат итоговой оценке.</w:t>
      </w:r>
    </w:p>
    <w:p w:rsidR="007C588E" w:rsidRPr="003F3748" w:rsidRDefault="007C588E" w:rsidP="007C588E">
      <w:pPr>
        <w:pStyle w:val="ab"/>
        <w:spacing w:after="0" w:line="240" w:lineRule="auto"/>
        <w:ind w:firstLine="708"/>
        <w:rPr>
          <w:rStyle w:val="af4"/>
          <w:rFonts w:ascii="Times New Roman" w:hAnsi="Times New Roman"/>
          <w:sz w:val="24"/>
          <w:szCs w:val="24"/>
        </w:rPr>
      </w:pPr>
      <w:r w:rsidRPr="003F3748">
        <w:rPr>
          <w:rFonts w:ascii="Times New Roman" w:hAnsi="Times New Roman"/>
          <w:sz w:val="24"/>
          <w:szCs w:val="24"/>
        </w:rPr>
        <w:t xml:space="preserve">Формирование и достижение  личностных результатов — задача и ответственность  системы образования и организации, осуществляющей образовательную деятельность.  Поэтому оценка этих результатов образовательной деятельности осуществляется не только в ходе </w:t>
      </w:r>
      <w:r w:rsidRPr="003F3748">
        <w:rPr>
          <w:rStyle w:val="af4"/>
          <w:rFonts w:ascii="Times New Roman" w:hAnsi="Times New Roman"/>
          <w:sz w:val="24"/>
          <w:szCs w:val="24"/>
        </w:rPr>
        <w:t>внешних неперсонифицированных мониторинговых исследований</w:t>
      </w:r>
      <w:r w:rsidRPr="003F3748">
        <w:rPr>
          <w:rFonts w:ascii="Times New Roman" w:hAnsi="Times New Roman"/>
          <w:sz w:val="24"/>
          <w:szCs w:val="24"/>
        </w:rPr>
        <w:t xml:space="preserve">, но и внутренних. К их осуществлению  привлекаются специалисты, обладающие необходимой компетентностью в сфере психологической диагностики развития личности в детском и подростковом возрасте. Предметом оценки в этом случае становится не прогресс личностного развития обучающегося, а </w:t>
      </w:r>
      <w:r w:rsidRPr="003F3748">
        <w:rPr>
          <w:rStyle w:val="af4"/>
          <w:rFonts w:ascii="Times New Roman" w:hAnsi="Times New Roman"/>
          <w:sz w:val="24"/>
          <w:szCs w:val="24"/>
        </w:rPr>
        <w:t xml:space="preserve">эффективность воспитательно-образовательной деятельности образовательной организации. </w:t>
      </w:r>
    </w:p>
    <w:p w:rsidR="007C588E" w:rsidRPr="003F3748" w:rsidRDefault="007C588E" w:rsidP="007C588E">
      <w:pPr>
        <w:pStyle w:val="ab"/>
        <w:spacing w:after="0" w:line="240" w:lineRule="auto"/>
        <w:ind w:firstLine="708"/>
        <w:rPr>
          <w:rFonts w:ascii="Times New Roman" w:hAnsi="Times New Roman"/>
          <w:sz w:val="24"/>
          <w:szCs w:val="24"/>
        </w:rPr>
      </w:pPr>
      <w:r w:rsidRPr="003F3748">
        <w:rPr>
          <w:rFonts w:ascii="Times New Roman" w:hAnsi="Times New Roman"/>
          <w:sz w:val="24"/>
          <w:szCs w:val="24"/>
        </w:rPr>
        <w:t xml:space="preserve">В рамках системы внутренней оценки возможна ограниченная оценка сформированности отдельных личностных результатов, полностью отвечающая этическим принципам охраны и защиты интересов ребёнка и конфиденциальности, </w:t>
      </w:r>
      <w:r w:rsidRPr="003F3748">
        <w:rPr>
          <w:rStyle w:val="af3"/>
          <w:rFonts w:ascii="Times New Roman" w:hAnsi="Times New Roman"/>
          <w:b w:val="0"/>
          <w:sz w:val="24"/>
          <w:szCs w:val="24"/>
        </w:rPr>
        <w:t>в форме, не представляющей угрозы личности, психологической безопасности и эмоциональному статусу учащегося</w:t>
      </w:r>
      <w:r w:rsidRPr="003F3748">
        <w:rPr>
          <w:rStyle w:val="af4"/>
          <w:rFonts w:ascii="Times New Roman" w:hAnsi="Times New Roman"/>
          <w:sz w:val="24"/>
          <w:szCs w:val="24"/>
        </w:rPr>
        <w:t xml:space="preserve">. </w:t>
      </w:r>
      <w:r w:rsidRPr="003F3748">
        <w:rPr>
          <w:rFonts w:ascii="Times New Roman" w:hAnsi="Times New Roman"/>
          <w:sz w:val="24"/>
          <w:szCs w:val="24"/>
        </w:rPr>
        <w:t>Такая оценка направлена на решение задачи оптимизации личностного развития обучающихся и включает три основных компонента:</w:t>
      </w:r>
    </w:p>
    <w:p w:rsidR="007C588E" w:rsidRPr="003F3748" w:rsidRDefault="007C588E" w:rsidP="007C588E">
      <w:pPr>
        <w:pStyle w:val="ab"/>
        <w:spacing w:after="0" w:line="240" w:lineRule="auto"/>
        <w:rPr>
          <w:rFonts w:ascii="Times New Roman" w:hAnsi="Times New Roman"/>
          <w:sz w:val="24"/>
          <w:szCs w:val="24"/>
        </w:rPr>
      </w:pPr>
      <w:r w:rsidRPr="003F3748">
        <w:rPr>
          <w:rFonts w:ascii="Times New Roman" w:hAnsi="Times New Roman"/>
          <w:sz w:val="24"/>
          <w:szCs w:val="24"/>
        </w:rPr>
        <w:t>• характеристику достижений и положительных качеств обучающегося;</w:t>
      </w:r>
    </w:p>
    <w:p w:rsidR="007C588E" w:rsidRPr="003F3748" w:rsidRDefault="007C588E" w:rsidP="007C588E">
      <w:pPr>
        <w:pStyle w:val="ab"/>
        <w:spacing w:after="0" w:line="240" w:lineRule="auto"/>
        <w:rPr>
          <w:rFonts w:ascii="Times New Roman" w:hAnsi="Times New Roman"/>
          <w:sz w:val="24"/>
          <w:szCs w:val="24"/>
        </w:rPr>
      </w:pPr>
      <w:r w:rsidRPr="003F3748">
        <w:rPr>
          <w:rFonts w:ascii="Times New Roman" w:hAnsi="Times New Roman"/>
          <w:sz w:val="24"/>
          <w:szCs w:val="24"/>
        </w:rPr>
        <w:t>• определение приоритетных задач и направлений личностного развития с учётом как достижений, так и психологических проблем развития ребёнка;</w:t>
      </w:r>
    </w:p>
    <w:p w:rsidR="007C588E" w:rsidRPr="003F3748" w:rsidRDefault="007C588E" w:rsidP="007C588E">
      <w:pPr>
        <w:pStyle w:val="ab"/>
        <w:spacing w:after="0" w:line="240" w:lineRule="auto"/>
        <w:rPr>
          <w:rFonts w:ascii="Times New Roman" w:hAnsi="Times New Roman"/>
          <w:sz w:val="24"/>
          <w:szCs w:val="24"/>
        </w:rPr>
      </w:pPr>
      <w:r w:rsidRPr="003F3748">
        <w:rPr>
          <w:rFonts w:ascii="Times New Roman" w:hAnsi="Times New Roman"/>
          <w:sz w:val="24"/>
          <w:szCs w:val="24"/>
        </w:rPr>
        <w:lastRenderedPageBreak/>
        <w:t>• систему психолого-педагогических рекомендаций, призванных обеспечить успешную реализацию развивающих и профилактических задач развития.</w:t>
      </w:r>
    </w:p>
    <w:p w:rsidR="007C588E" w:rsidRPr="003F3748" w:rsidRDefault="007C588E" w:rsidP="007C588E">
      <w:pPr>
        <w:pStyle w:val="ab"/>
        <w:spacing w:after="0" w:line="240" w:lineRule="auto"/>
        <w:ind w:firstLine="708"/>
        <w:rPr>
          <w:rFonts w:ascii="Times New Roman" w:hAnsi="Times New Roman"/>
          <w:sz w:val="24"/>
          <w:szCs w:val="24"/>
        </w:rPr>
      </w:pPr>
      <w:r w:rsidRPr="003F3748">
        <w:rPr>
          <w:rFonts w:ascii="Times New Roman" w:hAnsi="Times New Roman"/>
          <w:sz w:val="24"/>
          <w:szCs w:val="24"/>
        </w:rPr>
        <w:t xml:space="preserve">Другой формой оценки личностных результатов учащихся может быть оценка индивидуального прогресса личностного развития обучающихся, которым необходима специальная поддержка. Эта задача может быть решена в процессе систематического наблюдения за ходом психического развития ребёнка на основе представлений о нормативном содержании и возрастной периодизации развития — в форме </w:t>
      </w:r>
      <w:r w:rsidRPr="003F3748">
        <w:rPr>
          <w:rStyle w:val="af4"/>
          <w:rFonts w:ascii="Times New Roman" w:hAnsi="Times New Roman"/>
          <w:sz w:val="24"/>
          <w:szCs w:val="24"/>
        </w:rPr>
        <w:t>возрастно-психологического консультирования</w:t>
      </w:r>
      <w:r w:rsidRPr="003F3748">
        <w:rPr>
          <w:rFonts w:ascii="Times New Roman" w:hAnsi="Times New Roman"/>
          <w:sz w:val="24"/>
          <w:szCs w:val="24"/>
        </w:rPr>
        <w:t>. Такая оценка осуществляется по запросу родителей (законных представителей) обучающихся или по запросу педагогов (или администрации образовательной организации) при согласии родителей (законных представителей) и проводится психологом, имеющим специальную профессиональную подготовку в области возрастной психологии.</w:t>
      </w:r>
    </w:p>
    <w:p w:rsidR="007C588E" w:rsidRPr="003F3748" w:rsidRDefault="007C588E" w:rsidP="007C588E">
      <w:pPr>
        <w:pStyle w:val="ab"/>
        <w:spacing w:after="0" w:line="240" w:lineRule="auto"/>
        <w:rPr>
          <w:rFonts w:ascii="Times New Roman" w:hAnsi="Times New Roman"/>
          <w:color w:val="000000"/>
          <w:sz w:val="24"/>
          <w:szCs w:val="24"/>
        </w:rPr>
      </w:pPr>
      <w:r w:rsidRPr="003F3748">
        <w:rPr>
          <w:rFonts w:ascii="Times New Roman" w:hAnsi="Times New Roman"/>
          <w:sz w:val="24"/>
          <w:szCs w:val="24"/>
        </w:rPr>
        <w:t xml:space="preserve">Итак, </w:t>
      </w:r>
      <w:r w:rsidRPr="003F3748">
        <w:rPr>
          <w:rFonts w:ascii="Times New Roman" w:hAnsi="Times New Roman"/>
          <w:color w:val="000000"/>
          <w:sz w:val="24"/>
          <w:szCs w:val="24"/>
        </w:rPr>
        <w:t>текущая (выборочная) оценка  личностных результатов осуществляется:</w:t>
      </w:r>
    </w:p>
    <w:p w:rsidR="007C588E" w:rsidRPr="003F3748" w:rsidRDefault="007C588E" w:rsidP="007C588E">
      <w:pPr>
        <w:spacing w:after="0" w:line="240" w:lineRule="auto"/>
        <w:jc w:val="both"/>
        <w:rPr>
          <w:rFonts w:ascii="Times New Roman" w:hAnsi="Times New Roman" w:cs="Times New Roman"/>
          <w:iCs/>
          <w:color w:val="000000"/>
          <w:sz w:val="24"/>
          <w:szCs w:val="24"/>
        </w:rPr>
      </w:pPr>
      <w:r w:rsidRPr="003F3748">
        <w:rPr>
          <w:rFonts w:ascii="Times New Roman" w:hAnsi="Times New Roman" w:cs="Times New Roman"/>
          <w:b/>
          <w:color w:val="000000"/>
          <w:sz w:val="24"/>
          <w:szCs w:val="24"/>
        </w:rPr>
        <w:t xml:space="preserve">1) в ходе </w:t>
      </w:r>
      <w:r w:rsidRPr="003F3748">
        <w:rPr>
          <w:rFonts w:ascii="Times New Roman" w:hAnsi="Times New Roman" w:cs="Times New Roman"/>
          <w:b/>
          <w:iCs/>
          <w:color w:val="000000"/>
          <w:sz w:val="24"/>
          <w:szCs w:val="24"/>
        </w:rPr>
        <w:t>внешних неперсонифицированных мониторинговых исследований</w:t>
      </w:r>
      <w:r w:rsidRPr="003F3748">
        <w:rPr>
          <w:rFonts w:ascii="Times New Roman" w:hAnsi="Times New Roman" w:cs="Times New Roman"/>
          <w:iCs/>
          <w:color w:val="000000"/>
          <w:sz w:val="24"/>
          <w:szCs w:val="24"/>
        </w:rPr>
        <w:t xml:space="preserve"> специалистами, не работающими в школе и обладающими необходимой компетенцией в сфере психолого-педагогической диагностики развития личности. </w:t>
      </w:r>
    </w:p>
    <w:p w:rsidR="007C588E" w:rsidRPr="003F3748" w:rsidRDefault="007C588E" w:rsidP="007C588E">
      <w:pPr>
        <w:spacing w:after="0" w:line="240" w:lineRule="auto"/>
        <w:jc w:val="both"/>
        <w:rPr>
          <w:rFonts w:ascii="Times New Roman" w:hAnsi="Times New Roman" w:cs="Times New Roman"/>
          <w:color w:val="000000"/>
          <w:sz w:val="24"/>
          <w:szCs w:val="24"/>
        </w:rPr>
      </w:pPr>
      <w:r w:rsidRPr="003F3748">
        <w:rPr>
          <w:rFonts w:ascii="Times New Roman" w:hAnsi="Times New Roman" w:cs="Times New Roman"/>
          <w:color w:val="000000"/>
          <w:sz w:val="24"/>
          <w:szCs w:val="24"/>
        </w:rPr>
        <w:t xml:space="preserve">2) в </w:t>
      </w:r>
      <w:r w:rsidRPr="003F3748">
        <w:rPr>
          <w:rFonts w:ascii="Times New Roman" w:hAnsi="Times New Roman" w:cs="Times New Roman"/>
          <w:b/>
          <w:color w:val="000000"/>
          <w:sz w:val="24"/>
          <w:szCs w:val="24"/>
        </w:rPr>
        <w:t>рамках системы</w:t>
      </w:r>
      <w:r w:rsidRPr="003F3748">
        <w:rPr>
          <w:rFonts w:ascii="Times New Roman" w:hAnsi="Times New Roman" w:cs="Times New Roman"/>
          <w:color w:val="000000"/>
          <w:sz w:val="24"/>
          <w:szCs w:val="24"/>
        </w:rPr>
        <w:t xml:space="preserve"> </w:t>
      </w:r>
      <w:r w:rsidRPr="003F3748">
        <w:rPr>
          <w:rFonts w:ascii="Times New Roman" w:hAnsi="Times New Roman" w:cs="Times New Roman"/>
          <w:b/>
          <w:color w:val="000000"/>
          <w:sz w:val="24"/>
          <w:szCs w:val="24"/>
        </w:rPr>
        <w:t>внутренней оценки</w:t>
      </w:r>
      <w:r w:rsidRPr="003F3748">
        <w:rPr>
          <w:rFonts w:ascii="Times New Roman" w:hAnsi="Times New Roman" w:cs="Times New Roman"/>
          <w:color w:val="000000"/>
          <w:sz w:val="24"/>
          <w:szCs w:val="24"/>
        </w:rPr>
        <w:t xml:space="preserve"> (ограниченная оценка сформированности отдельных личностных результатов):</w:t>
      </w:r>
    </w:p>
    <w:p w:rsidR="007C588E" w:rsidRPr="003F3748" w:rsidRDefault="007C588E" w:rsidP="007C588E">
      <w:pPr>
        <w:tabs>
          <w:tab w:val="left" w:pos="284"/>
        </w:tabs>
        <w:autoSpaceDE w:val="0"/>
        <w:spacing w:after="0" w:line="240" w:lineRule="auto"/>
        <w:jc w:val="both"/>
        <w:rPr>
          <w:rFonts w:ascii="Times New Roman" w:hAnsi="Times New Roman" w:cs="Times New Roman"/>
          <w:iCs/>
          <w:sz w:val="24"/>
          <w:szCs w:val="24"/>
        </w:rPr>
      </w:pPr>
      <w:r w:rsidRPr="003F3748">
        <w:rPr>
          <w:rFonts w:ascii="Times New Roman" w:hAnsi="Times New Roman" w:cs="Times New Roman"/>
          <w:sz w:val="24"/>
          <w:szCs w:val="24"/>
        </w:rPr>
        <w:t>—</w:t>
      </w:r>
      <w:r w:rsidRPr="003F3748">
        <w:rPr>
          <w:rFonts w:ascii="Times New Roman" w:hAnsi="Times New Roman" w:cs="Times New Roman"/>
          <w:iCs/>
          <w:sz w:val="24"/>
          <w:szCs w:val="24"/>
        </w:rPr>
        <w:t xml:space="preserve"> оценка личностного прогресса в форме </w:t>
      </w:r>
      <w:r w:rsidRPr="003F3748">
        <w:rPr>
          <w:rFonts w:ascii="Times New Roman" w:hAnsi="Times New Roman" w:cs="Times New Roman"/>
          <w:i/>
          <w:iCs/>
          <w:sz w:val="24"/>
          <w:szCs w:val="24"/>
          <w:u w:val="single"/>
        </w:rPr>
        <w:t>портфолио достижений</w:t>
      </w:r>
      <w:r w:rsidRPr="003F3748">
        <w:rPr>
          <w:rFonts w:ascii="Times New Roman" w:hAnsi="Times New Roman" w:cs="Times New Roman"/>
          <w:iCs/>
          <w:sz w:val="24"/>
          <w:szCs w:val="24"/>
        </w:rPr>
        <w:t>.</w:t>
      </w:r>
      <w:r w:rsidRPr="003F3748">
        <w:rPr>
          <w:rFonts w:ascii="Times New Roman" w:hAnsi="Times New Roman" w:cs="Times New Roman"/>
          <w:sz w:val="24"/>
          <w:szCs w:val="24"/>
        </w:rPr>
        <w:t xml:space="preserve"> Педагог может отследить, как меняются, развиваются интересы ребёнка, его мотивация, уровень самостоятельности, и ряд других личностных действий.  </w:t>
      </w:r>
      <w:r w:rsidRPr="003F3748">
        <w:rPr>
          <w:rFonts w:ascii="Times New Roman" w:hAnsi="Times New Roman" w:cs="Times New Roman"/>
          <w:iCs/>
          <w:sz w:val="24"/>
          <w:szCs w:val="24"/>
        </w:rPr>
        <w:t>Главный критерий личностного развития – наличие положительной тенденции развития.</w:t>
      </w:r>
    </w:p>
    <w:p w:rsidR="007C588E" w:rsidRPr="003F3748" w:rsidRDefault="007C588E" w:rsidP="007C588E">
      <w:pPr>
        <w:tabs>
          <w:tab w:val="left" w:pos="284"/>
        </w:tabs>
        <w:autoSpaceDE w:val="0"/>
        <w:spacing w:after="0" w:line="240" w:lineRule="auto"/>
        <w:jc w:val="both"/>
        <w:rPr>
          <w:rFonts w:ascii="Times New Roman" w:hAnsi="Times New Roman" w:cs="Times New Roman"/>
          <w:iCs/>
          <w:sz w:val="24"/>
          <w:szCs w:val="24"/>
        </w:rPr>
      </w:pPr>
      <w:r w:rsidRPr="003F3748">
        <w:rPr>
          <w:rFonts w:ascii="Times New Roman" w:hAnsi="Times New Roman" w:cs="Times New Roman"/>
          <w:sz w:val="24"/>
          <w:szCs w:val="24"/>
        </w:rPr>
        <w:t>— оценка знания моральных норм и сформированности морально-этических суждений о поступках и действиях людей (по ответам на задания по русскому языку, литературному чтению, окружающему миру, основам духовно-нравственной культуры);</w:t>
      </w:r>
    </w:p>
    <w:p w:rsidR="007C588E" w:rsidRPr="003F3748" w:rsidRDefault="007C588E" w:rsidP="007C588E">
      <w:pPr>
        <w:tabs>
          <w:tab w:val="left" w:pos="284"/>
        </w:tabs>
        <w:autoSpaceDE w:val="0"/>
        <w:spacing w:after="0" w:line="240" w:lineRule="auto"/>
        <w:jc w:val="both"/>
        <w:rPr>
          <w:rFonts w:ascii="Times New Roman" w:hAnsi="Times New Roman" w:cs="Times New Roman"/>
          <w:sz w:val="24"/>
          <w:szCs w:val="24"/>
        </w:rPr>
      </w:pPr>
      <w:r w:rsidRPr="003F3748">
        <w:rPr>
          <w:rFonts w:ascii="Times New Roman" w:hAnsi="Times New Roman" w:cs="Times New Roman"/>
          <w:color w:val="000000"/>
          <w:sz w:val="24"/>
          <w:szCs w:val="24"/>
        </w:rPr>
        <w:t xml:space="preserve">— психологическая диагностика (проводится по запросу родителей или педагогов и администрации при согласии родителей) </w:t>
      </w:r>
      <w:r w:rsidRPr="003F3748">
        <w:rPr>
          <w:rFonts w:ascii="Times New Roman" w:hAnsi="Times New Roman" w:cs="Times New Roman"/>
          <w:sz w:val="24"/>
          <w:szCs w:val="24"/>
        </w:rPr>
        <w:t xml:space="preserve">по  вопросам (возможны варианты): </w:t>
      </w:r>
    </w:p>
    <w:p w:rsidR="007C588E" w:rsidRPr="003F3748" w:rsidRDefault="007C588E" w:rsidP="007C588E">
      <w:pPr>
        <w:widowControl w:val="0"/>
        <w:numPr>
          <w:ilvl w:val="0"/>
          <w:numId w:val="15"/>
        </w:numPr>
        <w:shd w:val="clear" w:color="auto" w:fill="FFFFFF"/>
        <w:tabs>
          <w:tab w:val="clear" w:pos="720"/>
          <w:tab w:val="left" w:pos="284"/>
          <w:tab w:val="left" w:pos="709"/>
        </w:tabs>
        <w:autoSpaceDE w:val="0"/>
        <w:spacing w:after="0" w:line="240" w:lineRule="auto"/>
        <w:ind w:left="0" w:firstLine="0"/>
        <w:jc w:val="both"/>
        <w:rPr>
          <w:rFonts w:ascii="Times New Roman" w:hAnsi="Times New Roman" w:cs="Times New Roman"/>
          <w:sz w:val="24"/>
          <w:szCs w:val="24"/>
        </w:rPr>
      </w:pPr>
      <w:r w:rsidRPr="003F3748">
        <w:rPr>
          <w:rFonts w:ascii="Times New Roman" w:hAnsi="Times New Roman" w:cs="Times New Roman"/>
          <w:sz w:val="24"/>
          <w:szCs w:val="24"/>
        </w:rPr>
        <w:t>сформированности внутренней позиции обучающегося;</w:t>
      </w:r>
    </w:p>
    <w:p w:rsidR="007C588E" w:rsidRPr="003F3748" w:rsidRDefault="007C588E" w:rsidP="007C588E">
      <w:pPr>
        <w:widowControl w:val="0"/>
        <w:numPr>
          <w:ilvl w:val="0"/>
          <w:numId w:val="15"/>
        </w:numPr>
        <w:shd w:val="clear" w:color="auto" w:fill="FFFFFF"/>
        <w:tabs>
          <w:tab w:val="clear" w:pos="720"/>
          <w:tab w:val="left" w:pos="284"/>
          <w:tab w:val="left" w:pos="709"/>
        </w:tabs>
        <w:autoSpaceDE w:val="0"/>
        <w:spacing w:after="0" w:line="240" w:lineRule="auto"/>
        <w:ind w:left="0" w:firstLine="0"/>
        <w:jc w:val="both"/>
        <w:rPr>
          <w:rFonts w:ascii="Times New Roman" w:hAnsi="Times New Roman" w:cs="Times New Roman"/>
          <w:sz w:val="24"/>
          <w:szCs w:val="24"/>
        </w:rPr>
      </w:pPr>
      <w:r w:rsidRPr="003F3748">
        <w:rPr>
          <w:rFonts w:ascii="Times New Roman" w:hAnsi="Times New Roman" w:cs="Times New Roman"/>
          <w:sz w:val="24"/>
          <w:szCs w:val="24"/>
        </w:rPr>
        <w:t>ориентация на содержательные моменты образовательного процесса;</w:t>
      </w:r>
    </w:p>
    <w:p w:rsidR="007C588E" w:rsidRPr="003F3748" w:rsidRDefault="007C588E" w:rsidP="007C588E">
      <w:pPr>
        <w:widowControl w:val="0"/>
        <w:numPr>
          <w:ilvl w:val="0"/>
          <w:numId w:val="15"/>
        </w:numPr>
        <w:shd w:val="clear" w:color="auto" w:fill="FFFFFF"/>
        <w:tabs>
          <w:tab w:val="clear" w:pos="720"/>
          <w:tab w:val="left" w:pos="284"/>
          <w:tab w:val="left" w:pos="709"/>
        </w:tabs>
        <w:autoSpaceDE w:val="0"/>
        <w:spacing w:after="0" w:line="240" w:lineRule="auto"/>
        <w:ind w:left="0" w:firstLine="0"/>
        <w:jc w:val="both"/>
        <w:rPr>
          <w:rFonts w:ascii="Times New Roman" w:hAnsi="Times New Roman" w:cs="Times New Roman"/>
          <w:sz w:val="24"/>
          <w:szCs w:val="24"/>
        </w:rPr>
      </w:pPr>
      <w:r w:rsidRPr="003F3748">
        <w:rPr>
          <w:rFonts w:ascii="Times New Roman" w:hAnsi="Times New Roman" w:cs="Times New Roman"/>
          <w:sz w:val="24"/>
          <w:szCs w:val="24"/>
        </w:rPr>
        <w:t>сформированность самооценки;</w:t>
      </w:r>
    </w:p>
    <w:p w:rsidR="007C588E" w:rsidRPr="003F3748" w:rsidRDefault="007C588E" w:rsidP="007C588E">
      <w:pPr>
        <w:widowControl w:val="0"/>
        <w:numPr>
          <w:ilvl w:val="0"/>
          <w:numId w:val="15"/>
        </w:numPr>
        <w:shd w:val="clear" w:color="auto" w:fill="FFFFFF"/>
        <w:tabs>
          <w:tab w:val="clear" w:pos="720"/>
          <w:tab w:val="left" w:pos="284"/>
          <w:tab w:val="left" w:pos="709"/>
        </w:tabs>
        <w:autoSpaceDE w:val="0"/>
        <w:spacing w:after="0" w:line="240" w:lineRule="auto"/>
        <w:ind w:left="0" w:firstLine="0"/>
        <w:jc w:val="both"/>
        <w:rPr>
          <w:rFonts w:ascii="Times New Roman" w:hAnsi="Times New Roman" w:cs="Times New Roman"/>
          <w:sz w:val="24"/>
          <w:szCs w:val="24"/>
        </w:rPr>
      </w:pPr>
      <w:r w:rsidRPr="003F3748">
        <w:rPr>
          <w:rFonts w:ascii="Times New Roman" w:hAnsi="Times New Roman" w:cs="Times New Roman"/>
          <w:sz w:val="24"/>
          <w:szCs w:val="24"/>
        </w:rPr>
        <w:t>сформированность мотивации учебной деятельности.</w:t>
      </w:r>
    </w:p>
    <w:p w:rsidR="007C588E" w:rsidRPr="003F3748" w:rsidRDefault="007C588E" w:rsidP="007C588E">
      <w:pPr>
        <w:spacing w:after="0" w:line="240" w:lineRule="auto"/>
        <w:jc w:val="center"/>
        <w:rPr>
          <w:rFonts w:ascii="Times New Roman" w:hAnsi="Times New Roman" w:cs="Times New Roman"/>
          <w:b/>
          <w:sz w:val="24"/>
          <w:szCs w:val="24"/>
        </w:rPr>
      </w:pPr>
      <w:r w:rsidRPr="003F3748">
        <w:rPr>
          <w:rFonts w:ascii="Times New Roman" w:hAnsi="Times New Roman" w:cs="Times New Roman"/>
          <w:b/>
          <w:sz w:val="24"/>
          <w:szCs w:val="24"/>
        </w:rPr>
        <w:t>Оценка метапредметных результатов</w:t>
      </w:r>
    </w:p>
    <w:p w:rsidR="00543068" w:rsidRPr="003F3748" w:rsidRDefault="007C588E" w:rsidP="00543068">
      <w:pPr>
        <w:pStyle w:val="ab"/>
        <w:spacing w:after="0" w:line="240" w:lineRule="auto"/>
        <w:ind w:firstLine="454"/>
        <w:jc w:val="both"/>
        <w:rPr>
          <w:rFonts w:ascii="Times New Roman" w:hAnsi="Times New Roman"/>
          <w:sz w:val="24"/>
          <w:szCs w:val="24"/>
        </w:rPr>
      </w:pPr>
      <w:r w:rsidRPr="003F3748">
        <w:rPr>
          <w:rFonts w:ascii="Times New Roman" w:hAnsi="Times New Roman"/>
          <w:sz w:val="24"/>
          <w:szCs w:val="24"/>
        </w:rPr>
        <w:t xml:space="preserve">Основное </w:t>
      </w:r>
      <w:r w:rsidRPr="003F3748">
        <w:rPr>
          <w:rStyle w:val="af3"/>
          <w:rFonts w:ascii="Times New Roman" w:hAnsi="Times New Roman"/>
          <w:b w:val="0"/>
          <w:sz w:val="24"/>
          <w:szCs w:val="24"/>
        </w:rPr>
        <w:t>содержание оценки метапредметных результатов</w:t>
      </w:r>
      <w:r w:rsidRPr="003F3748">
        <w:rPr>
          <w:rStyle w:val="af3"/>
          <w:rFonts w:ascii="Times New Roman" w:hAnsi="Times New Roman"/>
          <w:sz w:val="24"/>
          <w:szCs w:val="24"/>
        </w:rPr>
        <w:t xml:space="preserve"> </w:t>
      </w:r>
      <w:r w:rsidRPr="003F3748">
        <w:rPr>
          <w:rFonts w:ascii="Times New Roman" w:hAnsi="Times New Roman"/>
          <w:sz w:val="24"/>
          <w:szCs w:val="24"/>
        </w:rPr>
        <w:t xml:space="preserve"> строится вокруг умения учиться, т. е. той совокупности способов действий, которая, собственно, и обеспечивает способность обучающихся к самостоятельному усвоению новых знаний и умений, включая организацию этого процесса.</w:t>
      </w:r>
      <w:r w:rsidR="00543068" w:rsidRPr="003F3748">
        <w:rPr>
          <w:rFonts w:ascii="Times New Roman" w:hAnsi="Times New Roman"/>
          <w:sz w:val="24"/>
          <w:szCs w:val="24"/>
        </w:rPr>
        <w:t xml:space="preserve"> </w:t>
      </w:r>
    </w:p>
    <w:p w:rsidR="007C588E" w:rsidRPr="003F3748" w:rsidRDefault="00543068" w:rsidP="00543068">
      <w:pPr>
        <w:pStyle w:val="ab"/>
        <w:spacing w:after="0" w:line="240" w:lineRule="auto"/>
        <w:ind w:firstLine="454"/>
        <w:jc w:val="both"/>
        <w:rPr>
          <w:rFonts w:ascii="Times New Roman" w:hAnsi="Times New Roman"/>
          <w:sz w:val="24"/>
          <w:szCs w:val="24"/>
        </w:rPr>
      </w:pPr>
      <w:r w:rsidRPr="003F3748">
        <w:rPr>
          <w:rFonts w:ascii="Times New Roman" w:hAnsi="Times New Roman"/>
          <w:sz w:val="24"/>
          <w:szCs w:val="24"/>
        </w:rPr>
        <w:t>О</w:t>
      </w:r>
      <w:r w:rsidRPr="003F3748">
        <w:rPr>
          <w:rStyle w:val="af3"/>
          <w:rFonts w:ascii="Times New Roman" w:hAnsi="Times New Roman"/>
          <w:b w:val="0"/>
          <w:sz w:val="24"/>
          <w:szCs w:val="24"/>
        </w:rPr>
        <w:t>бъектом оценки метапредметных результатов</w:t>
      </w:r>
      <w:r w:rsidRPr="003F3748">
        <w:rPr>
          <w:rStyle w:val="af3"/>
          <w:rFonts w:ascii="Times New Roman" w:hAnsi="Times New Roman"/>
          <w:sz w:val="24"/>
          <w:szCs w:val="24"/>
        </w:rPr>
        <w:t xml:space="preserve"> </w:t>
      </w:r>
      <w:r w:rsidRPr="003F3748">
        <w:rPr>
          <w:rFonts w:ascii="Times New Roman" w:hAnsi="Times New Roman"/>
          <w:sz w:val="24"/>
          <w:szCs w:val="24"/>
        </w:rPr>
        <w:t xml:space="preserve">служит сформированность у обучающегося регулятивных, коммуникативных и познавательных универсальных действий, т. е. таких умственных действий обучающихся, которые направлены на анализ своей познавательной деятельности и управление ею. </w:t>
      </w:r>
      <w:r w:rsidR="007C588E" w:rsidRPr="003F3748">
        <w:rPr>
          <w:rFonts w:ascii="Times New Roman" w:hAnsi="Times New Roman"/>
          <w:sz w:val="24"/>
          <w:szCs w:val="24"/>
        </w:rPr>
        <w:t>Уровень сформированности универсальных учебных действий, представляющих содержание и объект оценки метапредметных результатов, может быть качественно оценён и измерен в следующих основных формах.</w:t>
      </w:r>
    </w:p>
    <w:p w:rsidR="007C588E" w:rsidRPr="003F3748" w:rsidRDefault="007C588E" w:rsidP="007C588E">
      <w:pPr>
        <w:pStyle w:val="ab"/>
        <w:spacing w:after="0" w:line="240" w:lineRule="auto"/>
        <w:ind w:firstLine="454"/>
        <w:jc w:val="both"/>
        <w:rPr>
          <w:rFonts w:ascii="Times New Roman" w:hAnsi="Times New Roman"/>
          <w:sz w:val="24"/>
          <w:szCs w:val="24"/>
        </w:rPr>
      </w:pPr>
      <w:r w:rsidRPr="003F3748">
        <w:rPr>
          <w:rFonts w:ascii="Times New Roman" w:hAnsi="Times New Roman"/>
          <w:sz w:val="24"/>
          <w:szCs w:val="24"/>
        </w:rPr>
        <w:t>Во-первых, достижение метапредметных результатов может выступать как результат выполнения специально сконструированных диагностических задач, направленных на оценку уровня сформированности конкретного вида универсальных учебных действий.</w:t>
      </w:r>
    </w:p>
    <w:p w:rsidR="007C588E" w:rsidRPr="003F3748" w:rsidRDefault="007C588E" w:rsidP="007C588E">
      <w:pPr>
        <w:pStyle w:val="ab"/>
        <w:spacing w:after="0" w:line="240" w:lineRule="auto"/>
        <w:ind w:firstLine="454"/>
        <w:jc w:val="both"/>
        <w:rPr>
          <w:rFonts w:ascii="Times New Roman" w:hAnsi="Times New Roman"/>
          <w:sz w:val="24"/>
          <w:szCs w:val="24"/>
        </w:rPr>
      </w:pPr>
      <w:r w:rsidRPr="003F3748">
        <w:rPr>
          <w:rFonts w:ascii="Times New Roman" w:hAnsi="Times New Roman"/>
          <w:sz w:val="24"/>
          <w:szCs w:val="24"/>
        </w:rPr>
        <w:t>Во-вторых, достижение метапредметных результатов может рассматриваться как инструментальная основа (или как средство решения) и как условие успешности выполнения учебных и учебно-практических задач средствами учебных предметов.</w:t>
      </w:r>
    </w:p>
    <w:p w:rsidR="007C588E" w:rsidRPr="003F3748" w:rsidRDefault="007C588E" w:rsidP="007C588E">
      <w:pPr>
        <w:pStyle w:val="ab"/>
        <w:spacing w:after="0" w:line="240" w:lineRule="auto"/>
        <w:ind w:firstLine="454"/>
        <w:jc w:val="both"/>
        <w:rPr>
          <w:rFonts w:ascii="Times New Roman" w:hAnsi="Times New Roman"/>
          <w:sz w:val="24"/>
          <w:szCs w:val="24"/>
        </w:rPr>
      </w:pPr>
      <w:r w:rsidRPr="003F3748">
        <w:rPr>
          <w:rFonts w:ascii="Times New Roman" w:hAnsi="Times New Roman"/>
          <w:sz w:val="24"/>
          <w:szCs w:val="24"/>
        </w:rPr>
        <w:t xml:space="preserve">Этот подход  используется для итоговой оценки планируемых результатов по отдельным предметам. В зависимости от успешности выполнения проверочных заданий по математике, русскому языку,  чтению, окружающему миру, технологии и другим </w:t>
      </w:r>
      <w:r w:rsidRPr="003F3748">
        <w:rPr>
          <w:rFonts w:ascii="Times New Roman" w:hAnsi="Times New Roman"/>
          <w:sz w:val="24"/>
          <w:szCs w:val="24"/>
        </w:rPr>
        <w:lastRenderedPageBreak/>
        <w:t>предметам и с учётом характера ошибок, допущенных ребёнком, делается вывод о сформированности ряда познавательных и регулятивных действий обучающихся. Проверочные задания, требующие совместной работы обучающихся на общий результат, позволяют оценить сформированность коммуникативных учебных действий. Достижение метапредметных результатов может проявиться в успешности выполнения комплексных заданий на межпредметной основе.</w:t>
      </w:r>
    </w:p>
    <w:p w:rsidR="007C588E" w:rsidRPr="003F3748" w:rsidRDefault="007C588E" w:rsidP="00543068">
      <w:pPr>
        <w:pStyle w:val="ab"/>
        <w:spacing w:after="0" w:line="240" w:lineRule="auto"/>
        <w:ind w:firstLine="454"/>
        <w:jc w:val="both"/>
        <w:rPr>
          <w:rFonts w:ascii="Times New Roman" w:hAnsi="Times New Roman"/>
          <w:sz w:val="24"/>
          <w:szCs w:val="24"/>
        </w:rPr>
      </w:pPr>
      <w:r w:rsidRPr="003F3748">
        <w:rPr>
          <w:rFonts w:ascii="Times New Roman" w:hAnsi="Times New Roman"/>
          <w:sz w:val="24"/>
          <w:szCs w:val="24"/>
        </w:rPr>
        <w:t>О</w:t>
      </w:r>
      <w:r w:rsidRPr="003F3748">
        <w:rPr>
          <w:rStyle w:val="af4"/>
          <w:rFonts w:ascii="Times New Roman" w:hAnsi="Times New Roman"/>
          <w:i w:val="0"/>
          <w:sz w:val="24"/>
          <w:szCs w:val="24"/>
        </w:rPr>
        <w:t>ценка метапредметных результатов проводится в ходе различных процедур</w:t>
      </w:r>
      <w:r w:rsidRPr="003F3748">
        <w:rPr>
          <w:rFonts w:ascii="Times New Roman" w:hAnsi="Times New Roman"/>
          <w:i/>
          <w:sz w:val="24"/>
          <w:szCs w:val="24"/>
        </w:rPr>
        <w:t>:</w:t>
      </w:r>
      <w:r w:rsidRPr="003F3748">
        <w:rPr>
          <w:rFonts w:ascii="Times New Roman" w:hAnsi="Times New Roman"/>
          <w:sz w:val="24"/>
          <w:szCs w:val="24"/>
        </w:rPr>
        <w:t xml:space="preserve"> </w:t>
      </w:r>
      <w:r w:rsidRPr="003F3748">
        <w:rPr>
          <w:rStyle w:val="af3"/>
          <w:rFonts w:ascii="Times New Roman" w:hAnsi="Times New Roman"/>
          <w:b w:val="0"/>
          <w:sz w:val="24"/>
          <w:szCs w:val="24"/>
        </w:rPr>
        <w:t>итоговые проверочные работы, тесты по предметам или комплексные работы</w:t>
      </w:r>
      <w:r w:rsidRPr="003F3748">
        <w:rPr>
          <w:rFonts w:ascii="Times New Roman" w:hAnsi="Times New Roman"/>
          <w:b/>
          <w:sz w:val="24"/>
          <w:szCs w:val="24"/>
        </w:rPr>
        <w:t xml:space="preserve"> </w:t>
      </w:r>
      <w:r w:rsidRPr="003F3748">
        <w:rPr>
          <w:rFonts w:ascii="Times New Roman" w:hAnsi="Times New Roman"/>
          <w:sz w:val="24"/>
          <w:szCs w:val="24"/>
        </w:rPr>
        <w:t xml:space="preserve">на межпредметной основе, </w:t>
      </w:r>
      <w:r w:rsidRPr="003F3748">
        <w:rPr>
          <w:rStyle w:val="af3"/>
          <w:rFonts w:ascii="Times New Roman" w:hAnsi="Times New Roman"/>
          <w:b w:val="0"/>
          <w:sz w:val="24"/>
          <w:szCs w:val="24"/>
        </w:rPr>
        <w:t>портфолио достижений</w:t>
      </w:r>
      <w:r w:rsidRPr="003F3748">
        <w:rPr>
          <w:rStyle w:val="af3"/>
          <w:rFonts w:ascii="Times New Roman" w:hAnsi="Times New Roman"/>
          <w:sz w:val="24"/>
          <w:szCs w:val="24"/>
        </w:rPr>
        <w:t xml:space="preserve"> </w:t>
      </w:r>
      <w:r w:rsidRPr="003F3748">
        <w:rPr>
          <w:rFonts w:ascii="Times New Roman" w:hAnsi="Times New Roman"/>
          <w:sz w:val="24"/>
          <w:szCs w:val="24"/>
        </w:rPr>
        <w:t>(в виде оценочных листов и листов наблюдений учителя или педагога- психолога, может быть оценено достижение таких коммуникативных и регулятивных действий, которые трудно или нецелесообразно проверить в ходе стандартизированной итоговой проверочной работы).</w:t>
      </w:r>
    </w:p>
    <w:p w:rsidR="007C588E" w:rsidRPr="003F3748" w:rsidRDefault="007C588E" w:rsidP="00543068">
      <w:pPr>
        <w:shd w:val="clear" w:color="auto" w:fill="FFFFFF"/>
        <w:autoSpaceDE w:val="0"/>
        <w:spacing w:after="0" w:line="240" w:lineRule="auto"/>
        <w:jc w:val="center"/>
        <w:rPr>
          <w:rFonts w:ascii="Times New Roman" w:hAnsi="Times New Roman" w:cs="Times New Roman"/>
          <w:b/>
          <w:color w:val="000000"/>
          <w:sz w:val="24"/>
          <w:szCs w:val="24"/>
        </w:rPr>
      </w:pPr>
      <w:r w:rsidRPr="003F3748">
        <w:rPr>
          <w:rFonts w:ascii="Times New Roman" w:hAnsi="Times New Roman" w:cs="Times New Roman"/>
          <w:b/>
          <w:color w:val="000000"/>
          <w:sz w:val="24"/>
          <w:szCs w:val="24"/>
        </w:rPr>
        <w:t>Оценка предметных результатов</w:t>
      </w:r>
    </w:p>
    <w:p w:rsidR="007C588E" w:rsidRPr="003F3748" w:rsidRDefault="007C588E" w:rsidP="00535598">
      <w:pPr>
        <w:pStyle w:val="ab"/>
        <w:spacing w:after="0" w:line="240" w:lineRule="auto"/>
        <w:ind w:firstLine="708"/>
        <w:rPr>
          <w:rFonts w:ascii="Times New Roman" w:hAnsi="Times New Roman"/>
          <w:sz w:val="24"/>
          <w:szCs w:val="24"/>
        </w:rPr>
      </w:pPr>
      <w:r w:rsidRPr="003F3748">
        <w:rPr>
          <w:rStyle w:val="af3"/>
          <w:rFonts w:ascii="Times New Roman" w:hAnsi="Times New Roman"/>
          <w:b w:val="0"/>
          <w:sz w:val="24"/>
          <w:szCs w:val="24"/>
        </w:rPr>
        <w:t>Оценка предметных результатов</w:t>
      </w:r>
      <w:r w:rsidRPr="003F3748">
        <w:rPr>
          <w:rStyle w:val="af3"/>
          <w:rFonts w:ascii="Times New Roman" w:hAnsi="Times New Roman"/>
          <w:sz w:val="24"/>
          <w:szCs w:val="24"/>
        </w:rPr>
        <w:t xml:space="preserve"> </w:t>
      </w:r>
      <w:r w:rsidRPr="003F3748">
        <w:rPr>
          <w:rFonts w:ascii="Times New Roman" w:hAnsi="Times New Roman"/>
          <w:sz w:val="24"/>
          <w:szCs w:val="24"/>
        </w:rPr>
        <w:t>представляет собой оценку достижения обучающимся планируемых результатов по отдельным предметам.</w:t>
      </w:r>
    </w:p>
    <w:p w:rsidR="007C588E" w:rsidRPr="003F3748" w:rsidRDefault="007C588E" w:rsidP="00535598">
      <w:pPr>
        <w:pStyle w:val="ab"/>
        <w:spacing w:after="0" w:line="240" w:lineRule="auto"/>
        <w:ind w:firstLine="708"/>
        <w:rPr>
          <w:rFonts w:ascii="Times New Roman" w:hAnsi="Times New Roman"/>
          <w:sz w:val="24"/>
          <w:szCs w:val="24"/>
        </w:rPr>
      </w:pPr>
      <w:r w:rsidRPr="003F3748">
        <w:rPr>
          <w:rFonts w:ascii="Times New Roman" w:hAnsi="Times New Roman"/>
          <w:sz w:val="24"/>
          <w:szCs w:val="24"/>
        </w:rPr>
        <w:t xml:space="preserve">Достижение этих результатов обеспечивается за счёт учебных предметов, представленных в обязательной части  учебного плана. </w:t>
      </w:r>
    </w:p>
    <w:p w:rsidR="007C588E" w:rsidRPr="003F3748" w:rsidRDefault="00535598" w:rsidP="00535598">
      <w:pPr>
        <w:pStyle w:val="ab"/>
        <w:spacing w:after="0" w:line="240" w:lineRule="auto"/>
        <w:ind w:left="5" w:firstLine="703"/>
        <w:rPr>
          <w:rFonts w:ascii="Times New Roman" w:hAnsi="Times New Roman"/>
          <w:sz w:val="24"/>
          <w:szCs w:val="24"/>
        </w:rPr>
      </w:pPr>
      <w:r w:rsidRPr="003F3748">
        <w:rPr>
          <w:rStyle w:val="af3"/>
          <w:rFonts w:ascii="Times New Roman" w:hAnsi="Times New Roman"/>
          <w:b w:val="0"/>
          <w:sz w:val="24"/>
          <w:szCs w:val="24"/>
        </w:rPr>
        <w:t>О</w:t>
      </w:r>
      <w:r w:rsidR="007C588E" w:rsidRPr="003F3748">
        <w:rPr>
          <w:rStyle w:val="af3"/>
          <w:rFonts w:ascii="Times New Roman" w:hAnsi="Times New Roman"/>
          <w:b w:val="0"/>
          <w:sz w:val="24"/>
          <w:szCs w:val="24"/>
        </w:rPr>
        <w:t>бъектом оценки предметных результатов</w:t>
      </w:r>
      <w:r w:rsidR="007C588E" w:rsidRPr="003F3748">
        <w:rPr>
          <w:rStyle w:val="af3"/>
          <w:rFonts w:ascii="Times New Roman" w:hAnsi="Times New Roman"/>
          <w:sz w:val="24"/>
          <w:szCs w:val="24"/>
        </w:rPr>
        <w:t xml:space="preserve"> </w:t>
      </w:r>
      <w:r w:rsidR="007C588E" w:rsidRPr="003F3748">
        <w:rPr>
          <w:rFonts w:ascii="Times New Roman" w:hAnsi="Times New Roman"/>
          <w:sz w:val="24"/>
          <w:szCs w:val="24"/>
        </w:rPr>
        <w:t>служит способность обучающихся решать учебно-познавательные и учебно-практические задачи с использованием средств, релевантных содержанию учебных предметов, в том числе на основе метапредметных действий.</w:t>
      </w:r>
    </w:p>
    <w:p w:rsidR="00535598" w:rsidRPr="003F3748" w:rsidRDefault="00535598" w:rsidP="00535598">
      <w:pPr>
        <w:pStyle w:val="a6"/>
        <w:shd w:val="clear" w:color="auto" w:fill="FFFFFF"/>
        <w:spacing w:before="0" w:beforeAutospacing="0" w:after="0" w:afterAutospacing="0"/>
        <w:ind w:firstLine="708"/>
      </w:pPr>
      <w:r w:rsidRPr="003F3748">
        <w:t>Оценка достижения предметных результатов ведётся как в ходе текущего и промежуточного оценивания, так и в ходе выполнения итоговых проверочных работ. Результаты накопленной оценки, полученной в ходе текущего и промежуточного оценивания, учитываются при определении итоговой оценки. Предметом итоговой оценки освоения обучающимися основной образовательной программы начального общего образования является достижение предметных и метапредметных результатов начального общего образования, необходимых для продолжения образования.</w:t>
      </w:r>
    </w:p>
    <w:p w:rsidR="000B384C" w:rsidRPr="003F3748" w:rsidRDefault="00535598" w:rsidP="000B384C">
      <w:pPr>
        <w:pStyle w:val="a6"/>
        <w:spacing w:before="0" w:beforeAutospacing="0" w:after="0" w:afterAutospacing="0"/>
        <w:ind w:firstLine="708"/>
      </w:pPr>
      <w:r w:rsidRPr="003F3748">
        <w:t xml:space="preserve">В учебном процессе оценка предметных результатов проводится с помощью диагностических работ, направленных на определение уровня освоения темы обучающимися с ЗПР. Проводится мониторинг результатов выполнения итоговых работ по учебным предметам и комплексной работы на межпредметной основе. </w:t>
      </w:r>
    </w:p>
    <w:p w:rsidR="000B384C" w:rsidRPr="003F3748" w:rsidRDefault="000B384C" w:rsidP="000B384C">
      <w:pPr>
        <w:pStyle w:val="a6"/>
        <w:spacing w:before="0" w:beforeAutospacing="0" w:after="0" w:afterAutospacing="0"/>
        <w:ind w:firstLine="708"/>
        <w:jc w:val="center"/>
        <w:rPr>
          <w:b/>
        </w:rPr>
      </w:pPr>
      <w:r w:rsidRPr="003F3748">
        <w:rPr>
          <w:b/>
        </w:rPr>
        <w:t>Портфолио достижений как инструмент оценки динамики индивидуальных образовательных достижений</w:t>
      </w:r>
    </w:p>
    <w:p w:rsidR="000B384C" w:rsidRPr="003F3748" w:rsidRDefault="000B384C" w:rsidP="000B384C">
      <w:pPr>
        <w:pStyle w:val="ab"/>
        <w:spacing w:after="0" w:line="240" w:lineRule="auto"/>
        <w:ind w:firstLine="454"/>
        <w:jc w:val="both"/>
        <w:rPr>
          <w:rFonts w:ascii="Times New Roman" w:hAnsi="Times New Roman"/>
          <w:sz w:val="24"/>
          <w:szCs w:val="24"/>
        </w:rPr>
      </w:pPr>
      <w:r w:rsidRPr="003F3748">
        <w:rPr>
          <w:rStyle w:val="8"/>
          <w:sz w:val="24"/>
          <w:szCs w:val="24"/>
        </w:rPr>
        <w:t>Портфолио достижений</w:t>
      </w:r>
      <w:r w:rsidRPr="003F3748">
        <w:rPr>
          <w:rFonts w:ascii="Times New Roman" w:hAnsi="Times New Roman"/>
          <w:sz w:val="24"/>
          <w:szCs w:val="24"/>
        </w:rPr>
        <w:t xml:space="preserve"> представляет собой специально организованную подборку работ, которые демонстрируют усилия, прогресс и достижения обучающегося в различных областях. В состав портфолио достижений могут включаются результаты, достигнутые обучающимся не только в ходе учебной деятельности, но и в иных формах активности: творческой, социальной, коммуникативной, физкультурно-оздоровительной, трудовой деятельности, протекающей как в рамках повседневной практики организации, осуществляющей образовательную деятельность, так и за её пределами.</w:t>
      </w:r>
    </w:p>
    <w:p w:rsidR="000B384C" w:rsidRPr="003F3748" w:rsidRDefault="000B384C" w:rsidP="000B384C">
      <w:pPr>
        <w:pStyle w:val="ab"/>
        <w:spacing w:after="0" w:line="240" w:lineRule="auto"/>
        <w:ind w:left="5"/>
        <w:rPr>
          <w:rFonts w:ascii="Times New Roman" w:hAnsi="Times New Roman"/>
          <w:sz w:val="24"/>
          <w:szCs w:val="24"/>
        </w:rPr>
      </w:pPr>
      <w:r w:rsidRPr="003F3748">
        <w:rPr>
          <w:rFonts w:ascii="Times New Roman" w:hAnsi="Times New Roman"/>
          <w:sz w:val="24"/>
          <w:szCs w:val="24"/>
        </w:rPr>
        <w:t>В портфолио достижений учеников при получении начального общего образования  включены следующие материалы:</w:t>
      </w:r>
    </w:p>
    <w:p w:rsidR="000B384C" w:rsidRPr="003F3748" w:rsidRDefault="000B384C" w:rsidP="000B384C">
      <w:pPr>
        <w:pStyle w:val="ab"/>
        <w:spacing w:after="0" w:line="240" w:lineRule="auto"/>
        <w:ind w:left="5"/>
        <w:rPr>
          <w:rFonts w:ascii="Times New Roman" w:hAnsi="Times New Roman"/>
          <w:sz w:val="24"/>
          <w:szCs w:val="24"/>
        </w:rPr>
      </w:pPr>
      <w:r w:rsidRPr="003F3748">
        <w:rPr>
          <w:rStyle w:val="af4"/>
          <w:rFonts w:ascii="Times New Roman" w:hAnsi="Times New Roman"/>
          <w:sz w:val="24"/>
          <w:szCs w:val="24"/>
        </w:rPr>
        <w:t xml:space="preserve">1. Сведения об ученике </w:t>
      </w:r>
      <w:r w:rsidRPr="003F3748">
        <w:rPr>
          <w:rFonts w:ascii="Times New Roman" w:hAnsi="Times New Roman"/>
          <w:sz w:val="24"/>
          <w:szCs w:val="24"/>
        </w:rPr>
        <w:t>(формируются самим учеником совместно с родителями)</w:t>
      </w:r>
    </w:p>
    <w:p w:rsidR="000B384C" w:rsidRPr="003F3748" w:rsidRDefault="000B384C" w:rsidP="000B384C">
      <w:pPr>
        <w:pStyle w:val="ab"/>
        <w:spacing w:after="0" w:line="240" w:lineRule="auto"/>
        <w:rPr>
          <w:rFonts w:ascii="Times New Roman" w:hAnsi="Times New Roman"/>
          <w:sz w:val="24"/>
          <w:szCs w:val="24"/>
        </w:rPr>
      </w:pPr>
      <w:r w:rsidRPr="003F3748">
        <w:rPr>
          <w:rFonts w:ascii="Times New Roman" w:hAnsi="Times New Roman"/>
          <w:sz w:val="24"/>
          <w:szCs w:val="24"/>
        </w:rPr>
        <w:t xml:space="preserve">2. </w:t>
      </w:r>
      <w:r w:rsidRPr="003F3748">
        <w:rPr>
          <w:rStyle w:val="8"/>
          <w:b w:val="0"/>
          <w:bCs w:val="0"/>
          <w:sz w:val="24"/>
          <w:szCs w:val="24"/>
        </w:rPr>
        <w:t>Выборки детских работ — формальных и творческих,</w:t>
      </w:r>
      <w:r w:rsidRPr="003F3748">
        <w:rPr>
          <w:rFonts w:ascii="Times New Roman" w:hAnsi="Times New Roman"/>
          <w:sz w:val="24"/>
          <w:szCs w:val="24"/>
        </w:rPr>
        <w:t xml:space="preserve"> выполненных в ходе обязательных учебных занятий по всем изучаемым предметам, а также в ходе посещаемых учащимися занятий, реализуемых в рамках образовательной программы организации, осуществляющей</w:t>
      </w:r>
      <w:r w:rsidRPr="003F3748">
        <w:rPr>
          <w:rFonts w:ascii="Times New Roman" w:hAnsi="Times New Roman"/>
          <w:color w:val="993300"/>
          <w:sz w:val="24"/>
          <w:szCs w:val="24"/>
        </w:rPr>
        <w:t xml:space="preserve"> </w:t>
      </w:r>
      <w:r w:rsidRPr="003F3748">
        <w:rPr>
          <w:rFonts w:ascii="Times New Roman" w:hAnsi="Times New Roman"/>
          <w:sz w:val="24"/>
          <w:szCs w:val="24"/>
        </w:rPr>
        <w:t>образовательную деятельность.</w:t>
      </w:r>
    </w:p>
    <w:p w:rsidR="000B384C" w:rsidRPr="003F3748" w:rsidRDefault="000B384C" w:rsidP="000B384C">
      <w:pPr>
        <w:pStyle w:val="ab"/>
        <w:spacing w:after="0" w:line="240" w:lineRule="auto"/>
        <w:jc w:val="both"/>
        <w:rPr>
          <w:rFonts w:ascii="Times New Roman" w:hAnsi="Times New Roman"/>
          <w:sz w:val="24"/>
          <w:szCs w:val="24"/>
        </w:rPr>
      </w:pPr>
      <w:r w:rsidRPr="003F3748">
        <w:rPr>
          <w:rFonts w:ascii="Times New Roman" w:hAnsi="Times New Roman"/>
          <w:sz w:val="24"/>
          <w:szCs w:val="24"/>
        </w:rPr>
        <w:t>3. Обязательной составляющей портфолио  достижений являются материалы</w:t>
      </w:r>
      <w:r w:rsidRPr="003F3748">
        <w:rPr>
          <w:rStyle w:val="5"/>
          <w:sz w:val="24"/>
          <w:szCs w:val="24"/>
        </w:rPr>
        <w:t xml:space="preserve"> стартовой диагностики, промежуточных и итоговых стандартизированных работ</w:t>
      </w:r>
      <w:r w:rsidRPr="003F3748">
        <w:rPr>
          <w:rFonts w:ascii="Times New Roman" w:hAnsi="Times New Roman"/>
          <w:sz w:val="24"/>
          <w:szCs w:val="24"/>
        </w:rPr>
        <w:t xml:space="preserve"> по отдельным предметам.</w:t>
      </w:r>
    </w:p>
    <w:p w:rsidR="000B384C" w:rsidRPr="003F3748" w:rsidRDefault="000B384C" w:rsidP="000B384C">
      <w:pPr>
        <w:pStyle w:val="ab"/>
        <w:spacing w:after="0" w:line="240" w:lineRule="auto"/>
        <w:ind w:firstLine="454"/>
        <w:jc w:val="both"/>
        <w:rPr>
          <w:rFonts w:ascii="Times New Roman" w:hAnsi="Times New Roman"/>
          <w:sz w:val="24"/>
          <w:szCs w:val="24"/>
        </w:rPr>
      </w:pPr>
      <w:r w:rsidRPr="003F3748">
        <w:rPr>
          <w:rFonts w:ascii="Times New Roman" w:hAnsi="Times New Roman"/>
          <w:sz w:val="24"/>
          <w:szCs w:val="24"/>
        </w:rPr>
        <w:lastRenderedPageBreak/>
        <w:t xml:space="preserve">Остальные работы должны быть подобраны так, чтобы их совокупность демонстрировала нарастающие успешность, объём и глубину знаний, достижение более высоких уровней формируемых учебных действий. </w:t>
      </w:r>
    </w:p>
    <w:p w:rsidR="000B384C" w:rsidRPr="003F3748" w:rsidRDefault="000B384C" w:rsidP="000B384C">
      <w:pPr>
        <w:pStyle w:val="ab"/>
        <w:spacing w:after="0" w:line="240" w:lineRule="auto"/>
        <w:ind w:firstLine="454"/>
        <w:rPr>
          <w:rFonts w:ascii="Times New Roman" w:hAnsi="Times New Roman"/>
          <w:sz w:val="24"/>
          <w:szCs w:val="24"/>
        </w:rPr>
      </w:pPr>
      <w:r w:rsidRPr="003F3748">
        <w:rPr>
          <w:rFonts w:ascii="Times New Roman" w:hAnsi="Times New Roman"/>
          <w:sz w:val="24"/>
          <w:szCs w:val="24"/>
        </w:rPr>
        <w:t>Оценка индивидуальных образовательных достижений ведётся «методом сложения», при котором фиксируется достижение опорного уровня и его превышение, что позволяет поощрять продвижения обучающихся, выстраивать индивидуальные траектории движения с учётом «зоны ближайшего развития».</w:t>
      </w:r>
    </w:p>
    <w:p w:rsidR="000B384C" w:rsidRPr="003F3748" w:rsidRDefault="000B384C" w:rsidP="000B384C">
      <w:pPr>
        <w:pStyle w:val="ab"/>
        <w:spacing w:after="0" w:line="240" w:lineRule="auto"/>
        <w:ind w:firstLine="454"/>
        <w:rPr>
          <w:rFonts w:ascii="Times New Roman" w:hAnsi="Times New Roman"/>
          <w:color w:val="000000"/>
          <w:sz w:val="24"/>
          <w:szCs w:val="24"/>
        </w:rPr>
      </w:pPr>
      <w:r w:rsidRPr="003F3748">
        <w:rPr>
          <w:rFonts w:ascii="Times New Roman" w:hAnsi="Times New Roman"/>
          <w:sz w:val="24"/>
          <w:szCs w:val="24"/>
        </w:rPr>
        <w:t xml:space="preserve">По результатам </w:t>
      </w:r>
      <w:r w:rsidRPr="003F3748">
        <w:rPr>
          <w:rStyle w:val="af3"/>
          <w:rFonts w:ascii="Times New Roman" w:hAnsi="Times New Roman"/>
          <w:sz w:val="24"/>
          <w:szCs w:val="24"/>
        </w:rPr>
        <w:t>накопленной оценки</w:t>
      </w:r>
      <w:r w:rsidRPr="003F3748">
        <w:rPr>
          <w:rFonts w:ascii="Times New Roman" w:hAnsi="Times New Roman"/>
          <w:sz w:val="24"/>
          <w:szCs w:val="24"/>
        </w:rPr>
        <w:t>, которая формируется на основе материалов</w:t>
      </w:r>
      <w:r w:rsidRPr="003F3748">
        <w:rPr>
          <w:rFonts w:ascii="Times New Roman" w:hAnsi="Times New Roman"/>
          <w:color w:val="000000"/>
          <w:sz w:val="24"/>
          <w:szCs w:val="24"/>
        </w:rPr>
        <w:t xml:space="preserve"> портфолио  достижений, делаются выводы о:</w:t>
      </w:r>
    </w:p>
    <w:p w:rsidR="000B384C" w:rsidRPr="003F3748" w:rsidRDefault="000B384C" w:rsidP="000B384C">
      <w:pPr>
        <w:pStyle w:val="ab"/>
        <w:spacing w:after="0" w:line="240" w:lineRule="auto"/>
        <w:rPr>
          <w:rFonts w:ascii="Times New Roman" w:hAnsi="Times New Roman"/>
          <w:sz w:val="24"/>
          <w:szCs w:val="24"/>
        </w:rPr>
      </w:pPr>
      <w:r w:rsidRPr="003F3748">
        <w:rPr>
          <w:rFonts w:ascii="Times New Roman" w:hAnsi="Times New Roman"/>
          <w:sz w:val="24"/>
          <w:szCs w:val="24"/>
        </w:rPr>
        <w:t xml:space="preserve">- сформированности у обучающегося </w:t>
      </w:r>
      <w:r w:rsidRPr="003F3748">
        <w:rPr>
          <w:rStyle w:val="af4"/>
          <w:rFonts w:ascii="Times New Roman" w:hAnsi="Times New Roman"/>
          <w:sz w:val="24"/>
          <w:szCs w:val="24"/>
        </w:rPr>
        <w:t xml:space="preserve">универсальных </w:t>
      </w:r>
      <w:r w:rsidRPr="003F3748">
        <w:rPr>
          <w:rFonts w:ascii="Times New Roman" w:hAnsi="Times New Roman"/>
          <w:sz w:val="24"/>
          <w:szCs w:val="24"/>
        </w:rPr>
        <w:t xml:space="preserve">и </w:t>
      </w:r>
      <w:r w:rsidRPr="003F3748">
        <w:rPr>
          <w:rStyle w:val="af4"/>
          <w:rFonts w:ascii="Times New Roman" w:hAnsi="Times New Roman"/>
          <w:sz w:val="24"/>
          <w:szCs w:val="24"/>
        </w:rPr>
        <w:t>предметных способов действий</w:t>
      </w:r>
      <w:r w:rsidRPr="003F3748">
        <w:rPr>
          <w:rFonts w:ascii="Times New Roman" w:hAnsi="Times New Roman"/>
          <w:sz w:val="24"/>
          <w:szCs w:val="24"/>
        </w:rPr>
        <w:t xml:space="preserve">, а также </w:t>
      </w:r>
      <w:r w:rsidRPr="003F3748">
        <w:rPr>
          <w:rStyle w:val="af4"/>
          <w:rFonts w:ascii="Times New Roman" w:hAnsi="Times New Roman"/>
          <w:sz w:val="24"/>
          <w:szCs w:val="24"/>
        </w:rPr>
        <w:t>опорной системы знаний</w:t>
      </w:r>
      <w:r w:rsidRPr="003F3748">
        <w:rPr>
          <w:rFonts w:ascii="Times New Roman" w:hAnsi="Times New Roman"/>
          <w:sz w:val="24"/>
          <w:szCs w:val="24"/>
        </w:rPr>
        <w:t>, обеспечивающих ему возможность продолжения образования при получении основного общего образования;</w:t>
      </w:r>
    </w:p>
    <w:p w:rsidR="000B384C" w:rsidRPr="003F3748" w:rsidRDefault="000B384C" w:rsidP="000B384C">
      <w:pPr>
        <w:pStyle w:val="ab"/>
        <w:spacing w:after="0" w:line="240" w:lineRule="auto"/>
        <w:rPr>
          <w:rFonts w:ascii="Times New Roman" w:hAnsi="Times New Roman"/>
          <w:sz w:val="24"/>
          <w:szCs w:val="24"/>
        </w:rPr>
      </w:pPr>
      <w:r w:rsidRPr="003F3748">
        <w:rPr>
          <w:rFonts w:ascii="Times New Roman" w:hAnsi="Times New Roman"/>
          <w:sz w:val="24"/>
          <w:szCs w:val="24"/>
        </w:rPr>
        <w:t xml:space="preserve">- сформированности основ </w:t>
      </w:r>
      <w:r w:rsidRPr="003F3748">
        <w:rPr>
          <w:rStyle w:val="af4"/>
          <w:rFonts w:ascii="Times New Roman" w:hAnsi="Times New Roman"/>
          <w:sz w:val="24"/>
          <w:szCs w:val="24"/>
        </w:rPr>
        <w:t xml:space="preserve">умения учиться, </w:t>
      </w:r>
      <w:r w:rsidRPr="003F3748">
        <w:rPr>
          <w:rFonts w:ascii="Times New Roman" w:hAnsi="Times New Roman"/>
          <w:sz w:val="24"/>
          <w:szCs w:val="24"/>
        </w:rPr>
        <w:t>понимаемой как способности к самоорганизации с целью постановки и решения учебно-познавательных и учебно-практических задач;</w:t>
      </w:r>
    </w:p>
    <w:p w:rsidR="000B384C" w:rsidRPr="003F3748" w:rsidRDefault="000B384C" w:rsidP="000B384C">
      <w:pPr>
        <w:pStyle w:val="ab"/>
        <w:spacing w:after="0" w:line="240" w:lineRule="auto"/>
        <w:rPr>
          <w:rFonts w:ascii="Times New Roman" w:hAnsi="Times New Roman"/>
          <w:sz w:val="24"/>
          <w:szCs w:val="24"/>
        </w:rPr>
      </w:pPr>
      <w:r w:rsidRPr="003F3748">
        <w:rPr>
          <w:rStyle w:val="af4"/>
          <w:rFonts w:ascii="Times New Roman" w:hAnsi="Times New Roman"/>
          <w:i w:val="0"/>
          <w:iCs w:val="0"/>
          <w:sz w:val="24"/>
          <w:szCs w:val="24"/>
        </w:rPr>
        <w:t xml:space="preserve">3) индивидуальном прогрессе </w:t>
      </w:r>
      <w:r w:rsidRPr="003F3748">
        <w:rPr>
          <w:rFonts w:ascii="Times New Roman" w:hAnsi="Times New Roman"/>
          <w:sz w:val="24"/>
          <w:szCs w:val="24"/>
        </w:rPr>
        <w:t>в основных сферах развития личности - мотивационно-смысловой, познавательной, эмоциональной, волевой и саморегуляции.</w:t>
      </w:r>
    </w:p>
    <w:p w:rsidR="000B384C" w:rsidRPr="003F3748" w:rsidRDefault="000B384C" w:rsidP="000B384C">
      <w:pPr>
        <w:pStyle w:val="ab"/>
        <w:spacing w:after="0" w:line="240" w:lineRule="auto"/>
        <w:jc w:val="center"/>
        <w:rPr>
          <w:rStyle w:val="af3"/>
          <w:rFonts w:ascii="Times New Roman" w:hAnsi="Times New Roman"/>
          <w:sz w:val="24"/>
          <w:szCs w:val="24"/>
        </w:rPr>
      </w:pPr>
      <w:r w:rsidRPr="003F3748">
        <w:rPr>
          <w:rStyle w:val="af3"/>
          <w:rFonts w:ascii="Times New Roman" w:hAnsi="Times New Roman"/>
          <w:sz w:val="24"/>
          <w:szCs w:val="24"/>
        </w:rPr>
        <w:t>Итоговая оценка выпускника</w:t>
      </w:r>
    </w:p>
    <w:p w:rsidR="000B384C" w:rsidRPr="003F3748" w:rsidRDefault="000B384C" w:rsidP="000B384C">
      <w:pPr>
        <w:pStyle w:val="ab"/>
        <w:spacing w:after="0" w:line="240" w:lineRule="auto"/>
        <w:ind w:firstLine="708"/>
        <w:rPr>
          <w:rFonts w:ascii="Times New Roman" w:hAnsi="Times New Roman"/>
          <w:sz w:val="24"/>
          <w:szCs w:val="24"/>
        </w:rPr>
      </w:pPr>
      <w:r w:rsidRPr="003F3748">
        <w:rPr>
          <w:rFonts w:ascii="Times New Roman" w:hAnsi="Times New Roman"/>
          <w:color w:val="auto"/>
          <w:sz w:val="24"/>
          <w:szCs w:val="24"/>
        </w:rPr>
        <w:t>Промежуточные итоговые отметки выставляются за каждую четверть (2-4 классы). В конце учебного года во 2-4 классах выставляются итоговые отметки. Итоговая оценка выпускника формируется на основе накопленной оценки по всем учебным предметам и оценок за выполнение итоговых работ по учебным предметам и комплексной работы на межпредметной основе.</w:t>
      </w:r>
      <w:r w:rsidRPr="003F3748">
        <w:rPr>
          <w:rFonts w:ascii="Times New Roman" w:hAnsi="Times New Roman"/>
          <w:sz w:val="24"/>
          <w:szCs w:val="24"/>
        </w:rPr>
        <w:t xml:space="preserve">  При этом накопленная оценка характеризует выполнение всей совокупности планируемых результатов, а также динамику образовательных достижений обучающихся за период обучения. А оценки за итоговые работы характеризуют уровень усвоения обучающимися опорной системы знаний по учебным предметам, а также уровень овладения метапредметными действиями. </w:t>
      </w:r>
    </w:p>
    <w:p w:rsidR="000B384C" w:rsidRPr="003F3748" w:rsidRDefault="000B384C" w:rsidP="00056054">
      <w:pPr>
        <w:pStyle w:val="ab"/>
        <w:spacing w:after="0" w:line="240" w:lineRule="auto"/>
        <w:ind w:firstLine="708"/>
        <w:rPr>
          <w:rFonts w:ascii="Times New Roman" w:hAnsi="Times New Roman"/>
          <w:sz w:val="24"/>
          <w:szCs w:val="24"/>
        </w:rPr>
      </w:pPr>
      <w:r w:rsidRPr="003F3748">
        <w:rPr>
          <w:rFonts w:ascii="Times New Roman" w:hAnsi="Times New Roman"/>
          <w:sz w:val="24"/>
          <w:szCs w:val="24"/>
        </w:rPr>
        <w:t xml:space="preserve">Решение об </w:t>
      </w:r>
      <w:r w:rsidRPr="003F3748">
        <w:rPr>
          <w:rStyle w:val="af3"/>
          <w:rFonts w:ascii="Times New Roman" w:hAnsi="Times New Roman"/>
          <w:b w:val="0"/>
          <w:bCs w:val="0"/>
          <w:sz w:val="24"/>
          <w:szCs w:val="24"/>
        </w:rPr>
        <w:t>успешном освоении обучающимися основной образовательной программы начального общего образования и переводе на следующий уровень общего образования</w:t>
      </w:r>
      <w:r w:rsidRPr="003F3748">
        <w:rPr>
          <w:rStyle w:val="af3"/>
          <w:rFonts w:ascii="Times New Roman" w:hAnsi="Times New Roman"/>
          <w:sz w:val="24"/>
          <w:szCs w:val="24"/>
        </w:rPr>
        <w:t xml:space="preserve"> </w:t>
      </w:r>
      <w:r w:rsidRPr="003F3748">
        <w:rPr>
          <w:rFonts w:ascii="Times New Roman" w:hAnsi="Times New Roman"/>
          <w:sz w:val="24"/>
          <w:szCs w:val="24"/>
        </w:rPr>
        <w:t xml:space="preserve">принимается педагогическим советом школы на основании сделанных выводов о достижении планируемых результатов освоения основной образовательной программы начального общего образования. </w:t>
      </w:r>
    </w:p>
    <w:p w:rsidR="000B384C" w:rsidRPr="003F3748" w:rsidRDefault="000B384C" w:rsidP="00056054">
      <w:pPr>
        <w:pStyle w:val="ab"/>
        <w:spacing w:after="0" w:line="240" w:lineRule="auto"/>
        <w:ind w:firstLine="708"/>
        <w:rPr>
          <w:rFonts w:ascii="Times New Roman" w:hAnsi="Times New Roman"/>
          <w:sz w:val="24"/>
          <w:szCs w:val="24"/>
        </w:rPr>
      </w:pPr>
      <w:r w:rsidRPr="003F3748">
        <w:rPr>
          <w:rFonts w:ascii="Times New Roman" w:hAnsi="Times New Roman"/>
          <w:sz w:val="24"/>
          <w:szCs w:val="24"/>
        </w:rPr>
        <w:t>В случае, если полученные обучающимся итоговые оценки не позволяют сделать однозначного вывода о достижении планируемых результатов, решение о переводе на следующий уровень  общего образования принимается педагогическим советом образовательной организации с учётом динамики образовательных достижений выпускника и контекстной информации об условиях и особенностях его обучения в рамках регламентированных процедур, устанавливаемых Министерством образования и науки Российской Федерации. Все выводы и оценки, включаемые в характеристику, должны быть подтверждены материалами  портфолио достижений и другими объективными показателями.</w:t>
      </w:r>
    </w:p>
    <w:p w:rsidR="00505CDC" w:rsidRPr="003F3748" w:rsidRDefault="00505CDC" w:rsidP="00505CDC">
      <w:pPr>
        <w:pStyle w:val="af1"/>
        <w:spacing w:after="0" w:line="240" w:lineRule="auto"/>
        <w:ind w:left="0" w:firstLine="360"/>
        <w:jc w:val="both"/>
        <w:rPr>
          <w:rStyle w:val="95"/>
          <w:color w:val="000000"/>
          <w:sz w:val="24"/>
          <w:szCs w:val="24"/>
        </w:rPr>
      </w:pPr>
      <w:r w:rsidRPr="003F3748">
        <w:rPr>
          <w:rStyle w:val="95"/>
          <w:color w:val="000000"/>
          <w:sz w:val="24"/>
          <w:szCs w:val="24"/>
        </w:rPr>
        <w:t xml:space="preserve">Оценка достижения учащимися с задержкой психического развития планируемых результатов освоения программы коррекционной работы. </w:t>
      </w:r>
    </w:p>
    <w:p w:rsidR="00196A24" w:rsidRPr="003F3748" w:rsidRDefault="00196A24" w:rsidP="00196A24">
      <w:pPr>
        <w:pStyle w:val="af1"/>
        <w:spacing w:after="0" w:line="240" w:lineRule="auto"/>
        <w:ind w:left="0" w:firstLine="360"/>
        <w:jc w:val="both"/>
        <w:rPr>
          <w:rStyle w:val="95"/>
          <w:b w:val="0"/>
          <w:color w:val="000000"/>
          <w:sz w:val="24"/>
          <w:szCs w:val="24"/>
        </w:rPr>
      </w:pPr>
      <w:r w:rsidRPr="003F3748">
        <w:rPr>
          <w:rStyle w:val="95"/>
          <w:b w:val="0"/>
          <w:color w:val="000000"/>
          <w:sz w:val="24"/>
          <w:szCs w:val="24"/>
        </w:rPr>
        <w:t xml:space="preserve">Оценка результатов освоения обучающимися с ЗПР программы коррекционной работы, составляющей неотъемлемую часть АООП НОО, осуществляется в полном соответствии с требованиями ФГОС НОО обучающихся с ЗПР. </w:t>
      </w:r>
    </w:p>
    <w:p w:rsidR="00196A24" w:rsidRPr="003F3748" w:rsidRDefault="00196A24" w:rsidP="00196A24">
      <w:pPr>
        <w:pStyle w:val="af1"/>
        <w:spacing w:after="0" w:line="240" w:lineRule="auto"/>
        <w:ind w:left="0" w:firstLine="360"/>
        <w:jc w:val="both"/>
        <w:rPr>
          <w:rStyle w:val="95"/>
          <w:b w:val="0"/>
          <w:color w:val="000000"/>
          <w:sz w:val="24"/>
          <w:szCs w:val="24"/>
        </w:rPr>
      </w:pPr>
      <w:r w:rsidRPr="003F3748">
        <w:rPr>
          <w:rStyle w:val="95"/>
          <w:b w:val="0"/>
          <w:color w:val="000000"/>
          <w:sz w:val="24"/>
          <w:szCs w:val="24"/>
        </w:rPr>
        <w:t>При определении подходов к осуществлению оценки результатов освоения обучающимися с ЗПР программы коррекционной работы целесообразно опираться на следующие принципы:</w:t>
      </w:r>
    </w:p>
    <w:p w:rsidR="00196A24" w:rsidRPr="003F3748" w:rsidRDefault="00196A24" w:rsidP="00196A24">
      <w:pPr>
        <w:pStyle w:val="af1"/>
        <w:spacing w:after="0" w:line="240" w:lineRule="auto"/>
        <w:ind w:left="0"/>
        <w:jc w:val="both"/>
        <w:rPr>
          <w:rStyle w:val="95"/>
          <w:b w:val="0"/>
          <w:color w:val="000000"/>
          <w:sz w:val="24"/>
          <w:szCs w:val="24"/>
        </w:rPr>
      </w:pPr>
      <w:r w:rsidRPr="003F3748">
        <w:rPr>
          <w:rStyle w:val="95"/>
          <w:b w:val="0"/>
          <w:color w:val="000000"/>
          <w:sz w:val="24"/>
          <w:szCs w:val="24"/>
        </w:rPr>
        <w:t>1) дифференциации оценки достижений с учетом типологических и индивидуальных особенностей развития и особых образовательных потребностей обучающихся с ЗПР;</w:t>
      </w:r>
    </w:p>
    <w:p w:rsidR="00196A24" w:rsidRPr="003F3748" w:rsidRDefault="00196A24" w:rsidP="00196A24">
      <w:pPr>
        <w:pStyle w:val="af1"/>
        <w:spacing w:after="0" w:line="240" w:lineRule="auto"/>
        <w:ind w:left="0"/>
        <w:jc w:val="both"/>
        <w:rPr>
          <w:rStyle w:val="95"/>
          <w:b w:val="0"/>
          <w:color w:val="000000"/>
          <w:sz w:val="24"/>
          <w:szCs w:val="24"/>
        </w:rPr>
      </w:pPr>
      <w:r w:rsidRPr="003F3748">
        <w:rPr>
          <w:rStyle w:val="95"/>
          <w:b w:val="0"/>
          <w:color w:val="000000"/>
          <w:sz w:val="24"/>
          <w:szCs w:val="24"/>
        </w:rPr>
        <w:lastRenderedPageBreak/>
        <w:t>2) динамичности оценки достижений, предполагающей изучение изменений психического  и социального развития, индивидуальных способностей и возможностей обучающихся с ЗПР;</w:t>
      </w:r>
    </w:p>
    <w:p w:rsidR="00196A24" w:rsidRPr="003F3748" w:rsidRDefault="00196A24" w:rsidP="00196A24">
      <w:pPr>
        <w:pStyle w:val="af1"/>
        <w:spacing w:after="0" w:line="240" w:lineRule="auto"/>
        <w:ind w:left="0"/>
        <w:jc w:val="both"/>
        <w:rPr>
          <w:rStyle w:val="95"/>
          <w:b w:val="0"/>
          <w:color w:val="000000"/>
          <w:sz w:val="24"/>
          <w:szCs w:val="24"/>
        </w:rPr>
      </w:pPr>
      <w:r w:rsidRPr="003F3748">
        <w:rPr>
          <w:rStyle w:val="95"/>
          <w:b w:val="0"/>
          <w:color w:val="000000"/>
          <w:sz w:val="24"/>
          <w:szCs w:val="24"/>
        </w:rPr>
        <w:t xml:space="preserve">3) единства параметров, критериев и инструментария оценки достижений в освоении содержания АООП НОО, что сможет обеспечить объективность оценки. </w:t>
      </w:r>
    </w:p>
    <w:p w:rsidR="00196A24" w:rsidRPr="003F3748" w:rsidRDefault="00196A24" w:rsidP="00196A24">
      <w:pPr>
        <w:pStyle w:val="af1"/>
        <w:spacing w:after="0" w:line="240" w:lineRule="auto"/>
        <w:ind w:left="0" w:firstLine="360"/>
        <w:jc w:val="both"/>
        <w:rPr>
          <w:rStyle w:val="95"/>
          <w:b w:val="0"/>
          <w:color w:val="000000"/>
          <w:sz w:val="24"/>
          <w:szCs w:val="24"/>
        </w:rPr>
      </w:pPr>
      <w:r w:rsidRPr="003F3748">
        <w:rPr>
          <w:rStyle w:val="95"/>
          <w:b w:val="0"/>
          <w:color w:val="000000"/>
          <w:sz w:val="24"/>
          <w:szCs w:val="24"/>
        </w:rPr>
        <w:t>Эти принципы, отражая основные закономерности целостного процесса образования  обучающихся с ЗПР, самым тесным образом взаимосвязаны и касаются одновременно разных сторон процесса осуществления оценки результатов освоения программы коррекционной работы.</w:t>
      </w:r>
    </w:p>
    <w:p w:rsidR="00196A24" w:rsidRPr="003F3748" w:rsidRDefault="00196A24" w:rsidP="00196A24">
      <w:pPr>
        <w:pStyle w:val="af1"/>
        <w:spacing w:after="0" w:line="240" w:lineRule="auto"/>
        <w:ind w:left="0" w:firstLine="360"/>
        <w:jc w:val="both"/>
        <w:rPr>
          <w:rStyle w:val="95"/>
          <w:b w:val="0"/>
          <w:color w:val="000000"/>
          <w:sz w:val="24"/>
          <w:szCs w:val="24"/>
        </w:rPr>
      </w:pPr>
      <w:r w:rsidRPr="003F3748">
        <w:rPr>
          <w:rStyle w:val="95"/>
          <w:b w:val="0"/>
          <w:color w:val="000000"/>
          <w:sz w:val="24"/>
          <w:szCs w:val="24"/>
        </w:rPr>
        <w:t xml:space="preserve">Основным объектом оценки достижений планируемых результатов освоения обучающимися с ЗПР программы коррекционной работы, выступает наличие положительной динамики обучающихся в интегративных показателях, отражающих успешность достижения образовательных достижений и преодоления отклонений развития. </w:t>
      </w:r>
    </w:p>
    <w:p w:rsidR="00196A24" w:rsidRPr="003F3748" w:rsidRDefault="00196A24" w:rsidP="00196A24">
      <w:pPr>
        <w:pStyle w:val="af1"/>
        <w:spacing w:after="0" w:line="240" w:lineRule="auto"/>
        <w:ind w:left="0" w:firstLine="360"/>
        <w:jc w:val="both"/>
        <w:rPr>
          <w:rStyle w:val="95"/>
          <w:b w:val="0"/>
          <w:color w:val="auto"/>
          <w:sz w:val="24"/>
          <w:szCs w:val="24"/>
        </w:rPr>
      </w:pPr>
      <w:r w:rsidRPr="003F3748">
        <w:rPr>
          <w:rStyle w:val="95"/>
          <w:b w:val="0"/>
          <w:color w:val="000000"/>
          <w:sz w:val="24"/>
          <w:szCs w:val="24"/>
        </w:rPr>
        <w:t xml:space="preserve">Оценка результатов освоения обучающимися с ЗПР программы коррекционной работы может осуществляться с помощью мониторинговых процедур. Мониторинг, обладая такими характеристиками, как непрерывность, диагностичность, научность, информативность, наличие обратной связи, позволяет осуществить не только оценку достижений планируемых результатов освоения обучающимися программы коррекционной работы, но и вносить (в случае необходимости) коррективы в ее содержание и организацию.  В целях оценки результатов освоения обучающимися с ЗПР программы коррекционной работы целесообразно использовать все три формы мониторинга: стартовую, текущую и </w:t>
      </w:r>
      <w:r w:rsidRPr="003F3748">
        <w:rPr>
          <w:rStyle w:val="95"/>
          <w:b w:val="0"/>
          <w:color w:val="auto"/>
          <w:sz w:val="24"/>
          <w:szCs w:val="24"/>
        </w:rPr>
        <w:t>финишную диагностику.</w:t>
      </w:r>
    </w:p>
    <w:p w:rsidR="00196A24" w:rsidRPr="003F3748" w:rsidRDefault="00196A24" w:rsidP="00196A24">
      <w:pPr>
        <w:pStyle w:val="af1"/>
        <w:spacing w:after="0" w:line="240" w:lineRule="auto"/>
        <w:ind w:left="0" w:firstLine="360"/>
        <w:jc w:val="both"/>
        <w:rPr>
          <w:rStyle w:val="95"/>
          <w:b w:val="0"/>
          <w:color w:val="auto"/>
          <w:sz w:val="24"/>
          <w:szCs w:val="24"/>
        </w:rPr>
      </w:pPr>
      <w:r w:rsidRPr="003F3748">
        <w:rPr>
          <w:rStyle w:val="95"/>
          <w:b w:val="0"/>
          <w:color w:val="auto"/>
          <w:sz w:val="24"/>
          <w:szCs w:val="24"/>
        </w:rPr>
        <w:t>Стартовая диагностика позволяет наряду с выявлением индивидуальных особых образовательных потребностей и возможностей обучающихся, выявить исходный уровень развития интегративных показателей, свидетельствующий о степени влияния нарушений развития на учебно-познавательную деятельность и повседневную жизнь.</w:t>
      </w:r>
    </w:p>
    <w:p w:rsidR="00196A24" w:rsidRPr="003F3748" w:rsidRDefault="00196A24" w:rsidP="00196A24">
      <w:pPr>
        <w:pStyle w:val="af1"/>
        <w:spacing w:after="0" w:line="240" w:lineRule="auto"/>
        <w:ind w:left="0" w:firstLine="360"/>
        <w:jc w:val="both"/>
        <w:rPr>
          <w:rStyle w:val="95"/>
          <w:b w:val="0"/>
          <w:color w:val="auto"/>
          <w:sz w:val="24"/>
          <w:szCs w:val="24"/>
        </w:rPr>
      </w:pPr>
      <w:r w:rsidRPr="003F3748">
        <w:rPr>
          <w:rStyle w:val="95"/>
          <w:b w:val="0"/>
          <w:color w:val="auto"/>
          <w:sz w:val="24"/>
          <w:szCs w:val="24"/>
        </w:rPr>
        <w:t xml:space="preserve">Текущая диагностика используется для осуществления мониторинга в течение всего времени обучения обучающегося на начальной ступени образования. При использовании данной формы мониторинга можно использовать экспресс-диагностику интегративных показателей, состояние которых позволяет судить об успешности (наличие положительной динамики) или неуспешности (отсутствие даже незначительной положительной динамики) обучающихся с ЗПР в освоении планируемых результатов овладения программой коррекционной работы. Данные эксперсс-диагностики выступают в качестве ориентировочной основы для определения дальнейшей стратегии: продолжения реализации разработанной программы коррекционной работы или внесения в нее определенных корректив. </w:t>
      </w:r>
    </w:p>
    <w:p w:rsidR="00196A24" w:rsidRPr="003F3748" w:rsidRDefault="00196A24" w:rsidP="00196A24">
      <w:pPr>
        <w:pStyle w:val="af1"/>
        <w:spacing w:after="0" w:line="240" w:lineRule="auto"/>
        <w:ind w:left="0" w:firstLine="360"/>
        <w:jc w:val="both"/>
        <w:rPr>
          <w:rStyle w:val="95"/>
          <w:b w:val="0"/>
          <w:color w:val="000000"/>
          <w:sz w:val="24"/>
          <w:szCs w:val="24"/>
        </w:rPr>
      </w:pPr>
      <w:r w:rsidRPr="003F3748">
        <w:rPr>
          <w:rStyle w:val="95"/>
          <w:b w:val="0"/>
          <w:color w:val="auto"/>
          <w:sz w:val="24"/>
          <w:szCs w:val="24"/>
        </w:rPr>
        <w:t>Целью финишной диагностики</w:t>
      </w:r>
      <w:r w:rsidRPr="003F3748">
        <w:rPr>
          <w:rStyle w:val="95"/>
          <w:b w:val="0"/>
          <w:color w:val="000000"/>
          <w:sz w:val="24"/>
          <w:szCs w:val="24"/>
        </w:rPr>
        <w:t>, приводящейся на заключительном этапе (окончание учебного года, окончание обучения на начальной ступени школьного образования), выступает оценка достижений обучающегося с ЗПР в соответствии с планируемыми результатами освоения  обучающимися программы коррекционной работы.</w:t>
      </w:r>
    </w:p>
    <w:p w:rsidR="00196A24" w:rsidRPr="003F3748" w:rsidRDefault="00196A24" w:rsidP="00196A24">
      <w:pPr>
        <w:pStyle w:val="af1"/>
        <w:spacing w:after="0" w:line="240" w:lineRule="auto"/>
        <w:ind w:left="0" w:firstLine="360"/>
        <w:jc w:val="both"/>
        <w:rPr>
          <w:rStyle w:val="95"/>
          <w:b w:val="0"/>
          <w:color w:val="000000"/>
          <w:sz w:val="24"/>
          <w:szCs w:val="24"/>
        </w:rPr>
      </w:pPr>
      <w:r w:rsidRPr="003F3748">
        <w:rPr>
          <w:rStyle w:val="95"/>
          <w:b w:val="0"/>
          <w:color w:val="000000"/>
          <w:sz w:val="24"/>
          <w:szCs w:val="24"/>
        </w:rPr>
        <w:t>Организационно-содержательные характеристики стартовой, текущей и финишной диагностики разрабатывает образовательная организация с учетом типологических и индивидуальных особенностей обучающихся, их индивидуальных особых образовательных потребностей.</w:t>
      </w:r>
    </w:p>
    <w:p w:rsidR="00196A24" w:rsidRPr="003F3748" w:rsidRDefault="00196A24" w:rsidP="00196A24">
      <w:pPr>
        <w:pStyle w:val="af1"/>
        <w:spacing w:after="0" w:line="240" w:lineRule="auto"/>
        <w:ind w:left="0" w:firstLine="360"/>
        <w:jc w:val="both"/>
        <w:rPr>
          <w:rStyle w:val="95"/>
          <w:b w:val="0"/>
          <w:color w:val="000000"/>
          <w:sz w:val="24"/>
          <w:szCs w:val="24"/>
        </w:rPr>
      </w:pPr>
      <w:r w:rsidRPr="003F3748">
        <w:rPr>
          <w:rStyle w:val="95"/>
          <w:b w:val="0"/>
          <w:color w:val="000000"/>
          <w:sz w:val="24"/>
          <w:szCs w:val="24"/>
        </w:rPr>
        <w:t xml:space="preserve">В случаях стойкого отсутствия положительной динамики в результатах освоения программы коррекционной работы обучающегося в случае согласия родителей (законных представителей) необходимо направить на расширенное психолого-медико-педагогическое обследование для получения необходимой информации, позволяющей внести коррективы в организацию и содержание программы коррекционной работы. </w:t>
      </w:r>
    </w:p>
    <w:p w:rsidR="00196A24" w:rsidRPr="003F3748" w:rsidRDefault="00196A24" w:rsidP="00196A24">
      <w:pPr>
        <w:pStyle w:val="af1"/>
        <w:spacing w:after="0" w:line="240" w:lineRule="auto"/>
        <w:ind w:left="0" w:firstLine="360"/>
        <w:jc w:val="both"/>
        <w:rPr>
          <w:rStyle w:val="95"/>
          <w:b w:val="0"/>
          <w:color w:val="000000"/>
          <w:sz w:val="24"/>
          <w:szCs w:val="24"/>
        </w:rPr>
      </w:pPr>
      <w:r w:rsidRPr="003F3748">
        <w:rPr>
          <w:rStyle w:val="95"/>
          <w:b w:val="0"/>
          <w:color w:val="000000"/>
          <w:sz w:val="24"/>
          <w:szCs w:val="24"/>
        </w:rPr>
        <w:t xml:space="preserve">Для полноты оценки достижений планируемых результатов освоения обучающимися программы коррекционной работы, следует учитывать мнение родителей (законных </w:t>
      </w:r>
      <w:r w:rsidRPr="003F3748">
        <w:rPr>
          <w:rStyle w:val="95"/>
          <w:b w:val="0"/>
          <w:color w:val="000000"/>
          <w:sz w:val="24"/>
          <w:szCs w:val="24"/>
        </w:rPr>
        <w:lastRenderedPageBreak/>
        <w:t xml:space="preserve">представителей), поскольку наличие положительной динамики обучающихся по интегративным показателям, свидетельствующей об ослаблении (отсутствии ослабления) степени влияния нарушений развития на жизнедеятельность обучающихся, проявляется не только в учебно-познавательной деятельности, но и повседневной жизни. </w:t>
      </w:r>
    </w:p>
    <w:p w:rsidR="00056054" w:rsidRPr="003F3748" w:rsidRDefault="00056054" w:rsidP="00056054">
      <w:pPr>
        <w:pStyle w:val="a6"/>
        <w:adjustRightInd w:val="0"/>
        <w:spacing w:before="0" w:beforeAutospacing="0" w:after="0" w:afterAutospacing="0"/>
        <w:jc w:val="center"/>
        <w:rPr>
          <w:b/>
          <w:bCs/>
        </w:rPr>
      </w:pPr>
    </w:p>
    <w:p w:rsidR="00196A24" w:rsidRPr="003F3748" w:rsidRDefault="00196A24" w:rsidP="00056054">
      <w:pPr>
        <w:pStyle w:val="a6"/>
        <w:adjustRightInd w:val="0"/>
        <w:spacing w:before="0" w:beforeAutospacing="0" w:after="0" w:afterAutospacing="0"/>
        <w:jc w:val="center"/>
        <w:rPr>
          <w:b/>
          <w:bCs/>
        </w:rPr>
      </w:pPr>
      <w:r w:rsidRPr="003F3748">
        <w:rPr>
          <w:b/>
          <w:bCs/>
          <w:lang w:val="en-US"/>
        </w:rPr>
        <w:t>II</w:t>
      </w:r>
      <w:r w:rsidRPr="003F3748">
        <w:rPr>
          <w:b/>
          <w:bCs/>
        </w:rPr>
        <w:t>. СОДЕРЖАТЕЛЬНЫЙ РАЗДЕЛ</w:t>
      </w:r>
    </w:p>
    <w:p w:rsidR="00196A24" w:rsidRPr="003F3748" w:rsidRDefault="00196A24" w:rsidP="00196A24">
      <w:pPr>
        <w:pStyle w:val="default"/>
        <w:spacing w:before="0" w:beforeAutospacing="0" w:after="0" w:afterAutospacing="0"/>
      </w:pPr>
      <w:r w:rsidRPr="003F3748">
        <w:rPr>
          <w:b/>
        </w:rPr>
        <w:t xml:space="preserve">2.1. </w:t>
      </w:r>
      <w:r w:rsidRPr="003F3748">
        <w:rPr>
          <w:b/>
          <w:bCs/>
        </w:rPr>
        <w:t xml:space="preserve">Программа формирования универсальных учебных действий </w:t>
      </w:r>
      <w:r w:rsidRPr="003F3748">
        <w:t xml:space="preserve">АООП НОО обучающихся с ЗПР </w:t>
      </w:r>
      <w:r w:rsidR="00AB3312" w:rsidRPr="003F3748">
        <w:t>(</w:t>
      </w:r>
      <w:r w:rsidRPr="003F3748">
        <w:t>вариант</w:t>
      </w:r>
      <w:r w:rsidR="00AB3312" w:rsidRPr="003F3748">
        <w:t xml:space="preserve"> </w:t>
      </w:r>
      <w:r w:rsidRPr="003F3748">
        <w:t>7.1.</w:t>
      </w:r>
      <w:r w:rsidR="00AB3312" w:rsidRPr="003F3748">
        <w:t>)</w:t>
      </w:r>
      <w:r w:rsidRPr="003F3748">
        <w:t xml:space="preserve">  соответствует ООП НОО М</w:t>
      </w:r>
      <w:r w:rsidR="002117ED" w:rsidRPr="003F3748">
        <w:t>К</w:t>
      </w:r>
      <w:r w:rsidRPr="003F3748">
        <w:t xml:space="preserve">ОУ </w:t>
      </w:r>
      <w:r w:rsidR="002117ED" w:rsidRPr="003F3748">
        <w:t>Добромысловской СОШ</w:t>
      </w:r>
      <w:r w:rsidR="004073C5" w:rsidRPr="003F3748">
        <w:t xml:space="preserve"> (</w:t>
      </w:r>
      <w:r w:rsidR="004073C5" w:rsidRPr="00E440C5">
        <w:t>раздел 2.</w:t>
      </w:r>
      <w:r w:rsidR="00E440C5" w:rsidRPr="00E440C5">
        <w:t>1</w:t>
      </w:r>
      <w:r w:rsidR="004073C5" w:rsidRPr="00E440C5">
        <w:t>.)</w:t>
      </w:r>
      <w:r w:rsidRPr="00E440C5">
        <w:t>.</w:t>
      </w:r>
    </w:p>
    <w:p w:rsidR="00056054" w:rsidRPr="003F3748" w:rsidRDefault="002117ED" w:rsidP="00056054">
      <w:pPr>
        <w:widowControl w:val="0"/>
        <w:tabs>
          <w:tab w:val="left" w:pos="142"/>
          <w:tab w:val="left" w:pos="284"/>
          <w:tab w:val="right" w:leader="dot" w:pos="9639"/>
        </w:tabs>
        <w:autoSpaceDE w:val="0"/>
        <w:autoSpaceDN w:val="0"/>
        <w:adjustRightInd w:val="0"/>
        <w:spacing w:after="0" w:line="240" w:lineRule="auto"/>
        <w:jc w:val="both"/>
        <w:rPr>
          <w:rFonts w:ascii="Times New Roman" w:eastAsia="Calibri" w:hAnsi="Times New Roman" w:cs="Times New Roman"/>
          <w:color w:val="auto"/>
          <w:sz w:val="24"/>
          <w:szCs w:val="24"/>
        </w:rPr>
      </w:pPr>
      <w:r w:rsidRPr="003F3748">
        <w:rPr>
          <w:rFonts w:ascii="Times New Roman" w:hAnsi="Times New Roman" w:cs="Times New Roman"/>
          <w:b/>
          <w:color w:val="auto"/>
          <w:sz w:val="24"/>
          <w:szCs w:val="24"/>
        </w:rPr>
        <w:t>2.</w:t>
      </w:r>
      <w:r w:rsidR="00196A24" w:rsidRPr="003F3748">
        <w:rPr>
          <w:rFonts w:ascii="Times New Roman" w:hAnsi="Times New Roman" w:cs="Times New Roman"/>
          <w:b/>
          <w:color w:val="auto"/>
          <w:sz w:val="24"/>
          <w:szCs w:val="24"/>
        </w:rPr>
        <w:t xml:space="preserve">2. </w:t>
      </w:r>
      <w:r w:rsidRPr="003F3748">
        <w:rPr>
          <w:rFonts w:ascii="Times New Roman" w:hAnsi="Times New Roman" w:cs="Times New Roman"/>
          <w:b/>
          <w:color w:val="auto"/>
          <w:sz w:val="24"/>
          <w:szCs w:val="24"/>
        </w:rPr>
        <w:t>П</w:t>
      </w:r>
      <w:r w:rsidR="00196A24" w:rsidRPr="003F3748">
        <w:rPr>
          <w:rFonts w:ascii="Times New Roman" w:hAnsi="Times New Roman" w:cs="Times New Roman"/>
          <w:b/>
          <w:bCs/>
          <w:color w:val="auto"/>
          <w:sz w:val="24"/>
          <w:szCs w:val="24"/>
        </w:rPr>
        <w:t>рограммы учебных предметов</w:t>
      </w:r>
      <w:r w:rsidR="00056054" w:rsidRPr="003F3748">
        <w:rPr>
          <w:rFonts w:ascii="Times New Roman" w:hAnsi="Times New Roman" w:cs="Times New Roman"/>
          <w:b/>
          <w:bCs/>
          <w:color w:val="auto"/>
          <w:sz w:val="24"/>
          <w:szCs w:val="24"/>
        </w:rPr>
        <w:t xml:space="preserve">, </w:t>
      </w:r>
      <w:r w:rsidRPr="003F3748">
        <w:rPr>
          <w:rFonts w:ascii="Times New Roman" w:hAnsi="Times New Roman" w:cs="Times New Roman"/>
          <w:color w:val="auto"/>
          <w:sz w:val="24"/>
          <w:szCs w:val="24"/>
        </w:rPr>
        <w:t>курсов коррекционно-развивающей области</w:t>
      </w:r>
      <w:r w:rsidR="00056054" w:rsidRPr="003F3748">
        <w:rPr>
          <w:rFonts w:ascii="Times New Roman" w:eastAsia="Calibri" w:hAnsi="Times New Roman" w:cs="Times New Roman"/>
          <w:color w:val="auto"/>
          <w:sz w:val="24"/>
          <w:szCs w:val="24"/>
        </w:rPr>
        <w:t>.</w:t>
      </w:r>
    </w:p>
    <w:p w:rsidR="00056054" w:rsidRPr="003F3748" w:rsidRDefault="00056054" w:rsidP="00056054">
      <w:pPr>
        <w:widowControl w:val="0"/>
        <w:tabs>
          <w:tab w:val="left" w:pos="142"/>
          <w:tab w:val="left" w:pos="284"/>
        </w:tabs>
        <w:autoSpaceDE w:val="0"/>
        <w:autoSpaceDN w:val="0"/>
        <w:adjustRightInd w:val="0"/>
        <w:spacing w:after="0" w:line="240" w:lineRule="auto"/>
        <w:jc w:val="both"/>
        <w:rPr>
          <w:rFonts w:ascii="Times New Roman" w:hAnsi="Times New Roman" w:cs="Times New Roman"/>
          <w:sz w:val="24"/>
          <w:szCs w:val="24"/>
        </w:rPr>
      </w:pPr>
      <w:r w:rsidRPr="003F3748">
        <w:rPr>
          <w:rFonts w:ascii="Times New Roman" w:hAnsi="Times New Roman" w:cs="Times New Roman"/>
          <w:sz w:val="24"/>
          <w:szCs w:val="24"/>
        </w:rPr>
        <w:tab/>
      </w:r>
      <w:r w:rsidRPr="003F3748">
        <w:rPr>
          <w:rFonts w:ascii="Times New Roman" w:hAnsi="Times New Roman" w:cs="Times New Roman"/>
          <w:sz w:val="24"/>
          <w:szCs w:val="24"/>
        </w:rPr>
        <w:tab/>
        <w:t>Адаптированные образовательные  программы учебных предметов и курсов (Приложение) разработаны на основе учебно-методического комплекта «Школа России», которые включают в себя завершённые предметные линии учебников по основным учебным предметам начального общего образования. Все учебники включены в Федеральный перечень учебников и отвечают требованиям ФГОС, обеспечивают преемственность с дошкольным и основным общим образованием.</w:t>
      </w:r>
    </w:p>
    <w:p w:rsidR="00056054" w:rsidRPr="003F3748" w:rsidRDefault="00056054" w:rsidP="00056054">
      <w:pPr>
        <w:tabs>
          <w:tab w:val="left" w:pos="142"/>
          <w:tab w:val="left" w:pos="284"/>
        </w:tabs>
        <w:autoSpaceDE w:val="0"/>
        <w:autoSpaceDN w:val="0"/>
        <w:adjustRightInd w:val="0"/>
        <w:spacing w:after="0" w:line="240" w:lineRule="auto"/>
        <w:jc w:val="both"/>
        <w:rPr>
          <w:rFonts w:ascii="Times New Roman" w:hAnsi="Times New Roman" w:cs="Times New Roman"/>
          <w:sz w:val="24"/>
          <w:szCs w:val="24"/>
        </w:rPr>
      </w:pPr>
      <w:r w:rsidRPr="003F3748">
        <w:rPr>
          <w:rFonts w:ascii="Times New Roman" w:hAnsi="Times New Roman" w:cs="Times New Roman"/>
          <w:sz w:val="24"/>
          <w:szCs w:val="24"/>
        </w:rPr>
        <w:tab/>
      </w:r>
      <w:r w:rsidRPr="003F3748">
        <w:rPr>
          <w:rFonts w:ascii="Times New Roman" w:hAnsi="Times New Roman" w:cs="Times New Roman"/>
          <w:sz w:val="24"/>
          <w:szCs w:val="24"/>
        </w:rPr>
        <w:tab/>
        <w:t xml:space="preserve">Адаптированные образовательные программы  педагогов разработаны на основе </w:t>
      </w:r>
      <w:r w:rsidRPr="003F3748">
        <w:rPr>
          <w:rFonts w:ascii="Times New Roman" w:hAnsi="Times New Roman" w:cs="Times New Roman"/>
          <w:bCs/>
          <w:sz w:val="24"/>
          <w:szCs w:val="24"/>
        </w:rPr>
        <w:t>положения о порядке разработки адаптированных образовательных программ начального общего образования обучающихся с ограниченными возможностями здоровья</w:t>
      </w:r>
      <w:r w:rsidRPr="003F3748">
        <w:rPr>
          <w:rFonts w:ascii="Times New Roman" w:hAnsi="Times New Roman" w:cs="Times New Roman"/>
          <w:b/>
          <w:bCs/>
          <w:sz w:val="24"/>
          <w:szCs w:val="24"/>
        </w:rPr>
        <w:t xml:space="preserve">. </w:t>
      </w:r>
      <w:r w:rsidRPr="003F3748">
        <w:rPr>
          <w:rFonts w:ascii="Times New Roman" w:hAnsi="Times New Roman" w:cs="Times New Roman"/>
          <w:sz w:val="24"/>
          <w:szCs w:val="24"/>
        </w:rPr>
        <w:t>Рабочие программы отдельных учебных предметов прилагаются.</w:t>
      </w:r>
    </w:p>
    <w:p w:rsidR="00196A24" w:rsidRPr="003F3748" w:rsidRDefault="002117ED" w:rsidP="00196A24">
      <w:pPr>
        <w:pStyle w:val="default"/>
        <w:spacing w:before="0" w:beforeAutospacing="0" w:after="0" w:afterAutospacing="0"/>
        <w:jc w:val="both"/>
      </w:pPr>
      <w:r w:rsidRPr="003F3748">
        <w:rPr>
          <w:b/>
        </w:rPr>
        <w:t>2.</w:t>
      </w:r>
      <w:r w:rsidR="00196A24" w:rsidRPr="003F3748">
        <w:rPr>
          <w:b/>
        </w:rPr>
        <w:t>3.</w:t>
      </w:r>
      <w:r w:rsidR="00196A24" w:rsidRPr="003F3748">
        <w:t xml:space="preserve"> </w:t>
      </w:r>
      <w:r w:rsidR="00196A24" w:rsidRPr="003F3748">
        <w:rPr>
          <w:b/>
          <w:bCs/>
        </w:rPr>
        <w:t xml:space="preserve">Программа духовно-нравственного развития, воспитания </w:t>
      </w:r>
      <w:r w:rsidR="00196A24" w:rsidRPr="003F3748">
        <w:t xml:space="preserve">соответствует ООП НОО </w:t>
      </w:r>
      <w:r w:rsidRPr="003F3748">
        <w:t>МКОУ Добромысловской СОШ</w:t>
      </w:r>
      <w:r w:rsidR="004073C5" w:rsidRPr="003F3748">
        <w:t xml:space="preserve"> </w:t>
      </w:r>
      <w:r w:rsidR="004073C5" w:rsidRPr="00E440C5">
        <w:t>(раздел 2.</w:t>
      </w:r>
      <w:r w:rsidR="00E440C5" w:rsidRPr="00E440C5">
        <w:t>3</w:t>
      </w:r>
      <w:r w:rsidR="004073C5" w:rsidRPr="00E440C5">
        <w:t>.)</w:t>
      </w:r>
      <w:r w:rsidR="00196A24" w:rsidRPr="00E440C5">
        <w:t>.</w:t>
      </w:r>
      <w:r w:rsidR="00196A24" w:rsidRPr="003F3748">
        <w:t xml:space="preserve"> </w:t>
      </w:r>
    </w:p>
    <w:p w:rsidR="00196A24" w:rsidRPr="003F3748" w:rsidRDefault="002117ED" w:rsidP="002117ED">
      <w:pPr>
        <w:pStyle w:val="default"/>
        <w:spacing w:before="0" w:beforeAutospacing="0" w:after="0" w:afterAutospacing="0"/>
        <w:jc w:val="both"/>
        <w:rPr>
          <w:b/>
          <w:bCs/>
        </w:rPr>
      </w:pPr>
      <w:r w:rsidRPr="003F3748">
        <w:rPr>
          <w:b/>
        </w:rPr>
        <w:t>2.</w:t>
      </w:r>
      <w:r w:rsidR="00196A24" w:rsidRPr="003F3748">
        <w:rPr>
          <w:b/>
        </w:rPr>
        <w:t xml:space="preserve">4. </w:t>
      </w:r>
      <w:r w:rsidR="00196A24" w:rsidRPr="003F3748">
        <w:rPr>
          <w:b/>
          <w:bCs/>
        </w:rPr>
        <w:t xml:space="preserve">Программа формирования экологической культуры, здорового и безопасного образа жизни </w:t>
      </w:r>
      <w:r w:rsidR="00196A24" w:rsidRPr="003F3748">
        <w:t xml:space="preserve">соответствует ООП НОО </w:t>
      </w:r>
      <w:r w:rsidRPr="003F3748">
        <w:t>МКОУ Добромысловской СОШ</w:t>
      </w:r>
      <w:r w:rsidR="004073C5" w:rsidRPr="003F3748">
        <w:t xml:space="preserve"> (</w:t>
      </w:r>
      <w:r w:rsidR="004073C5" w:rsidRPr="00E440C5">
        <w:t>раздел 2.</w:t>
      </w:r>
      <w:r w:rsidR="00E440C5" w:rsidRPr="00E440C5">
        <w:t>4</w:t>
      </w:r>
      <w:r w:rsidR="004073C5" w:rsidRPr="00E440C5">
        <w:t>.)</w:t>
      </w:r>
    </w:p>
    <w:p w:rsidR="002117ED" w:rsidRPr="009B17C7" w:rsidRDefault="002117ED" w:rsidP="009B17C7">
      <w:pPr>
        <w:pStyle w:val="default"/>
        <w:spacing w:before="0" w:beforeAutospacing="0" w:after="0" w:afterAutospacing="0"/>
        <w:jc w:val="both"/>
        <w:rPr>
          <w:b/>
        </w:rPr>
      </w:pPr>
      <w:r w:rsidRPr="009B17C7">
        <w:rPr>
          <w:b/>
          <w:bCs/>
        </w:rPr>
        <w:t xml:space="preserve">2.5 </w:t>
      </w:r>
      <w:r w:rsidRPr="009B17C7">
        <w:rPr>
          <w:b/>
        </w:rPr>
        <w:t>Программа коррекционной работы</w:t>
      </w:r>
    </w:p>
    <w:p w:rsidR="009B17C7" w:rsidRPr="009B17C7" w:rsidRDefault="009B17C7" w:rsidP="009B17C7">
      <w:pPr>
        <w:tabs>
          <w:tab w:val="left" w:pos="284"/>
        </w:tabs>
        <w:spacing w:after="0" w:line="240" w:lineRule="auto"/>
        <w:ind w:right="1558"/>
        <w:jc w:val="center"/>
        <w:textAlignment w:val="top"/>
        <w:rPr>
          <w:rFonts w:ascii="Times New Roman" w:eastAsia="Times New Roman" w:hAnsi="Times New Roman" w:cs="Times New Roman"/>
          <w:b/>
          <w:bCs/>
          <w:color w:val="auto"/>
          <w:spacing w:val="6"/>
          <w:sz w:val="24"/>
          <w:szCs w:val="24"/>
          <w:shd w:val="clear" w:color="auto" w:fill="FFFFFF"/>
        </w:rPr>
      </w:pPr>
      <w:r w:rsidRPr="00647FED">
        <w:rPr>
          <w:rFonts w:ascii="Times New Roman" w:hAnsi="Times New Roman" w:cs="Times New Roman"/>
          <w:color w:val="auto"/>
          <w:sz w:val="24"/>
          <w:szCs w:val="24"/>
        </w:rPr>
        <w:tab/>
      </w:r>
      <w:r w:rsidRPr="00647FED">
        <w:rPr>
          <w:rFonts w:ascii="Times New Roman" w:hAnsi="Times New Roman" w:cs="Times New Roman"/>
          <w:color w:val="auto"/>
          <w:sz w:val="24"/>
          <w:szCs w:val="24"/>
        </w:rPr>
        <w:tab/>
      </w:r>
      <w:r w:rsidRPr="009B17C7">
        <w:rPr>
          <w:rFonts w:ascii="Times New Roman" w:eastAsia="Times New Roman" w:hAnsi="Times New Roman" w:cs="Times New Roman"/>
          <w:b/>
          <w:bCs/>
          <w:color w:val="auto"/>
          <w:spacing w:val="6"/>
          <w:sz w:val="24"/>
          <w:szCs w:val="24"/>
          <w:shd w:val="clear" w:color="auto" w:fill="FFFFFF"/>
        </w:rPr>
        <w:t>Пояснительная записка</w:t>
      </w:r>
    </w:p>
    <w:p w:rsidR="009B17C7" w:rsidRPr="009B17C7" w:rsidRDefault="009B17C7" w:rsidP="009B17C7">
      <w:pPr>
        <w:pStyle w:val="Zag1"/>
        <w:tabs>
          <w:tab w:val="left" w:leader="dot" w:pos="624"/>
        </w:tabs>
        <w:spacing w:after="0" w:line="240" w:lineRule="auto"/>
        <w:jc w:val="both"/>
        <w:rPr>
          <w:rStyle w:val="Zag11"/>
          <w:rFonts w:eastAsia="@Arial Unicode MS"/>
          <w:b w:val="0"/>
          <w:bCs w:val="0"/>
          <w:color w:val="auto"/>
          <w:lang w:val="ru-RU"/>
        </w:rPr>
      </w:pPr>
      <w:r w:rsidRPr="009B17C7">
        <w:rPr>
          <w:b w:val="0"/>
          <w:color w:val="auto"/>
          <w:lang w:val="ru-RU"/>
        </w:rPr>
        <w:tab/>
        <w:t xml:space="preserve">Программа коррекционной работы разработана в соответствии с требованиями Закона «Об образовании в Российской Федерации» от 29.12.2012г, Федерального государственного образовательного стандарта начального общего образования, Концепции УМК «Школа России», а также с учетом опыта работы школы по данной проблематике, </w:t>
      </w:r>
      <w:r w:rsidRPr="009B17C7">
        <w:rPr>
          <w:rStyle w:val="Zag11"/>
          <w:rFonts w:eastAsia="@Arial Unicode MS"/>
          <w:b w:val="0"/>
          <w:bCs w:val="0"/>
          <w:color w:val="auto"/>
          <w:lang w:val="ru-RU"/>
        </w:rPr>
        <w:t>программно-методического, кадрового, информационного и материально-технического обеспечения образовательного учреждения.</w:t>
      </w:r>
    </w:p>
    <w:p w:rsidR="009B17C7" w:rsidRPr="009B17C7" w:rsidRDefault="009B17C7" w:rsidP="009B17C7">
      <w:pPr>
        <w:pStyle w:val="Osnova"/>
        <w:tabs>
          <w:tab w:val="left" w:leader="dot" w:pos="624"/>
        </w:tabs>
        <w:spacing w:line="240" w:lineRule="auto"/>
        <w:ind w:firstLine="567"/>
        <w:rPr>
          <w:rStyle w:val="Zag11"/>
          <w:rFonts w:ascii="Times New Roman" w:eastAsia="@Arial Unicode MS" w:hAnsi="Times New Roman" w:cs="Times New Roman"/>
          <w:color w:val="auto"/>
          <w:sz w:val="24"/>
          <w:szCs w:val="24"/>
          <w:lang w:val="ru-RU"/>
        </w:rPr>
      </w:pPr>
      <w:r w:rsidRPr="009B17C7">
        <w:rPr>
          <w:rStyle w:val="Zag11"/>
          <w:rFonts w:ascii="Times New Roman" w:eastAsia="@Arial Unicode MS" w:hAnsi="Times New Roman" w:cs="Times New Roman"/>
          <w:color w:val="auto"/>
          <w:sz w:val="24"/>
          <w:szCs w:val="24"/>
          <w:lang w:val="ru-RU"/>
        </w:rPr>
        <w:t>Программа коррекционной работы в соответствии с  ФГОС направлена на создание системы комплексной помощи детям с ограниченными возможностями здоровья</w:t>
      </w:r>
      <w:r w:rsidRPr="009B17C7">
        <w:rPr>
          <w:rStyle w:val="Zag11"/>
          <w:rFonts w:ascii="Times New Roman" w:eastAsia="@Arial Unicode MS" w:hAnsi="Times New Roman" w:cs="Times New Roman"/>
          <w:color w:val="auto"/>
          <w:sz w:val="24"/>
          <w:szCs w:val="24"/>
          <w:vertAlign w:val="superscript"/>
          <w:lang w:val="ru-RU"/>
        </w:rPr>
        <w:t xml:space="preserve"> </w:t>
      </w:r>
      <w:r w:rsidRPr="009B17C7">
        <w:rPr>
          <w:rStyle w:val="Zag11"/>
          <w:rFonts w:ascii="Times New Roman" w:eastAsia="@Arial Unicode MS" w:hAnsi="Times New Roman" w:cs="Times New Roman"/>
          <w:color w:val="auto"/>
          <w:sz w:val="24"/>
          <w:szCs w:val="24"/>
          <w:lang w:val="ru-RU"/>
        </w:rPr>
        <w:t xml:space="preserve"> в освоении основной образовательной программы начального общего образования (далее – ООП), коррекцию недостатков в физическом и (или) психическом развитии обучающихся,  их социальную адаптацию и оказание помощи детям этой категории в освоении ООП.</w:t>
      </w:r>
    </w:p>
    <w:p w:rsidR="009B17C7" w:rsidRPr="009B17C7" w:rsidRDefault="009B17C7" w:rsidP="009B17C7">
      <w:pPr>
        <w:pStyle w:val="ab"/>
        <w:spacing w:after="0" w:line="240" w:lineRule="auto"/>
        <w:ind w:firstLine="454"/>
        <w:rPr>
          <w:rFonts w:ascii="Times New Roman" w:hAnsi="Times New Roman"/>
          <w:color w:val="auto"/>
          <w:sz w:val="24"/>
          <w:szCs w:val="24"/>
        </w:rPr>
      </w:pPr>
      <w:r w:rsidRPr="009B17C7">
        <w:rPr>
          <w:rFonts w:ascii="Times New Roman" w:hAnsi="Times New Roman"/>
          <w:color w:val="auto"/>
          <w:sz w:val="24"/>
          <w:szCs w:val="24"/>
        </w:rPr>
        <w:t>Одной из важнейших задач начального образования в соответствии с Федеральным государственным образовательным стандартом начального общего образования также является обеспечение «условий для индивидуального развития всех обучающихся, в особенности тех, кто в наибольшей степени нуждается в специальных условиях обучения,–  детей с ограниченными возможностями здоровья»,</w:t>
      </w:r>
      <w:r w:rsidRPr="009B17C7">
        <w:rPr>
          <w:rFonts w:ascii="Times New Roman" w:hAnsi="Times New Roman"/>
          <w:color w:val="auto"/>
          <w:position w:val="8"/>
          <w:sz w:val="24"/>
          <w:szCs w:val="24"/>
        </w:rPr>
        <w:t xml:space="preserve">  </w:t>
      </w:r>
      <w:r w:rsidRPr="009B17C7">
        <w:rPr>
          <w:rFonts w:ascii="Times New Roman" w:hAnsi="Times New Roman"/>
          <w:color w:val="auto"/>
          <w:sz w:val="24"/>
          <w:szCs w:val="24"/>
        </w:rPr>
        <w:t>«учет образовательных способностей детей с ограниченными возможностями здоровья».</w:t>
      </w:r>
    </w:p>
    <w:p w:rsidR="009B17C7" w:rsidRPr="009B17C7" w:rsidRDefault="009B17C7" w:rsidP="009B17C7">
      <w:pPr>
        <w:pStyle w:val="Osnova"/>
        <w:tabs>
          <w:tab w:val="left" w:leader="dot" w:pos="624"/>
        </w:tabs>
        <w:spacing w:line="240" w:lineRule="auto"/>
        <w:ind w:firstLine="0"/>
        <w:rPr>
          <w:rStyle w:val="Zag11"/>
          <w:rFonts w:ascii="Times New Roman" w:eastAsia="@Arial Unicode MS" w:hAnsi="Times New Roman" w:cs="Times New Roman"/>
          <w:b/>
          <w:bCs/>
          <w:color w:val="auto"/>
          <w:sz w:val="24"/>
          <w:szCs w:val="24"/>
          <w:lang w:val="ru-RU"/>
        </w:rPr>
      </w:pPr>
      <w:r w:rsidRPr="009B17C7">
        <w:rPr>
          <w:rStyle w:val="Zag11"/>
          <w:rFonts w:ascii="Times New Roman" w:eastAsia="@Arial Unicode MS" w:hAnsi="Times New Roman" w:cs="Times New Roman"/>
          <w:b/>
          <w:bCs/>
          <w:color w:val="auto"/>
          <w:sz w:val="24"/>
          <w:szCs w:val="24"/>
          <w:lang w:val="ru-RU"/>
        </w:rPr>
        <w:t>Цель программы</w:t>
      </w:r>
    </w:p>
    <w:p w:rsidR="009B17C7" w:rsidRPr="009B17C7" w:rsidRDefault="009B17C7" w:rsidP="009B17C7">
      <w:pPr>
        <w:pStyle w:val="Osnova"/>
        <w:tabs>
          <w:tab w:val="left" w:leader="dot" w:pos="624"/>
        </w:tabs>
        <w:spacing w:line="240" w:lineRule="auto"/>
        <w:ind w:firstLine="0"/>
        <w:rPr>
          <w:rStyle w:val="Zag11"/>
          <w:rFonts w:ascii="Times New Roman" w:eastAsia="@Arial Unicode MS" w:hAnsi="Times New Roman" w:cs="Times New Roman"/>
          <w:b/>
          <w:bCs/>
          <w:color w:val="auto"/>
          <w:sz w:val="24"/>
          <w:szCs w:val="24"/>
          <w:lang w:val="ru-RU"/>
        </w:rPr>
      </w:pPr>
      <w:r w:rsidRPr="009B17C7">
        <w:rPr>
          <w:rStyle w:val="Zag11"/>
          <w:rFonts w:ascii="Times New Roman" w:eastAsia="@Arial Unicode MS" w:hAnsi="Times New Roman" w:cs="Times New Roman"/>
          <w:color w:val="auto"/>
          <w:sz w:val="24"/>
          <w:szCs w:val="24"/>
          <w:lang w:val="ru-RU"/>
        </w:rPr>
        <w:t xml:space="preserve">Программа коррекционной работы в соответствии со Стандартом </w:t>
      </w:r>
      <w:r w:rsidRPr="009B17C7">
        <w:rPr>
          <w:rStyle w:val="Zag11"/>
          <w:rFonts w:ascii="Times New Roman" w:eastAsia="@Arial Unicode MS" w:hAnsi="Times New Roman" w:cs="Times New Roman"/>
          <w:b/>
          <w:bCs/>
          <w:color w:val="auto"/>
          <w:sz w:val="24"/>
          <w:szCs w:val="24"/>
          <w:lang w:val="ru-RU"/>
        </w:rPr>
        <w:t>направлена на:</w:t>
      </w:r>
    </w:p>
    <w:p w:rsidR="009B17C7" w:rsidRPr="009B17C7" w:rsidRDefault="009B17C7" w:rsidP="00100F4A">
      <w:pPr>
        <w:widowControl w:val="0"/>
        <w:numPr>
          <w:ilvl w:val="0"/>
          <w:numId w:val="15"/>
        </w:numPr>
        <w:tabs>
          <w:tab w:val="clear" w:pos="720"/>
          <w:tab w:val="num" w:pos="284"/>
        </w:tabs>
        <w:spacing w:after="0" w:line="240" w:lineRule="auto"/>
        <w:ind w:left="0" w:firstLine="0"/>
        <w:jc w:val="both"/>
        <w:rPr>
          <w:rFonts w:ascii="Times New Roman" w:hAnsi="Times New Roman" w:cs="Times New Roman"/>
          <w:color w:val="auto"/>
          <w:sz w:val="24"/>
          <w:szCs w:val="24"/>
        </w:rPr>
      </w:pPr>
      <w:r w:rsidRPr="009B17C7">
        <w:rPr>
          <w:rFonts w:ascii="Times New Roman" w:hAnsi="Times New Roman" w:cs="Times New Roman"/>
          <w:color w:val="auto"/>
          <w:sz w:val="24"/>
          <w:szCs w:val="24"/>
        </w:rPr>
        <w:t>преодоление затруднений учащихся в учебной деятельности;</w:t>
      </w:r>
    </w:p>
    <w:p w:rsidR="009B17C7" w:rsidRPr="009B17C7" w:rsidRDefault="009B17C7" w:rsidP="00100F4A">
      <w:pPr>
        <w:widowControl w:val="0"/>
        <w:numPr>
          <w:ilvl w:val="0"/>
          <w:numId w:val="15"/>
        </w:numPr>
        <w:tabs>
          <w:tab w:val="clear" w:pos="720"/>
          <w:tab w:val="num" w:pos="284"/>
        </w:tabs>
        <w:spacing w:after="0" w:line="240" w:lineRule="auto"/>
        <w:ind w:left="0" w:firstLine="0"/>
        <w:jc w:val="both"/>
        <w:rPr>
          <w:rFonts w:ascii="Times New Roman" w:hAnsi="Times New Roman" w:cs="Times New Roman"/>
          <w:color w:val="auto"/>
          <w:sz w:val="24"/>
          <w:szCs w:val="24"/>
        </w:rPr>
      </w:pPr>
      <w:r w:rsidRPr="009B17C7">
        <w:rPr>
          <w:rFonts w:ascii="Times New Roman" w:hAnsi="Times New Roman" w:cs="Times New Roman"/>
          <w:color w:val="auto"/>
          <w:sz w:val="24"/>
          <w:szCs w:val="24"/>
        </w:rPr>
        <w:t xml:space="preserve">овладение навыками адаптации учащихся к социуму; </w:t>
      </w:r>
    </w:p>
    <w:p w:rsidR="009B17C7" w:rsidRPr="009B17C7" w:rsidRDefault="009B17C7" w:rsidP="00100F4A">
      <w:pPr>
        <w:widowControl w:val="0"/>
        <w:numPr>
          <w:ilvl w:val="0"/>
          <w:numId w:val="15"/>
        </w:numPr>
        <w:tabs>
          <w:tab w:val="clear" w:pos="720"/>
          <w:tab w:val="num" w:pos="284"/>
        </w:tabs>
        <w:spacing w:after="0" w:line="240" w:lineRule="auto"/>
        <w:ind w:left="0" w:firstLine="0"/>
        <w:jc w:val="both"/>
        <w:rPr>
          <w:rFonts w:ascii="Times New Roman" w:hAnsi="Times New Roman" w:cs="Times New Roman"/>
          <w:color w:val="auto"/>
          <w:sz w:val="24"/>
          <w:szCs w:val="24"/>
        </w:rPr>
      </w:pPr>
      <w:r w:rsidRPr="009B17C7">
        <w:rPr>
          <w:rFonts w:ascii="Times New Roman" w:hAnsi="Times New Roman" w:cs="Times New Roman"/>
          <w:color w:val="auto"/>
          <w:sz w:val="24"/>
          <w:szCs w:val="24"/>
        </w:rPr>
        <w:t>психолого-медико-педагогическое сопровождение школьников, имеющих проблемы в обучении;</w:t>
      </w:r>
    </w:p>
    <w:p w:rsidR="009B17C7" w:rsidRPr="009B17C7" w:rsidRDefault="009B17C7" w:rsidP="00100F4A">
      <w:pPr>
        <w:widowControl w:val="0"/>
        <w:numPr>
          <w:ilvl w:val="0"/>
          <w:numId w:val="15"/>
        </w:numPr>
        <w:tabs>
          <w:tab w:val="clear" w:pos="720"/>
          <w:tab w:val="num" w:pos="284"/>
        </w:tabs>
        <w:spacing w:after="0" w:line="240" w:lineRule="auto"/>
        <w:ind w:left="0" w:firstLine="0"/>
        <w:jc w:val="both"/>
        <w:rPr>
          <w:rFonts w:ascii="Times New Roman" w:hAnsi="Times New Roman" w:cs="Times New Roman"/>
          <w:color w:val="auto"/>
          <w:sz w:val="24"/>
          <w:szCs w:val="24"/>
        </w:rPr>
      </w:pPr>
      <w:r w:rsidRPr="009B17C7">
        <w:rPr>
          <w:rFonts w:ascii="Times New Roman" w:hAnsi="Times New Roman" w:cs="Times New Roman"/>
          <w:color w:val="auto"/>
          <w:sz w:val="24"/>
          <w:szCs w:val="24"/>
        </w:rPr>
        <w:t>развитие потенциала учащихся с ограниченными возможностями.</w:t>
      </w:r>
    </w:p>
    <w:p w:rsidR="009B17C7" w:rsidRPr="009B17C7" w:rsidRDefault="009B17C7" w:rsidP="009B17C7">
      <w:pPr>
        <w:pStyle w:val="Osnova"/>
        <w:tabs>
          <w:tab w:val="left" w:leader="dot" w:pos="624"/>
        </w:tabs>
        <w:spacing w:line="240" w:lineRule="auto"/>
        <w:jc w:val="left"/>
        <w:rPr>
          <w:rStyle w:val="Zag11"/>
          <w:rFonts w:ascii="Times New Roman" w:eastAsia="@Arial Unicode MS" w:hAnsi="Times New Roman" w:cs="Times New Roman"/>
          <w:color w:val="auto"/>
          <w:sz w:val="24"/>
          <w:szCs w:val="24"/>
          <w:lang w:val="ru-RU"/>
        </w:rPr>
      </w:pPr>
      <w:r w:rsidRPr="009B17C7">
        <w:rPr>
          <w:rStyle w:val="Zag11"/>
          <w:rFonts w:ascii="Times New Roman" w:eastAsia="@Arial Unicode MS" w:hAnsi="Times New Roman" w:cs="Times New Roman"/>
          <w:color w:val="auto"/>
          <w:sz w:val="24"/>
          <w:szCs w:val="24"/>
          <w:lang w:val="ru-RU"/>
        </w:rPr>
        <w:t xml:space="preserve">Программа коррекционной работы предусматривает создание специальных условий обучения и воспитания, позволяющих учитывать особые образовательные потребности </w:t>
      </w:r>
      <w:r w:rsidRPr="009B17C7">
        <w:rPr>
          <w:rStyle w:val="Zag11"/>
          <w:rFonts w:ascii="Times New Roman" w:eastAsia="@Arial Unicode MS" w:hAnsi="Times New Roman" w:cs="Times New Roman"/>
          <w:color w:val="auto"/>
          <w:sz w:val="24"/>
          <w:szCs w:val="24"/>
          <w:lang w:val="ru-RU"/>
        </w:rPr>
        <w:lastRenderedPageBreak/>
        <w:t>детей с умеренно ограниченными возможностями здоровья посредством индивидуализации и дифференциации  образовательного процесса.</w:t>
      </w:r>
    </w:p>
    <w:p w:rsidR="009B17C7" w:rsidRPr="009B17C7" w:rsidRDefault="009B17C7" w:rsidP="009B17C7">
      <w:pPr>
        <w:pStyle w:val="Osnova"/>
        <w:tabs>
          <w:tab w:val="left" w:leader="dot" w:pos="624"/>
        </w:tabs>
        <w:spacing w:line="240" w:lineRule="auto"/>
        <w:jc w:val="left"/>
        <w:rPr>
          <w:rStyle w:val="Zag11"/>
          <w:rFonts w:ascii="Times New Roman" w:eastAsia="@Arial Unicode MS" w:hAnsi="Times New Roman" w:cs="Times New Roman"/>
          <w:color w:val="auto"/>
          <w:sz w:val="24"/>
          <w:szCs w:val="24"/>
          <w:lang w:val="ru-RU"/>
        </w:rPr>
      </w:pPr>
      <w:r w:rsidRPr="009B17C7">
        <w:rPr>
          <w:rStyle w:val="Zag11"/>
          <w:rFonts w:ascii="Times New Roman" w:eastAsia="@Arial Unicode MS" w:hAnsi="Times New Roman" w:cs="Times New Roman"/>
          <w:color w:val="auto"/>
          <w:sz w:val="24"/>
          <w:szCs w:val="24"/>
          <w:lang w:val="ru-RU"/>
        </w:rPr>
        <w:t>Программа коррекционной работы может предусматривать как вариативные формы получения образования, так и различные варианты специального сопровождения детей с умеренно ограниченными возможностями здоровья. Это формы обучения в общеобразовательном классе по общей образовательной программе начального общего образования или по адаптированной образовательной  программе, с использованием надомной  формы обучения. Варьироваться могут степень участия специалистов сопровождения, а также организационные формы работы.</w:t>
      </w:r>
    </w:p>
    <w:p w:rsidR="009B17C7" w:rsidRPr="009B17C7" w:rsidRDefault="009B17C7" w:rsidP="00100F4A">
      <w:pPr>
        <w:pStyle w:val="Osnova"/>
        <w:tabs>
          <w:tab w:val="left" w:leader="dot" w:pos="624"/>
        </w:tabs>
        <w:spacing w:line="240" w:lineRule="auto"/>
        <w:ind w:firstLine="0"/>
        <w:rPr>
          <w:rStyle w:val="Zag11"/>
          <w:rFonts w:ascii="Times New Roman" w:eastAsia="@Arial Unicode MS" w:hAnsi="Times New Roman" w:cs="Times New Roman"/>
          <w:b/>
          <w:bCs/>
          <w:color w:val="auto"/>
          <w:sz w:val="24"/>
          <w:szCs w:val="24"/>
          <w:lang w:val="ru-RU"/>
        </w:rPr>
      </w:pPr>
      <w:r w:rsidRPr="009B17C7">
        <w:rPr>
          <w:rStyle w:val="Zag11"/>
          <w:rFonts w:ascii="Times New Roman" w:eastAsia="@Arial Unicode MS" w:hAnsi="Times New Roman" w:cs="Times New Roman"/>
          <w:b/>
          <w:bCs/>
          <w:color w:val="auto"/>
          <w:sz w:val="24"/>
          <w:szCs w:val="24"/>
          <w:lang w:val="ru-RU"/>
        </w:rPr>
        <w:t>Задачи программы</w:t>
      </w:r>
    </w:p>
    <w:p w:rsidR="009B17C7" w:rsidRPr="009B17C7" w:rsidRDefault="009B17C7" w:rsidP="009B17C7">
      <w:pPr>
        <w:pStyle w:val="21"/>
        <w:numPr>
          <w:ilvl w:val="0"/>
          <w:numId w:val="0"/>
        </w:numPr>
        <w:spacing w:line="240" w:lineRule="auto"/>
        <w:rPr>
          <w:sz w:val="24"/>
        </w:rPr>
      </w:pPr>
      <w:r w:rsidRPr="009B17C7">
        <w:rPr>
          <w:sz w:val="24"/>
        </w:rPr>
        <w:t>- своевременное выявление детей с трудностями адаптации, обусловленными ограниченными возможностями здоровья;</w:t>
      </w:r>
    </w:p>
    <w:p w:rsidR="009B17C7" w:rsidRPr="009B17C7" w:rsidRDefault="009B17C7" w:rsidP="009B17C7">
      <w:pPr>
        <w:pStyle w:val="21"/>
        <w:numPr>
          <w:ilvl w:val="0"/>
          <w:numId w:val="0"/>
        </w:numPr>
        <w:spacing w:line="240" w:lineRule="auto"/>
        <w:rPr>
          <w:sz w:val="24"/>
        </w:rPr>
      </w:pPr>
      <w:r w:rsidRPr="009B17C7">
        <w:rPr>
          <w:sz w:val="24"/>
        </w:rPr>
        <w:t>- определение особых образовательных потребностей детей с ОВЗ, детей­инвалидов;</w:t>
      </w:r>
    </w:p>
    <w:p w:rsidR="009B17C7" w:rsidRPr="009B17C7" w:rsidRDefault="009B17C7" w:rsidP="009B17C7">
      <w:pPr>
        <w:pStyle w:val="21"/>
        <w:numPr>
          <w:ilvl w:val="0"/>
          <w:numId w:val="0"/>
        </w:numPr>
        <w:spacing w:line="240" w:lineRule="auto"/>
        <w:rPr>
          <w:sz w:val="24"/>
        </w:rPr>
      </w:pPr>
      <w:r w:rsidRPr="009B17C7">
        <w:rPr>
          <w:sz w:val="24"/>
        </w:rPr>
        <w:t>- определение особенностей организации образовательной деятельности для рассматриваемой категории детей в соответствии с индивидуальными особенностями каждого ребенка, структурой нарушения развития и степенью его выраженности;</w:t>
      </w:r>
    </w:p>
    <w:p w:rsidR="009B17C7" w:rsidRPr="009B17C7" w:rsidRDefault="009B17C7" w:rsidP="009B17C7">
      <w:pPr>
        <w:pStyle w:val="21"/>
        <w:numPr>
          <w:ilvl w:val="0"/>
          <w:numId w:val="0"/>
        </w:numPr>
        <w:spacing w:line="240" w:lineRule="auto"/>
        <w:rPr>
          <w:sz w:val="24"/>
        </w:rPr>
      </w:pPr>
      <w:r w:rsidRPr="009B17C7">
        <w:rPr>
          <w:sz w:val="24"/>
        </w:rPr>
        <w:t>- создание условий, способствующих освоению детьми с ОВЗ основной образовательной программы начального общего образования и их интеграции в образовательной организации;</w:t>
      </w:r>
    </w:p>
    <w:p w:rsidR="009B17C7" w:rsidRPr="009B17C7" w:rsidRDefault="009B17C7" w:rsidP="009B17C7">
      <w:pPr>
        <w:pStyle w:val="21"/>
        <w:numPr>
          <w:ilvl w:val="0"/>
          <w:numId w:val="0"/>
        </w:numPr>
        <w:spacing w:line="240" w:lineRule="auto"/>
        <w:rPr>
          <w:sz w:val="24"/>
        </w:rPr>
      </w:pPr>
      <w:r w:rsidRPr="009B17C7">
        <w:rPr>
          <w:sz w:val="24"/>
        </w:rPr>
        <w:t>- осуществление индивидуально ориентированной психолого­медико­педагогической помощи детям с ОВЗ с учетом особенностей психического и (или) физического развития, индивидуальных возможностей детей (в соответствии с рекомендациями психолого­медико­педагогической комиссии);</w:t>
      </w:r>
    </w:p>
    <w:p w:rsidR="009B17C7" w:rsidRPr="009B17C7" w:rsidRDefault="009B17C7" w:rsidP="009B17C7">
      <w:pPr>
        <w:pStyle w:val="21"/>
        <w:numPr>
          <w:ilvl w:val="0"/>
          <w:numId w:val="0"/>
        </w:numPr>
        <w:spacing w:line="240" w:lineRule="auto"/>
        <w:rPr>
          <w:sz w:val="24"/>
        </w:rPr>
      </w:pPr>
      <w:r w:rsidRPr="009B17C7">
        <w:rPr>
          <w:sz w:val="24"/>
        </w:rPr>
        <w:t>- разработка и реализация индивидуальных учебных планов, организация индивидуальных и (или) групповых занятий для детей с выраженным нарушением в физическом и (или) психическом развитии, сопровождаемые поддержкой тьютора образовательной организации;</w:t>
      </w:r>
    </w:p>
    <w:p w:rsidR="009B17C7" w:rsidRPr="009B17C7" w:rsidRDefault="009B17C7" w:rsidP="009B17C7">
      <w:pPr>
        <w:pStyle w:val="21"/>
        <w:numPr>
          <w:ilvl w:val="0"/>
          <w:numId w:val="0"/>
        </w:numPr>
        <w:spacing w:line="240" w:lineRule="auto"/>
        <w:rPr>
          <w:sz w:val="24"/>
        </w:rPr>
      </w:pPr>
      <w:r w:rsidRPr="009B17C7">
        <w:rPr>
          <w:sz w:val="24"/>
        </w:rPr>
        <w:t>- обеспечение возможности обучения и воспитания по дополнительным образовательным программам и получения дополнительных образовательных коррекционных услуг;</w:t>
      </w:r>
    </w:p>
    <w:p w:rsidR="009B17C7" w:rsidRPr="009B17C7" w:rsidRDefault="009B17C7" w:rsidP="009B17C7">
      <w:pPr>
        <w:pStyle w:val="21"/>
        <w:numPr>
          <w:ilvl w:val="0"/>
          <w:numId w:val="0"/>
        </w:numPr>
        <w:spacing w:line="240" w:lineRule="auto"/>
        <w:rPr>
          <w:sz w:val="24"/>
        </w:rPr>
      </w:pPr>
      <w:r w:rsidRPr="009B17C7">
        <w:rPr>
          <w:sz w:val="24"/>
        </w:rPr>
        <w:t>- реализация системы мероприятий по социальной адаптации детей с ОВЗ;</w:t>
      </w:r>
    </w:p>
    <w:p w:rsidR="009B17C7" w:rsidRPr="009B17C7" w:rsidRDefault="009B17C7" w:rsidP="009B17C7">
      <w:pPr>
        <w:pStyle w:val="21"/>
        <w:numPr>
          <w:ilvl w:val="0"/>
          <w:numId w:val="0"/>
        </w:numPr>
        <w:spacing w:line="240" w:lineRule="auto"/>
        <w:rPr>
          <w:sz w:val="24"/>
        </w:rPr>
      </w:pPr>
      <w:r w:rsidRPr="009B17C7">
        <w:rPr>
          <w:sz w:val="24"/>
        </w:rPr>
        <w:t>- оказание родителям (законным представителям) детей с ОВЗ консультативной и методической помощи по медицинским, социальным, правовым и другим вопросам.</w:t>
      </w:r>
    </w:p>
    <w:p w:rsidR="009B17C7" w:rsidRPr="00100F4A" w:rsidRDefault="00100F4A" w:rsidP="00100F4A">
      <w:pPr>
        <w:pStyle w:val="Osnova"/>
        <w:tabs>
          <w:tab w:val="left" w:leader="dot" w:pos="624"/>
        </w:tabs>
        <w:spacing w:line="240" w:lineRule="auto"/>
        <w:ind w:firstLine="0"/>
        <w:rPr>
          <w:rStyle w:val="Zag11"/>
          <w:rFonts w:ascii="Times New Roman" w:eastAsia="@Arial Unicode MS" w:hAnsi="Times New Roman" w:cs="Times New Roman"/>
          <w:color w:val="auto"/>
          <w:sz w:val="24"/>
          <w:szCs w:val="24"/>
          <w:lang w:val="ru-RU"/>
        </w:rPr>
      </w:pPr>
      <w:r>
        <w:rPr>
          <w:rStyle w:val="Zag11"/>
          <w:rFonts w:ascii="Times New Roman" w:eastAsia="@Arial Unicode MS" w:hAnsi="Times New Roman" w:cs="Times New Roman"/>
          <w:iCs/>
          <w:color w:val="auto"/>
          <w:sz w:val="24"/>
          <w:szCs w:val="24"/>
          <w:lang w:val="ru-RU"/>
        </w:rPr>
        <w:tab/>
      </w:r>
      <w:r w:rsidR="009B17C7" w:rsidRPr="00100F4A">
        <w:rPr>
          <w:rStyle w:val="Zag11"/>
          <w:rFonts w:ascii="Times New Roman" w:eastAsia="@Arial Unicode MS" w:hAnsi="Times New Roman" w:cs="Times New Roman"/>
          <w:iCs/>
          <w:color w:val="auto"/>
          <w:sz w:val="24"/>
          <w:szCs w:val="24"/>
          <w:lang w:val="ru-RU"/>
        </w:rPr>
        <w:t>Содержание программы коррекционной работы определяют следующие</w:t>
      </w:r>
      <w:r w:rsidR="009B17C7" w:rsidRPr="00100F4A">
        <w:rPr>
          <w:rStyle w:val="Zag11"/>
          <w:rFonts w:ascii="Times New Roman" w:eastAsia="@Arial Unicode MS" w:hAnsi="Times New Roman" w:cs="Times New Roman"/>
          <w:color w:val="auto"/>
          <w:sz w:val="24"/>
          <w:szCs w:val="24"/>
          <w:lang w:val="ru-RU"/>
        </w:rPr>
        <w:t xml:space="preserve"> </w:t>
      </w:r>
      <w:r w:rsidR="009B17C7" w:rsidRPr="00100F4A">
        <w:rPr>
          <w:rStyle w:val="Zag11"/>
          <w:rFonts w:ascii="Times New Roman" w:eastAsia="@Arial Unicode MS" w:hAnsi="Times New Roman" w:cs="Times New Roman"/>
          <w:b/>
          <w:color w:val="auto"/>
          <w:sz w:val="24"/>
          <w:szCs w:val="24"/>
          <w:lang w:val="ru-RU"/>
        </w:rPr>
        <w:t>принципы</w:t>
      </w:r>
      <w:r w:rsidR="009B17C7" w:rsidRPr="00100F4A">
        <w:rPr>
          <w:rStyle w:val="Zag11"/>
          <w:rFonts w:ascii="Times New Roman" w:eastAsia="@Arial Unicode MS" w:hAnsi="Times New Roman" w:cs="Times New Roman"/>
          <w:color w:val="auto"/>
          <w:sz w:val="24"/>
          <w:szCs w:val="24"/>
          <w:lang w:val="ru-RU"/>
        </w:rPr>
        <w:t>:</w:t>
      </w:r>
    </w:p>
    <w:p w:rsidR="009B17C7" w:rsidRPr="009B17C7" w:rsidRDefault="009B17C7" w:rsidP="00100F4A">
      <w:pPr>
        <w:pStyle w:val="Osnova"/>
        <w:tabs>
          <w:tab w:val="left" w:pos="284"/>
          <w:tab w:val="left" w:leader="dot" w:pos="624"/>
        </w:tabs>
        <w:spacing w:line="240" w:lineRule="auto"/>
        <w:ind w:firstLine="0"/>
        <w:rPr>
          <w:rStyle w:val="Zag11"/>
          <w:rFonts w:ascii="Times New Roman" w:eastAsia="@Arial Unicode MS" w:hAnsi="Times New Roman" w:cs="Times New Roman"/>
          <w:color w:val="auto"/>
          <w:sz w:val="24"/>
          <w:szCs w:val="24"/>
          <w:lang w:val="ru-RU"/>
        </w:rPr>
      </w:pPr>
      <w:r w:rsidRPr="009B17C7">
        <w:rPr>
          <w:rStyle w:val="Zag11"/>
          <w:rFonts w:ascii="Times New Roman" w:eastAsia="@Arial Unicode MS" w:hAnsi="Times New Roman" w:cs="Times New Roman"/>
          <w:color w:val="auto"/>
          <w:sz w:val="24"/>
          <w:szCs w:val="24"/>
          <w:lang w:val="ru-RU"/>
        </w:rPr>
        <w:t xml:space="preserve">— </w:t>
      </w:r>
      <w:r w:rsidRPr="009B17C7">
        <w:rPr>
          <w:rStyle w:val="Zag11"/>
          <w:rFonts w:ascii="Times New Roman" w:eastAsia="@Arial Unicode MS" w:hAnsi="Times New Roman" w:cs="Times New Roman"/>
          <w:i/>
          <w:iCs/>
          <w:color w:val="auto"/>
          <w:sz w:val="24"/>
          <w:szCs w:val="24"/>
          <w:lang w:val="ru-RU"/>
        </w:rPr>
        <w:t>Соблюдение интересов ребёнка</w:t>
      </w:r>
      <w:r w:rsidRPr="009B17C7">
        <w:rPr>
          <w:rStyle w:val="Zag11"/>
          <w:rFonts w:ascii="Times New Roman" w:eastAsia="@Arial Unicode MS" w:hAnsi="Times New Roman" w:cs="Times New Roman"/>
          <w:color w:val="auto"/>
          <w:sz w:val="24"/>
          <w:szCs w:val="24"/>
          <w:lang w:val="ru-RU"/>
        </w:rPr>
        <w:t>. Принцип определяет позицию специалиста, который призван решать проблему ребёнка с максимальной пользой и в интересах ребёнка.</w:t>
      </w:r>
    </w:p>
    <w:p w:rsidR="009B17C7" w:rsidRPr="009B17C7" w:rsidRDefault="009B17C7" w:rsidP="00100F4A">
      <w:pPr>
        <w:pStyle w:val="Osnova"/>
        <w:tabs>
          <w:tab w:val="left" w:pos="284"/>
          <w:tab w:val="left" w:leader="dot" w:pos="624"/>
        </w:tabs>
        <w:spacing w:line="240" w:lineRule="auto"/>
        <w:ind w:firstLine="0"/>
        <w:rPr>
          <w:rStyle w:val="Zag11"/>
          <w:rFonts w:ascii="Times New Roman" w:eastAsia="@Arial Unicode MS" w:hAnsi="Times New Roman" w:cs="Times New Roman"/>
          <w:color w:val="auto"/>
          <w:sz w:val="24"/>
          <w:szCs w:val="24"/>
          <w:lang w:val="ru-RU"/>
        </w:rPr>
      </w:pPr>
      <w:r w:rsidRPr="009B17C7">
        <w:rPr>
          <w:rStyle w:val="Zag11"/>
          <w:rFonts w:ascii="Times New Roman" w:eastAsia="@Arial Unicode MS" w:hAnsi="Times New Roman" w:cs="Times New Roman"/>
          <w:color w:val="auto"/>
          <w:sz w:val="24"/>
          <w:szCs w:val="24"/>
          <w:lang w:val="ru-RU"/>
        </w:rPr>
        <w:t>—</w:t>
      </w:r>
      <w:r w:rsidRPr="009B17C7">
        <w:rPr>
          <w:rStyle w:val="Zag11"/>
          <w:rFonts w:ascii="Times New Roman" w:eastAsia="@Arial Unicode MS" w:hAnsi="Times New Roman" w:cs="Times New Roman"/>
          <w:i/>
          <w:iCs/>
          <w:color w:val="auto"/>
          <w:sz w:val="24"/>
          <w:szCs w:val="24"/>
          <w:lang w:val="ru-RU"/>
        </w:rPr>
        <w:t xml:space="preserve"> Системность</w:t>
      </w:r>
      <w:r w:rsidRPr="009B17C7">
        <w:rPr>
          <w:rStyle w:val="Zag11"/>
          <w:rFonts w:ascii="Times New Roman" w:eastAsia="@Arial Unicode MS" w:hAnsi="Times New Roman" w:cs="Times New Roman"/>
          <w:color w:val="auto"/>
          <w:sz w:val="24"/>
          <w:szCs w:val="24"/>
          <w:lang w:val="ru-RU"/>
        </w:rPr>
        <w:t>. Принцип обеспечивает единство диагностики, коррекции и развития, т. е. системный подход к анализу особенностей развития и коррекции нарушений детей с ограниченными возможностями здоровья, а также всесторонний многоуровневый подход специалистов различного профиля, взаимодействие и согласованность их действий  в решении проблем ребёнка; участие в данном процессе всех участников образовательных отношений.</w:t>
      </w:r>
    </w:p>
    <w:p w:rsidR="009B17C7" w:rsidRPr="009B17C7" w:rsidRDefault="009B17C7" w:rsidP="00100F4A">
      <w:pPr>
        <w:pStyle w:val="Osnova"/>
        <w:tabs>
          <w:tab w:val="left" w:pos="284"/>
          <w:tab w:val="left" w:leader="dot" w:pos="624"/>
        </w:tabs>
        <w:spacing w:line="240" w:lineRule="auto"/>
        <w:ind w:firstLine="0"/>
        <w:rPr>
          <w:rStyle w:val="Zag11"/>
          <w:rFonts w:ascii="Times New Roman" w:eastAsia="@Arial Unicode MS" w:hAnsi="Times New Roman" w:cs="Times New Roman"/>
          <w:color w:val="auto"/>
          <w:sz w:val="24"/>
          <w:szCs w:val="24"/>
          <w:lang w:val="ru-RU"/>
        </w:rPr>
      </w:pPr>
      <w:r w:rsidRPr="009B17C7">
        <w:rPr>
          <w:rStyle w:val="Zag11"/>
          <w:rFonts w:ascii="Times New Roman" w:eastAsia="@Arial Unicode MS" w:hAnsi="Times New Roman" w:cs="Times New Roman"/>
          <w:color w:val="auto"/>
          <w:sz w:val="24"/>
          <w:szCs w:val="24"/>
          <w:lang w:val="ru-RU"/>
        </w:rPr>
        <w:t xml:space="preserve">— </w:t>
      </w:r>
      <w:r w:rsidRPr="009B17C7">
        <w:rPr>
          <w:rStyle w:val="Zag11"/>
          <w:rFonts w:ascii="Times New Roman" w:eastAsia="@Arial Unicode MS" w:hAnsi="Times New Roman" w:cs="Times New Roman"/>
          <w:i/>
          <w:iCs/>
          <w:color w:val="auto"/>
          <w:sz w:val="24"/>
          <w:szCs w:val="24"/>
          <w:lang w:val="ru-RU"/>
        </w:rPr>
        <w:t>Непрерывность</w:t>
      </w:r>
      <w:r w:rsidRPr="009B17C7">
        <w:rPr>
          <w:rStyle w:val="Zag11"/>
          <w:rFonts w:ascii="Times New Roman" w:eastAsia="@Arial Unicode MS" w:hAnsi="Times New Roman" w:cs="Times New Roman"/>
          <w:color w:val="auto"/>
          <w:sz w:val="24"/>
          <w:szCs w:val="24"/>
          <w:lang w:val="ru-RU"/>
        </w:rPr>
        <w:t>. Принцип гарантирует ребёнку и его родителям (законным представителям) непрерывность помощи до полного решения проблемы или определения подхода к её решению.</w:t>
      </w:r>
    </w:p>
    <w:p w:rsidR="009B17C7" w:rsidRPr="009B17C7" w:rsidRDefault="009B17C7" w:rsidP="00100F4A">
      <w:pPr>
        <w:pStyle w:val="Osnova"/>
        <w:tabs>
          <w:tab w:val="left" w:pos="284"/>
          <w:tab w:val="left" w:leader="dot" w:pos="624"/>
        </w:tabs>
        <w:spacing w:line="240" w:lineRule="auto"/>
        <w:ind w:firstLine="0"/>
        <w:rPr>
          <w:rStyle w:val="Zag11"/>
          <w:rFonts w:ascii="Times New Roman" w:eastAsia="@Arial Unicode MS" w:hAnsi="Times New Roman" w:cs="Times New Roman"/>
          <w:color w:val="auto"/>
          <w:sz w:val="24"/>
          <w:szCs w:val="24"/>
          <w:lang w:val="ru-RU"/>
        </w:rPr>
      </w:pPr>
      <w:r w:rsidRPr="009B17C7">
        <w:rPr>
          <w:rStyle w:val="Zag11"/>
          <w:rFonts w:ascii="Times New Roman" w:eastAsia="@Arial Unicode MS" w:hAnsi="Times New Roman" w:cs="Times New Roman"/>
          <w:color w:val="auto"/>
          <w:sz w:val="24"/>
          <w:szCs w:val="24"/>
          <w:lang w:val="ru-RU"/>
        </w:rPr>
        <w:t>—</w:t>
      </w:r>
      <w:r w:rsidRPr="009B17C7">
        <w:rPr>
          <w:rStyle w:val="Zag11"/>
          <w:rFonts w:ascii="Times New Roman" w:eastAsia="@Arial Unicode MS" w:hAnsi="Times New Roman" w:cs="Times New Roman"/>
          <w:i/>
          <w:iCs/>
          <w:color w:val="auto"/>
          <w:sz w:val="24"/>
          <w:szCs w:val="24"/>
          <w:lang w:val="ru-RU"/>
        </w:rPr>
        <w:t xml:space="preserve"> Вариативность</w:t>
      </w:r>
      <w:r w:rsidRPr="009B17C7">
        <w:rPr>
          <w:rStyle w:val="Zag11"/>
          <w:rFonts w:ascii="Times New Roman" w:eastAsia="@Arial Unicode MS" w:hAnsi="Times New Roman" w:cs="Times New Roman"/>
          <w:color w:val="auto"/>
          <w:sz w:val="24"/>
          <w:szCs w:val="24"/>
          <w:lang w:val="ru-RU"/>
        </w:rPr>
        <w:t>. Принцип предполагает создание вариативных условий для получения образования детьми с ОВЗ.</w:t>
      </w:r>
    </w:p>
    <w:p w:rsidR="009B17C7" w:rsidRPr="009B17C7" w:rsidRDefault="009B17C7" w:rsidP="00100F4A">
      <w:pPr>
        <w:pStyle w:val="a3"/>
        <w:tabs>
          <w:tab w:val="left" w:pos="284"/>
        </w:tabs>
        <w:spacing w:line="240" w:lineRule="auto"/>
        <w:ind w:firstLine="0"/>
        <w:rPr>
          <w:rFonts w:ascii="Times New Roman" w:hAnsi="Times New Roman" w:cs="Times New Roman"/>
          <w:b/>
          <w:bCs/>
          <w:color w:val="auto"/>
          <w:sz w:val="24"/>
          <w:szCs w:val="24"/>
        </w:rPr>
      </w:pPr>
      <w:r w:rsidRPr="009B17C7">
        <w:rPr>
          <w:rStyle w:val="Zag11"/>
          <w:rFonts w:ascii="Times New Roman" w:eastAsia="@Arial Unicode MS" w:hAnsi="Times New Roman" w:cs="Times New Roman"/>
          <w:color w:val="auto"/>
          <w:sz w:val="24"/>
          <w:szCs w:val="24"/>
        </w:rPr>
        <w:t>—</w:t>
      </w:r>
      <w:r w:rsidRPr="009B17C7">
        <w:rPr>
          <w:rStyle w:val="Zag11"/>
          <w:rFonts w:ascii="Times New Roman" w:eastAsia="@Arial Unicode MS" w:hAnsi="Times New Roman" w:cs="Times New Roman"/>
          <w:i/>
          <w:iCs/>
          <w:color w:val="auto"/>
          <w:sz w:val="24"/>
          <w:szCs w:val="24"/>
        </w:rPr>
        <w:t>Рекомендательный характер оказания помощи</w:t>
      </w:r>
      <w:r w:rsidRPr="009B17C7">
        <w:rPr>
          <w:rStyle w:val="Zag11"/>
          <w:rFonts w:ascii="Times New Roman" w:eastAsia="@Arial Unicode MS" w:hAnsi="Times New Roman" w:cs="Times New Roman"/>
          <w:color w:val="auto"/>
          <w:sz w:val="24"/>
          <w:szCs w:val="24"/>
        </w:rPr>
        <w:t xml:space="preserve">. Принцип обеспечивает соблюдение гарантированных законодательством прав родителей (законных представителей) детей с ограниченными возможностями здоровья выбирать формы получения детьми образования, защищать законные права и интересы детей, </w:t>
      </w:r>
      <w:r w:rsidRPr="009B17C7">
        <w:rPr>
          <w:rFonts w:ascii="Times New Roman" w:hAnsi="Times New Roman" w:cs="Times New Roman"/>
          <w:color w:val="auto"/>
          <w:sz w:val="24"/>
          <w:szCs w:val="24"/>
        </w:rPr>
        <w:t xml:space="preserve">включая </w:t>
      </w:r>
      <w:r w:rsidRPr="009B17C7">
        <w:rPr>
          <w:rFonts w:ascii="Times New Roman" w:hAnsi="Times New Roman" w:cs="Times New Roman"/>
          <w:color w:val="auto"/>
          <w:spacing w:val="2"/>
          <w:sz w:val="24"/>
          <w:szCs w:val="24"/>
        </w:rPr>
        <w:t>обязательное согласование с родителями (законными пред</w:t>
      </w:r>
      <w:r w:rsidRPr="009B17C7">
        <w:rPr>
          <w:rFonts w:ascii="Times New Roman" w:hAnsi="Times New Roman" w:cs="Times New Roman"/>
          <w:color w:val="auto"/>
          <w:sz w:val="24"/>
          <w:szCs w:val="24"/>
        </w:rPr>
        <w:t xml:space="preserve">ставителями) вопроса о направлении (переводе) детей с ОВЗ </w:t>
      </w:r>
      <w:r w:rsidRPr="009B17C7">
        <w:rPr>
          <w:rFonts w:ascii="Times New Roman" w:hAnsi="Times New Roman" w:cs="Times New Roman"/>
          <w:color w:val="auto"/>
          <w:sz w:val="24"/>
          <w:szCs w:val="24"/>
        </w:rPr>
        <w:lastRenderedPageBreak/>
        <w:t>в специальные (коррекционные) организации, осуществляющие образовательную деятельность (классы, группы).</w:t>
      </w:r>
    </w:p>
    <w:p w:rsidR="009B17C7" w:rsidRPr="009B17C7" w:rsidRDefault="009B17C7" w:rsidP="00100F4A">
      <w:pPr>
        <w:pStyle w:val="Osnova"/>
        <w:tabs>
          <w:tab w:val="left" w:leader="dot" w:pos="624"/>
        </w:tabs>
        <w:spacing w:line="240" w:lineRule="auto"/>
        <w:ind w:firstLine="0"/>
        <w:rPr>
          <w:rStyle w:val="Zag11"/>
          <w:rFonts w:ascii="Times New Roman" w:eastAsia="@Arial Unicode MS" w:hAnsi="Times New Roman" w:cs="Times New Roman"/>
          <w:b/>
          <w:bCs/>
          <w:color w:val="auto"/>
          <w:sz w:val="24"/>
          <w:szCs w:val="24"/>
          <w:lang w:val="ru-RU"/>
        </w:rPr>
      </w:pPr>
      <w:r w:rsidRPr="009B17C7">
        <w:rPr>
          <w:rStyle w:val="Zag11"/>
          <w:rFonts w:ascii="Times New Roman" w:eastAsia="@Arial Unicode MS" w:hAnsi="Times New Roman" w:cs="Times New Roman"/>
          <w:b/>
          <w:bCs/>
          <w:color w:val="auto"/>
          <w:sz w:val="24"/>
          <w:szCs w:val="24"/>
          <w:lang w:val="ru-RU"/>
        </w:rPr>
        <w:t>Направления работы</w:t>
      </w:r>
    </w:p>
    <w:p w:rsidR="009B17C7" w:rsidRPr="009B17C7" w:rsidRDefault="009B17C7" w:rsidP="009B17C7">
      <w:pPr>
        <w:pStyle w:val="Osnova"/>
        <w:tabs>
          <w:tab w:val="left" w:leader="dot" w:pos="624"/>
        </w:tabs>
        <w:spacing w:line="240" w:lineRule="auto"/>
        <w:rPr>
          <w:rStyle w:val="Zag11"/>
          <w:rFonts w:ascii="Times New Roman" w:eastAsia="@Arial Unicode MS" w:hAnsi="Times New Roman" w:cs="Times New Roman"/>
          <w:color w:val="auto"/>
          <w:sz w:val="24"/>
          <w:szCs w:val="24"/>
          <w:lang w:val="ru-RU"/>
        </w:rPr>
      </w:pPr>
      <w:r w:rsidRPr="009B17C7">
        <w:rPr>
          <w:rStyle w:val="Zag11"/>
          <w:rFonts w:ascii="Times New Roman" w:eastAsia="@Arial Unicode MS" w:hAnsi="Times New Roman" w:cs="Times New Roman"/>
          <w:color w:val="auto"/>
          <w:sz w:val="24"/>
          <w:szCs w:val="24"/>
          <w:lang w:val="ru-RU"/>
        </w:rPr>
        <w:t>Программа коррекционной работы при получении начального общего образования включает в себя взаимосвязанные направления. Данные направления отражают её основное содержание:</w:t>
      </w:r>
    </w:p>
    <w:p w:rsidR="009B17C7" w:rsidRPr="009B17C7" w:rsidRDefault="009B17C7" w:rsidP="00100F4A">
      <w:pPr>
        <w:pStyle w:val="Osnova"/>
        <w:tabs>
          <w:tab w:val="left" w:leader="dot" w:pos="284"/>
        </w:tabs>
        <w:spacing w:line="240" w:lineRule="auto"/>
        <w:ind w:firstLine="0"/>
        <w:rPr>
          <w:rStyle w:val="Zag11"/>
          <w:rFonts w:ascii="Times New Roman" w:eastAsia="@Arial Unicode MS" w:hAnsi="Times New Roman" w:cs="Times New Roman"/>
          <w:color w:val="auto"/>
          <w:sz w:val="24"/>
          <w:szCs w:val="24"/>
          <w:lang w:val="ru-RU"/>
        </w:rPr>
      </w:pPr>
      <w:r w:rsidRPr="009B17C7">
        <w:rPr>
          <w:rStyle w:val="Zag11"/>
          <w:rFonts w:ascii="Times New Roman" w:eastAsia="@Arial Unicode MS" w:hAnsi="Times New Roman" w:cs="Times New Roman"/>
          <w:color w:val="auto"/>
          <w:sz w:val="24"/>
          <w:szCs w:val="24"/>
          <w:lang w:val="ru-RU"/>
        </w:rPr>
        <w:t>—</w:t>
      </w:r>
      <w:r w:rsidRPr="009B17C7">
        <w:rPr>
          <w:rStyle w:val="Zag11"/>
          <w:rFonts w:ascii="Times New Roman" w:eastAsia="@Arial Unicode MS" w:hAnsi="Times New Roman" w:cs="Times New Roman"/>
          <w:i/>
          <w:iCs/>
          <w:color w:val="auto"/>
          <w:sz w:val="24"/>
          <w:szCs w:val="24"/>
          <w:lang w:val="ru-RU"/>
        </w:rPr>
        <w:t>диагностическая работа</w:t>
      </w:r>
      <w:r w:rsidRPr="009B17C7">
        <w:rPr>
          <w:rStyle w:val="Zag11"/>
          <w:rFonts w:ascii="Times New Roman" w:eastAsia="@Arial Unicode MS" w:hAnsi="Times New Roman" w:cs="Times New Roman"/>
          <w:color w:val="auto"/>
          <w:sz w:val="24"/>
          <w:szCs w:val="24"/>
          <w:lang w:val="ru-RU"/>
        </w:rPr>
        <w:t xml:space="preserve"> обеспечивает своевременное выявление детей с ограниченными возможностями здоровья, проведение их комплексного обследования и подготовку рекомендаций по оказанию им психолого-медико-педагогической помощи в условиях образовательной организации;</w:t>
      </w:r>
    </w:p>
    <w:p w:rsidR="009B17C7" w:rsidRPr="009B17C7" w:rsidRDefault="009B17C7" w:rsidP="00100F4A">
      <w:pPr>
        <w:pStyle w:val="Osnova"/>
        <w:tabs>
          <w:tab w:val="left" w:leader="dot" w:pos="284"/>
        </w:tabs>
        <w:spacing w:line="240" w:lineRule="auto"/>
        <w:ind w:firstLine="0"/>
        <w:rPr>
          <w:rStyle w:val="Zag11"/>
          <w:rFonts w:ascii="Times New Roman" w:eastAsia="@Arial Unicode MS" w:hAnsi="Times New Roman" w:cs="Times New Roman"/>
          <w:color w:val="auto"/>
          <w:sz w:val="24"/>
          <w:szCs w:val="24"/>
          <w:lang w:val="ru-RU"/>
        </w:rPr>
      </w:pPr>
      <w:r w:rsidRPr="009B17C7">
        <w:rPr>
          <w:rStyle w:val="Zag11"/>
          <w:rFonts w:ascii="Times New Roman" w:eastAsia="@Arial Unicode MS" w:hAnsi="Times New Roman" w:cs="Times New Roman"/>
          <w:color w:val="auto"/>
          <w:sz w:val="24"/>
          <w:szCs w:val="24"/>
          <w:lang w:val="ru-RU"/>
        </w:rPr>
        <w:t xml:space="preserve">— </w:t>
      </w:r>
      <w:r w:rsidRPr="009B17C7">
        <w:rPr>
          <w:rStyle w:val="Zag11"/>
          <w:rFonts w:ascii="Times New Roman" w:eastAsia="@Arial Unicode MS" w:hAnsi="Times New Roman" w:cs="Times New Roman"/>
          <w:i/>
          <w:iCs/>
          <w:color w:val="auto"/>
          <w:sz w:val="24"/>
          <w:szCs w:val="24"/>
          <w:lang w:val="ru-RU"/>
        </w:rPr>
        <w:t>коррекционно-развивающая работа</w:t>
      </w:r>
      <w:r w:rsidRPr="009B17C7">
        <w:rPr>
          <w:rStyle w:val="Zag11"/>
          <w:rFonts w:ascii="Times New Roman" w:eastAsia="@Arial Unicode MS" w:hAnsi="Times New Roman" w:cs="Times New Roman"/>
          <w:color w:val="auto"/>
          <w:sz w:val="24"/>
          <w:szCs w:val="24"/>
          <w:lang w:val="ru-RU"/>
        </w:rPr>
        <w:t xml:space="preserve"> обеспечивает своевременную специализированную помощь в освоении содержания образования и коррекцию недостатков в физическом и (или) психическом развитии детей с ограниченными возможностями здоровья в условиях образовательной организации; способствует формированию универсальных учебных действий у обучающихся (личностных, регулятивных, познавательных, коммуникативных);</w:t>
      </w:r>
    </w:p>
    <w:p w:rsidR="009B17C7" w:rsidRPr="009B17C7" w:rsidRDefault="009B17C7" w:rsidP="00100F4A">
      <w:pPr>
        <w:pStyle w:val="Osnova"/>
        <w:tabs>
          <w:tab w:val="left" w:leader="dot" w:pos="284"/>
        </w:tabs>
        <w:spacing w:line="240" w:lineRule="auto"/>
        <w:ind w:firstLine="0"/>
        <w:rPr>
          <w:rStyle w:val="Zag11"/>
          <w:rFonts w:ascii="Times New Roman" w:eastAsia="@Arial Unicode MS" w:hAnsi="Times New Roman" w:cs="Times New Roman"/>
          <w:color w:val="auto"/>
          <w:sz w:val="24"/>
          <w:szCs w:val="24"/>
          <w:lang w:val="ru-RU"/>
        </w:rPr>
      </w:pPr>
      <w:r w:rsidRPr="009B17C7">
        <w:rPr>
          <w:rStyle w:val="Zag11"/>
          <w:rFonts w:ascii="Times New Roman" w:eastAsia="@Arial Unicode MS" w:hAnsi="Times New Roman" w:cs="Times New Roman"/>
          <w:color w:val="auto"/>
          <w:sz w:val="24"/>
          <w:szCs w:val="24"/>
          <w:lang w:val="ru-RU"/>
        </w:rPr>
        <w:t xml:space="preserve">— </w:t>
      </w:r>
      <w:r w:rsidRPr="009B17C7">
        <w:rPr>
          <w:rStyle w:val="Zag11"/>
          <w:rFonts w:ascii="Times New Roman" w:eastAsia="@Arial Unicode MS" w:hAnsi="Times New Roman" w:cs="Times New Roman"/>
          <w:i/>
          <w:iCs/>
          <w:color w:val="auto"/>
          <w:sz w:val="24"/>
          <w:szCs w:val="24"/>
          <w:lang w:val="ru-RU"/>
        </w:rPr>
        <w:t>консультативная работа</w:t>
      </w:r>
      <w:r w:rsidRPr="009B17C7">
        <w:rPr>
          <w:rStyle w:val="Zag11"/>
          <w:rFonts w:ascii="Times New Roman" w:eastAsia="@Arial Unicode MS" w:hAnsi="Times New Roman" w:cs="Times New Roman"/>
          <w:color w:val="auto"/>
          <w:sz w:val="24"/>
          <w:szCs w:val="24"/>
          <w:lang w:val="ru-RU"/>
        </w:rPr>
        <w:t xml:space="preserve"> обеспечивает актуальность, системность и гибкость работы с  детьми с  ограниченными возможностями здоровья и их семей по вопросам реализации дифференцированных психолого-педагогических условий обучения, воспитания, коррекции, развития и социализации обучающихся;</w:t>
      </w:r>
    </w:p>
    <w:p w:rsidR="009B17C7" w:rsidRPr="009B17C7" w:rsidRDefault="009B17C7" w:rsidP="00100F4A">
      <w:pPr>
        <w:pStyle w:val="Osnova"/>
        <w:tabs>
          <w:tab w:val="left" w:leader="dot" w:pos="284"/>
        </w:tabs>
        <w:spacing w:line="240" w:lineRule="auto"/>
        <w:ind w:firstLine="0"/>
        <w:rPr>
          <w:rStyle w:val="Zag11"/>
          <w:rFonts w:ascii="Times New Roman" w:eastAsia="@Arial Unicode MS" w:hAnsi="Times New Roman" w:cs="Times New Roman"/>
          <w:color w:val="auto"/>
          <w:sz w:val="24"/>
          <w:szCs w:val="24"/>
          <w:lang w:val="ru-RU"/>
        </w:rPr>
      </w:pPr>
      <w:r w:rsidRPr="009B17C7">
        <w:rPr>
          <w:rStyle w:val="Zag11"/>
          <w:rFonts w:ascii="Times New Roman" w:eastAsia="@Arial Unicode MS" w:hAnsi="Times New Roman" w:cs="Times New Roman"/>
          <w:color w:val="auto"/>
          <w:sz w:val="24"/>
          <w:szCs w:val="24"/>
          <w:lang w:val="ru-RU"/>
        </w:rPr>
        <w:t xml:space="preserve">— </w:t>
      </w:r>
      <w:r w:rsidRPr="009B17C7">
        <w:rPr>
          <w:rStyle w:val="Zag11"/>
          <w:rFonts w:ascii="Times New Roman" w:eastAsia="@Arial Unicode MS" w:hAnsi="Times New Roman" w:cs="Times New Roman"/>
          <w:i/>
          <w:iCs/>
          <w:color w:val="auto"/>
          <w:sz w:val="24"/>
          <w:szCs w:val="24"/>
          <w:lang w:val="ru-RU"/>
        </w:rPr>
        <w:t>информационно-просветительская работа</w:t>
      </w:r>
      <w:r w:rsidRPr="009B17C7">
        <w:rPr>
          <w:rStyle w:val="Zag11"/>
          <w:rFonts w:ascii="Times New Roman" w:eastAsia="@Arial Unicode MS" w:hAnsi="Times New Roman" w:cs="Times New Roman"/>
          <w:color w:val="auto"/>
          <w:sz w:val="24"/>
          <w:szCs w:val="24"/>
          <w:lang w:val="ru-RU"/>
        </w:rPr>
        <w:t xml:space="preserve"> по вопросам, связанным с особенностями образовательной деятельности для данной категории детей, со всеми участниками образовательных отношений — обучающимися (как имеющими, так и не имеющими дезадаптивные особенности развития), их родителями (законными представителями), педагогическими работниками.</w:t>
      </w:r>
    </w:p>
    <w:p w:rsidR="009B17C7" w:rsidRPr="009B17C7" w:rsidRDefault="009B17C7" w:rsidP="009B17C7">
      <w:pPr>
        <w:pStyle w:val="Osnova"/>
        <w:tabs>
          <w:tab w:val="left" w:leader="dot" w:pos="624"/>
        </w:tabs>
        <w:spacing w:line="240" w:lineRule="auto"/>
        <w:ind w:firstLine="0"/>
        <w:rPr>
          <w:rStyle w:val="Zag11"/>
          <w:rFonts w:ascii="Times New Roman" w:eastAsia="@Arial Unicode MS" w:hAnsi="Times New Roman" w:cs="Times New Roman"/>
          <w:b/>
          <w:bCs/>
          <w:color w:val="auto"/>
          <w:sz w:val="24"/>
          <w:szCs w:val="24"/>
          <w:lang w:val="ru-RU"/>
        </w:rPr>
      </w:pPr>
      <w:r w:rsidRPr="009B17C7">
        <w:rPr>
          <w:rStyle w:val="Zag11"/>
          <w:rFonts w:ascii="Times New Roman" w:eastAsia="@Arial Unicode MS" w:hAnsi="Times New Roman" w:cs="Times New Roman"/>
          <w:b/>
          <w:bCs/>
          <w:color w:val="auto"/>
          <w:sz w:val="24"/>
          <w:szCs w:val="24"/>
          <w:lang w:val="ru-RU"/>
        </w:rPr>
        <w:t>Характеристика содержания</w:t>
      </w:r>
    </w:p>
    <w:p w:rsidR="009B17C7" w:rsidRPr="009B17C7" w:rsidRDefault="009B17C7" w:rsidP="00100F4A">
      <w:pPr>
        <w:pStyle w:val="Osnova"/>
        <w:tabs>
          <w:tab w:val="left" w:leader="dot" w:pos="624"/>
        </w:tabs>
        <w:spacing w:line="240" w:lineRule="auto"/>
        <w:ind w:firstLine="0"/>
        <w:rPr>
          <w:rStyle w:val="Zag11"/>
          <w:rFonts w:ascii="Times New Roman" w:eastAsia="@Arial Unicode MS" w:hAnsi="Times New Roman" w:cs="Times New Roman"/>
          <w:i/>
          <w:iCs/>
          <w:color w:val="auto"/>
          <w:sz w:val="24"/>
          <w:szCs w:val="24"/>
          <w:lang w:val="ru-RU"/>
        </w:rPr>
      </w:pPr>
      <w:r w:rsidRPr="009B17C7">
        <w:rPr>
          <w:rStyle w:val="Zag11"/>
          <w:rFonts w:ascii="Times New Roman" w:eastAsia="@Arial Unicode MS" w:hAnsi="Times New Roman" w:cs="Times New Roman"/>
          <w:i/>
          <w:iCs/>
          <w:color w:val="auto"/>
          <w:sz w:val="24"/>
          <w:szCs w:val="24"/>
          <w:lang w:val="ru-RU"/>
        </w:rPr>
        <w:t>Диагностическая работа включает:</w:t>
      </w:r>
    </w:p>
    <w:p w:rsidR="009B17C7" w:rsidRPr="009B17C7" w:rsidRDefault="00100F4A" w:rsidP="00100F4A">
      <w:pPr>
        <w:pStyle w:val="Osnova"/>
        <w:tabs>
          <w:tab w:val="left" w:pos="284"/>
          <w:tab w:val="left" w:leader="dot" w:pos="624"/>
        </w:tabs>
        <w:spacing w:line="240" w:lineRule="auto"/>
        <w:ind w:firstLine="0"/>
        <w:rPr>
          <w:rStyle w:val="Zag11"/>
          <w:rFonts w:ascii="Times New Roman" w:eastAsia="@Arial Unicode MS" w:hAnsi="Times New Roman" w:cs="Times New Roman"/>
          <w:color w:val="auto"/>
          <w:sz w:val="24"/>
          <w:szCs w:val="24"/>
          <w:lang w:val="ru-RU"/>
        </w:rPr>
      </w:pPr>
      <w:r>
        <w:rPr>
          <w:rStyle w:val="Zag11"/>
          <w:rFonts w:ascii="Times New Roman" w:eastAsia="@Arial Unicode MS" w:hAnsi="Times New Roman" w:cs="Times New Roman"/>
          <w:color w:val="auto"/>
          <w:sz w:val="24"/>
          <w:szCs w:val="24"/>
          <w:lang w:val="ru-RU"/>
        </w:rPr>
        <w:t>—</w:t>
      </w:r>
      <w:r w:rsidR="009B17C7" w:rsidRPr="009B17C7">
        <w:rPr>
          <w:rStyle w:val="Zag11"/>
          <w:rFonts w:ascii="Times New Roman" w:eastAsia="@Arial Unicode MS" w:hAnsi="Times New Roman" w:cs="Times New Roman"/>
          <w:color w:val="auto"/>
          <w:sz w:val="24"/>
          <w:szCs w:val="24"/>
          <w:lang w:val="ru-RU"/>
        </w:rPr>
        <w:t>своевременное выявление детей, нуждающихся в специализированной помощи;</w:t>
      </w:r>
    </w:p>
    <w:p w:rsidR="009B17C7" w:rsidRPr="009B17C7" w:rsidRDefault="00100F4A" w:rsidP="00100F4A">
      <w:pPr>
        <w:pStyle w:val="Osnova"/>
        <w:tabs>
          <w:tab w:val="left" w:pos="284"/>
          <w:tab w:val="left" w:leader="dot" w:pos="624"/>
        </w:tabs>
        <w:spacing w:line="240" w:lineRule="auto"/>
        <w:ind w:firstLine="0"/>
        <w:rPr>
          <w:rStyle w:val="Zag11"/>
          <w:rFonts w:ascii="Times New Roman" w:eastAsia="@Arial Unicode MS" w:hAnsi="Times New Roman" w:cs="Times New Roman"/>
          <w:color w:val="auto"/>
          <w:sz w:val="24"/>
          <w:szCs w:val="24"/>
          <w:lang w:val="ru-RU"/>
        </w:rPr>
      </w:pPr>
      <w:r>
        <w:rPr>
          <w:rStyle w:val="Zag11"/>
          <w:rFonts w:ascii="Times New Roman" w:eastAsia="@Arial Unicode MS" w:hAnsi="Times New Roman" w:cs="Times New Roman"/>
          <w:color w:val="auto"/>
          <w:sz w:val="24"/>
          <w:szCs w:val="24"/>
          <w:lang w:val="ru-RU"/>
        </w:rPr>
        <w:t>—</w:t>
      </w:r>
      <w:r w:rsidR="009B17C7" w:rsidRPr="009B17C7">
        <w:rPr>
          <w:rStyle w:val="Zag11"/>
          <w:rFonts w:ascii="Times New Roman" w:eastAsia="@Arial Unicode MS" w:hAnsi="Times New Roman" w:cs="Times New Roman"/>
          <w:color w:val="auto"/>
          <w:sz w:val="24"/>
          <w:szCs w:val="24"/>
          <w:lang w:val="ru-RU"/>
        </w:rPr>
        <w:t>раннюю (с первых дней пребывания ребёнка в образовательной организации) диагностику отклонений в развитии и анализ причин трудностей адаптации;</w:t>
      </w:r>
    </w:p>
    <w:p w:rsidR="009B17C7" w:rsidRPr="009B17C7" w:rsidRDefault="00100F4A" w:rsidP="00100F4A">
      <w:pPr>
        <w:pStyle w:val="Osnova"/>
        <w:tabs>
          <w:tab w:val="left" w:pos="284"/>
          <w:tab w:val="left" w:leader="dot" w:pos="624"/>
        </w:tabs>
        <w:spacing w:line="240" w:lineRule="auto"/>
        <w:ind w:firstLine="0"/>
        <w:rPr>
          <w:rStyle w:val="Zag11"/>
          <w:rFonts w:ascii="Times New Roman" w:eastAsia="@Arial Unicode MS" w:hAnsi="Times New Roman" w:cs="Times New Roman"/>
          <w:color w:val="auto"/>
          <w:sz w:val="24"/>
          <w:szCs w:val="24"/>
          <w:lang w:val="ru-RU"/>
        </w:rPr>
      </w:pPr>
      <w:r>
        <w:rPr>
          <w:rStyle w:val="Zag11"/>
          <w:rFonts w:ascii="Times New Roman" w:eastAsia="@Arial Unicode MS" w:hAnsi="Times New Roman" w:cs="Times New Roman"/>
          <w:color w:val="auto"/>
          <w:sz w:val="24"/>
          <w:szCs w:val="24"/>
          <w:lang w:val="ru-RU"/>
        </w:rPr>
        <w:t>—</w:t>
      </w:r>
      <w:r w:rsidR="009B17C7" w:rsidRPr="009B17C7">
        <w:rPr>
          <w:rStyle w:val="Zag11"/>
          <w:rFonts w:ascii="Times New Roman" w:eastAsia="@Arial Unicode MS" w:hAnsi="Times New Roman" w:cs="Times New Roman"/>
          <w:color w:val="auto"/>
          <w:sz w:val="24"/>
          <w:szCs w:val="24"/>
          <w:lang w:val="ru-RU"/>
        </w:rPr>
        <w:t>комплексный сбор сведений о ребёнке на основании диагностической информации от специалистов разного профиля;</w:t>
      </w:r>
    </w:p>
    <w:p w:rsidR="009B17C7" w:rsidRPr="009B17C7" w:rsidRDefault="00100F4A" w:rsidP="00100F4A">
      <w:pPr>
        <w:pStyle w:val="Osnova"/>
        <w:tabs>
          <w:tab w:val="left" w:pos="284"/>
          <w:tab w:val="left" w:leader="dot" w:pos="624"/>
        </w:tabs>
        <w:spacing w:line="240" w:lineRule="auto"/>
        <w:ind w:firstLine="0"/>
        <w:rPr>
          <w:rStyle w:val="Zag11"/>
          <w:rFonts w:ascii="Times New Roman" w:eastAsia="@Arial Unicode MS" w:hAnsi="Times New Roman" w:cs="Times New Roman"/>
          <w:color w:val="auto"/>
          <w:sz w:val="24"/>
          <w:szCs w:val="24"/>
          <w:lang w:val="ru-RU"/>
        </w:rPr>
      </w:pPr>
      <w:r>
        <w:rPr>
          <w:rStyle w:val="Zag11"/>
          <w:rFonts w:ascii="Times New Roman" w:eastAsia="@Arial Unicode MS" w:hAnsi="Times New Roman" w:cs="Times New Roman"/>
          <w:color w:val="auto"/>
          <w:sz w:val="24"/>
          <w:szCs w:val="24"/>
          <w:lang w:val="ru-RU"/>
        </w:rPr>
        <w:t>—</w:t>
      </w:r>
      <w:r w:rsidR="009B17C7" w:rsidRPr="009B17C7">
        <w:rPr>
          <w:rStyle w:val="Zag11"/>
          <w:rFonts w:ascii="Times New Roman" w:eastAsia="@Arial Unicode MS" w:hAnsi="Times New Roman" w:cs="Times New Roman"/>
          <w:color w:val="auto"/>
          <w:sz w:val="24"/>
          <w:szCs w:val="24"/>
          <w:lang w:val="ru-RU"/>
        </w:rPr>
        <w:t>определение уровня актуального и зоны ближайшего развития  обучающегося с  ограниченными возможностями здоровья, выявление его резервных возможностей;</w:t>
      </w:r>
    </w:p>
    <w:p w:rsidR="009B17C7" w:rsidRPr="009B17C7" w:rsidRDefault="00100F4A" w:rsidP="00100F4A">
      <w:pPr>
        <w:pStyle w:val="Osnova"/>
        <w:tabs>
          <w:tab w:val="left" w:pos="284"/>
          <w:tab w:val="left" w:leader="dot" w:pos="624"/>
        </w:tabs>
        <w:spacing w:line="240" w:lineRule="auto"/>
        <w:ind w:firstLine="0"/>
        <w:rPr>
          <w:rStyle w:val="Zag11"/>
          <w:rFonts w:ascii="Times New Roman" w:eastAsia="@Arial Unicode MS" w:hAnsi="Times New Roman" w:cs="Times New Roman"/>
          <w:color w:val="auto"/>
          <w:sz w:val="24"/>
          <w:szCs w:val="24"/>
          <w:lang w:val="ru-RU"/>
        </w:rPr>
      </w:pPr>
      <w:r>
        <w:rPr>
          <w:rStyle w:val="Zag11"/>
          <w:rFonts w:ascii="Times New Roman" w:eastAsia="@Arial Unicode MS" w:hAnsi="Times New Roman" w:cs="Times New Roman"/>
          <w:color w:val="auto"/>
          <w:sz w:val="24"/>
          <w:szCs w:val="24"/>
          <w:lang w:val="ru-RU"/>
        </w:rPr>
        <w:t>—</w:t>
      </w:r>
      <w:r w:rsidR="009B17C7" w:rsidRPr="009B17C7">
        <w:rPr>
          <w:rStyle w:val="Zag11"/>
          <w:rFonts w:ascii="Times New Roman" w:eastAsia="@Arial Unicode MS" w:hAnsi="Times New Roman" w:cs="Times New Roman"/>
          <w:color w:val="auto"/>
          <w:sz w:val="24"/>
          <w:szCs w:val="24"/>
          <w:lang w:val="ru-RU"/>
        </w:rPr>
        <w:t>изучение развития эмоционально-волевой сферы и личностных особенностей обучающихся;</w:t>
      </w:r>
    </w:p>
    <w:p w:rsidR="009B17C7" w:rsidRPr="009B17C7" w:rsidRDefault="00100F4A" w:rsidP="00100F4A">
      <w:pPr>
        <w:pStyle w:val="Osnova"/>
        <w:tabs>
          <w:tab w:val="left" w:pos="284"/>
          <w:tab w:val="left" w:leader="dot" w:pos="624"/>
        </w:tabs>
        <w:spacing w:line="240" w:lineRule="auto"/>
        <w:ind w:firstLine="0"/>
        <w:rPr>
          <w:rStyle w:val="Zag11"/>
          <w:rFonts w:ascii="Times New Roman" w:eastAsia="@Arial Unicode MS" w:hAnsi="Times New Roman" w:cs="Times New Roman"/>
          <w:color w:val="auto"/>
          <w:sz w:val="24"/>
          <w:szCs w:val="24"/>
          <w:lang w:val="ru-RU"/>
        </w:rPr>
      </w:pPr>
      <w:r>
        <w:rPr>
          <w:rStyle w:val="Zag11"/>
          <w:rFonts w:ascii="Times New Roman" w:eastAsia="@Arial Unicode MS" w:hAnsi="Times New Roman" w:cs="Times New Roman"/>
          <w:color w:val="auto"/>
          <w:sz w:val="24"/>
          <w:szCs w:val="24"/>
          <w:lang w:val="ru-RU"/>
        </w:rPr>
        <w:t>—</w:t>
      </w:r>
      <w:r w:rsidR="009B17C7" w:rsidRPr="009B17C7">
        <w:rPr>
          <w:rStyle w:val="Zag11"/>
          <w:rFonts w:ascii="Times New Roman" w:eastAsia="@Arial Unicode MS" w:hAnsi="Times New Roman" w:cs="Times New Roman"/>
          <w:color w:val="auto"/>
          <w:sz w:val="24"/>
          <w:szCs w:val="24"/>
          <w:lang w:val="ru-RU"/>
        </w:rPr>
        <w:t>изучение социальной ситуации развития и условий семейного воспитания ребёнка;</w:t>
      </w:r>
    </w:p>
    <w:p w:rsidR="009B17C7" w:rsidRPr="009B17C7" w:rsidRDefault="00100F4A" w:rsidP="00100F4A">
      <w:pPr>
        <w:pStyle w:val="Osnova"/>
        <w:tabs>
          <w:tab w:val="left" w:pos="284"/>
          <w:tab w:val="left" w:leader="dot" w:pos="624"/>
        </w:tabs>
        <w:spacing w:line="240" w:lineRule="auto"/>
        <w:ind w:firstLine="0"/>
        <w:rPr>
          <w:rStyle w:val="Zag11"/>
          <w:rFonts w:ascii="Times New Roman" w:eastAsia="@Arial Unicode MS" w:hAnsi="Times New Roman" w:cs="Times New Roman"/>
          <w:color w:val="auto"/>
          <w:sz w:val="24"/>
          <w:szCs w:val="24"/>
          <w:lang w:val="ru-RU"/>
        </w:rPr>
      </w:pPr>
      <w:r>
        <w:rPr>
          <w:rStyle w:val="Zag11"/>
          <w:rFonts w:ascii="Times New Roman" w:eastAsia="@Arial Unicode MS" w:hAnsi="Times New Roman" w:cs="Times New Roman"/>
          <w:color w:val="auto"/>
          <w:sz w:val="24"/>
          <w:szCs w:val="24"/>
          <w:lang w:val="ru-RU"/>
        </w:rPr>
        <w:t>—</w:t>
      </w:r>
      <w:r w:rsidR="009B17C7" w:rsidRPr="009B17C7">
        <w:rPr>
          <w:rStyle w:val="Zag11"/>
          <w:rFonts w:ascii="Times New Roman" w:eastAsia="@Arial Unicode MS" w:hAnsi="Times New Roman" w:cs="Times New Roman"/>
          <w:color w:val="auto"/>
          <w:sz w:val="24"/>
          <w:szCs w:val="24"/>
          <w:lang w:val="ru-RU"/>
        </w:rPr>
        <w:t>изучение адаптивных возможностей и уровня социализации ребёнка с  ограниченными возможностями здоровья;</w:t>
      </w:r>
    </w:p>
    <w:p w:rsidR="00100F4A" w:rsidRDefault="00100F4A" w:rsidP="00100F4A">
      <w:pPr>
        <w:pStyle w:val="Osnova"/>
        <w:tabs>
          <w:tab w:val="left" w:pos="284"/>
          <w:tab w:val="left" w:leader="dot" w:pos="624"/>
        </w:tabs>
        <w:spacing w:line="240" w:lineRule="auto"/>
        <w:ind w:firstLine="0"/>
        <w:rPr>
          <w:rStyle w:val="Zag11"/>
          <w:rFonts w:ascii="Times New Roman" w:eastAsia="@Arial Unicode MS" w:hAnsi="Times New Roman" w:cs="Times New Roman"/>
          <w:color w:val="auto"/>
          <w:sz w:val="24"/>
          <w:szCs w:val="24"/>
          <w:lang w:val="ru-RU"/>
        </w:rPr>
      </w:pPr>
      <w:r>
        <w:rPr>
          <w:rStyle w:val="Zag11"/>
          <w:rFonts w:ascii="Times New Roman" w:eastAsia="@Arial Unicode MS" w:hAnsi="Times New Roman" w:cs="Times New Roman"/>
          <w:color w:val="auto"/>
          <w:sz w:val="24"/>
          <w:szCs w:val="24"/>
          <w:lang w:val="ru-RU"/>
        </w:rPr>
        <w:t>—</w:t>
      </w:r>
      <w:r w:rsidR="009B17C7" w:rsidRPr="009B17C7">
        <w:rPr>
          <w:rStyle w:val="Zag11"/>
          <w:rFonts w:ascii="Times New Roman" w:eastAsia="@Arial Unicode MS" w:hAnsi="Times New Roman" w:cs="Times New Roman"/>
          <w:color w:val="auto"/>
          <w:sz w:val="24"/>
          <w:szCs w:val="24"/>
          <w:lang w:val="ru-RU"/>
        </w:rPr>
        <w:t>системный разносторонний контроль специалистов за уровнем и динамикой развития ребёнка;</w:t>
      </w:r>
    </w:p>
    <w:p w:rsidR="009B17C7" w:rsidRPr="009B17C7" w:rsidRDefault="009B17C7" w:rsidP="00100F4A">
      <w:pPr>
        <w:pStyle w:val="Osnova"/>
        <w:numPr>
          <w:ilvl w:val="0"/>
          <w:numId w:val="48"/>
        </w:numPr>
        <w:tabs>
          <w:tab w:val="left" w:pos="284"/>
          <w:tab w:val="left" w:leader="dot" w:pos="624"/>
        </w:tabs>
        <w:spacing w:line="240" w:lineRule="auto"/>
        <w:ind w:left="0" w:firstLine="0"/>
        <w:rPr>
          <w:rStyle w:val="Zag11"/>
          <w:rFonts w:ascii="Times New Roman" w:eastAsia="@Arial Unicode MS" w:hAnsi="Times New Roman" w:cs="Times New Roman"/>
          <w:color w:val="auto"/>
          <w:sz w:val="24"/>
          <w:szCs w:val="24"/>
          <w:lang w:val="ru-RU"/>
        </w:rPr>
      </w:pPr>
      <w:r w:rsidRPr="009B17C7">
        <w:rPr>
          <w:rStyle w:val="Zag11"/>
          <w:rFonts w:ascii="Times New Roman" w:eastAsia="@Arial Unicode MS" w:hAnsi="Times New Roman" w:cs="Times New Roman"/>
          <w:color w:val="auto"/>
          <w:sz w:val="24"/>
          <w:szCs w:val="24"/>
          <w:lang w:val="ru-RU"/>
        </w:rPr>
        <w:t>анализ успешности коррекционно-развивающей работы.</w:t>
      </w:r>
    </w:p>
    <w:p w:rsidR="009B17C7" w:rsidRPr="009B17C7" w:rsidRDefault="009B17C7" w:rsidP="00100F4A">
      <w:pPr>
        <w:pStyle w:val="Osnova"/>
        <w:tabs>
          <w:tab w:val="left" w:pos="284"/>
          <w:tab w:val="left" w:leader="dot" w:pos="624"/>
        </w:tabs>
        <w:spacing w:line="240" w:lineRule="auto"/>
        <w:ind w:firstLine="0"/>
        <w:rPr>
          <w:rStyle w:val="Zag11"/>
          <w:rFonts w:ascii="Times New Roman" w:eastAsia="@Arial Unicode MS" w:hAnsi="Times New Roman" w:cs="Times New Roman"/>
          <w:i/>
          <w:iCs/>
          <w:color w:val="auto"/>
          <w:sz w:val="24"/>
          <w:szCs w:val="24"/>
          <w:lang w:val="ru-RU"/>
        </w:rPr>
      </w:pPr>
      <w:r w:rsidRPr="009B17C7">
        <w:rPr>
          <w:rStyle w:val="Zag11"/>
          <w:rFonts w:ascii="Times New Roman" w:eastAsia="@Arial Unicode MS" w:hAnsi="Times New Roman" w:cs="Times New Roman"/>
          <w:i/>
          <w:iCs/>
          <w:color w:val="auto"/>
          <w:sz w:val="24"/>
          <w:szCs w:val="24"/>
          <w:lang w:val="ru-RU"/>
        </w:rPr>
        <w:t>Коррекционно-развивающая работа включает:</w:t>
      </w:r>
    </w:p>
    <w:p w:rsidR="009B17C7" w:rsidRPr="009B17C7" w:rsidRDefault="009B17C7" w:rsidP="00100F4A">
      <w:pPr>
        <w:pStyle w:val="Osnova"/>
        <w:tabs>
          <w:tab w:val="left" w:pos="284"/>
          <w:tab w:val="left" w:leader="dot" w:pos="624"/>
        </w:tabs>
        <w:spacing w:line="240" w:lineRule="auto"/>
        <w:ind w:firstLine="0"/>
        <w:rPr>
          <w:rStyle w:val="Zag11"/>
          <w:rFonts w:ascii="Times New Roman" w:eastAsia="@Arial Unicode MS" w:hAnsi="Times New Roman" w:cs="Times New Roman"/>
          <w:color w:val="auto"/>
          <w:sz w:val="24"/>
          <w:szCs w:val="24"/>
          <w:lang w:val="ru-RU"/>
        </w:rPr>
      </w:pPr>
      <w:r w:rsidRPr="009B17C7">
        <w:rPr>
          <w:rStyle w:val="Zag11"/>
          <w:rFonts w:ascii="Times New Roman" w:eastAsia="@Arial Unicode MS" w:hAnsi="Times New Roman" w:cs="Times New Roman"/>
          <w:color w:val="auto"/>
          <w:sz w:val="24"/>
          <w:szCs w:val="24"/>
          <w:lang w:val="ru-RU"/>
        </w:rPr>
        <w:t>— выбор оптимальных для развития ребёнка с  ограниченными возможностями здоровья коррекционных программ/методик, методов и приёмов обучения в соответствии с его особыми образовательными способностями;</w:t>
      </w:r>
    </w:p>
    <w:p w:rsidR="009B17C7" w:rsidRPr="009B17C7" w:rsidRDefault="009B17C7" w:rsidP="00100F4A">
      <w:pPr>
        <w:pStyle w:val="Osnova"/>
        <w:tabs>
          <w:tab w:val="left" w:pos="284"/>
          <w:tab w:val="left" w:leader="dot" w:pos="624"/>
        </w:tabs>
        <w:spacing w:line="240" w:lineRule="auto"/>
        <w:ind w:firstLine="0"/>
        <w:rPr>
          <w:rStyle w:val="Zag11"/>
          <w:rFonts w:ascii="Times New Roman" w:eastAsia="@Arial Unicode MS" w:hAnsi="Times New Roman" w:cs="Times New Roman"/>
          <w:color w:val="auto"/>
          <w:sz w:val="24"/>
          <w:szCs w:val="24"/>
          <w:lang w:val="ru-RU"/>
        </w:rPr>
      </w:pPr>
      <w:r w:rsidRPr="009B17C7">
        <w:rPr>
          <w:rStyle w:val="Zag11"/>
          <w:rFonts w:ascii="Times New Roman" w:eastAsia="@Arial Unicode MS" w:hAnsi="Times New Roman" w:cs="Times New Roman"/>
          <w:color w:val="auto"/>
          <w:sz w:val="24"/>
          <w:szCs w:val="24"/>
          <w:lang w:val="ru-RU"/>
        </w:rPr>
        <w:t>— организацию и проведение специалистами индивидуальных и групповых коррекционно-развивающих занятий, необходимых для преодоления дезадаптации и трудностей обучения;</w:t>
      </w:r>
    </w:p>
    <w:p w:rsidR="009B17C7" w:rsidRPr="009B17C7" w:rsidRDefault="009B17C7" w:rsidP="00100F4A">
      <w:pPr>
        <w:pStyle w:val="Osnova"/>
        <w:tabs>
          <w:tab w:val="left" w:pos="284"/>
          <w:tab w:val="left" w:leader="dot" w:pos="624"/>
        </w:tabs>
        <w:spacing w:line="240" w:lineRule="auto"/>
        <w:ind w:firstLine="0"/>
        <w:rPr>
          <w:rStyle w:val="Zag11"/>
          <w:rFonts w:ascii="Times New Roman" w:eastAsia="@Arial Unicode MS" w:hAnsi="Times New Roman" w:cs="Times New Roman"/>
          <w:color w:val="auto"/>
          <w:sz w:val="24"/>
          <w:szCs w:val="24"/>
          <w:lang w:val="ru-RU"/>
        </w:rPr>
      </w:pPr>
      <w:r w:rsidRPr="009B17C7">
        <w:rPr>
          <w:rStyle w:val="Zag11"/>
          <w:rFonts w:ascii="Times New Roman" w:eastAsia="@Arial Unicode MS" w:hAnsi="Times New Roman" w:cs="Times New Roman"/>
          <w:color w:val="auto"/>
          <w:sz w:val="24"/>
          <w:szCs w:val="24"/>
          <w:lang w:val="ru-RU"/>
        </w:rPr>
        <w:t>— системное воздействие на учебно-познавательную деятельность ребёнка в динамике образовательной деятельности, направленной на формирование универсальных учебных действий и коррекцию дезадаптивных проявлений;</w:t>
      </w:r>
    </w:p>
    <w:p w:rsidR="009B17C7" w:rsidRPr="009B17C7" w:rsidRDefault="009B17C7" w:rsidP="00100F4A">
      <w:pPr>
        <w:pStyle w:val="Osnova"/>
        <w:tabs>
          <w:tab w:val="left" w:pos="284"/>
          <w:tab w:val="left" w:leader="dot" w:pos="624"/>
        </w:tabs>
        <w:spacing w:line="240" w:lineRule="auto"/>
        <w:ind w:firstLine="0"/>
        <w:rPr>
          <w:rStyle w:val="Zag11"/>
          <w:rFonts w:ascii="Times New Roman" w:eastAsia="@Arial Unicode MS" w:hAnsi="Times New Roman" w:cs="Times New Roman"/>
          <w:color w:val="auto"/>
          <w:sz w:val="24"/>
          <w:szCs w:val="24"/>
          <w:lang w:val="ru-RU"/>
        </w:rPr>
      </w:pPr>
      <w:r w:rsidRPr="009B17C7">
        <w:rPr>
          <w:rStyle w:val="Zag11"/>
          <w:rFonts w:ascii="Times New Roman" w:eastAsia="@Arial Unicode MS" w:hAnsi="Times New Roman" w:cs="Times New Roman"/>
          <w:color w:val="auto"/>
          <w:sz w:val="24"/>
          <w:szCs w:val="24"/>
          <w:lang w:val="ru-RU"/>
        </w:rPr>
        <w:lastRenderedPageBreak/>
        <w:t>— коррекцию и развитие высших психических функций;</w:t>
      </w:r>
    </w:p>
    <w:p w:rsidR="009B17C7" w:rsidRPr="009B17C7" w:rsidRDefault="009B17C7" w:rsidP="00100F4A">
      <w:pPr>
        <w:pStyle w:val="Osnova"/>
        <w:tabs>
          <w:tab w:val="left" w:pos="284"/>
          <w:tab w:val="left" w:leader="dot" w:pos="624"/>
        </w:tabs>
        <w:spacing w:line="240" w:lineRule="auto"/>
        <w:ind w:firstLine="0"/>
        <w:rPr>
          <w:rStyle w:val="Zag11"/>
          <w:rFonts w:ascii="Times New Roman" w:eastAsia="@Arial Unicode MS" w:hAnsi="Times New Roman" w:cs="Times New Roman"/>
          <w:color w:val="auto"/>
          <w:sz w:val="24"/>
          <w:szCs w:val="24"/>
          <w:lang w:val="ru-RU"/>
        </w:rPr>
      </w:pPr>
      <w:r w:rsidRPr="009B17C7">
        <w:rPr>
          <w:rStyle w:val="Zag11"/>
          <w:rFonts w:ascii="Times New Roman" w:eastAsia="@Arial Unicode MS" w:hAnsi="Times New Roman" w:cs="Times New Roman"/>
          <w:color w:val="auto"/>
          <w:sz w:val="24"/>
          <w:szCs w:val="24"/>
          <w:lang w:val="ru-RU"/>
        </w:rPr>
        <w:t>— развитие эмоционально-волевой и личностной сфер ребёнка;</w:t>
      </w:r>
    </w:p>
    <w:p w:rsidR="009B17C7" w:rsidRPr="009B17C7" w:rsidRDefault="009B17C7" w:rsidP="00100F4A">
      <w:pPr>
        <w:pStyle w:val="Osnova"/>
        <w:tabs>
          <w:tab w:val="left" w:pos="284"/>
          <w:tab w:val="left" w:leader="dot" w:pos="624"/>
        </w:tabs>
        <w:spacing w:line="240" w:lineRule="auto"/>
        <w:ind w:firstLine="0"/>
        <w:rPr>
          <w:rStyle w:val="Zag11"/>
          <w:rFonts w:ascii="Times New Roman" w:eastAsia="@Arial Unicode MS" w:hAnsi="Times New Roman" w:cs="Times New Roman"/>
          <w:color w:val="auto"/>
          <w:sz w:val="24"/>
          <w:szCs w:val="24"/>
          <w:lang w:val="ru-RU"/>
        </w:rPr>
      </w:pPr>
      <w:r w:rsidRPr="009B17C7">
        <w:rPr>
          <w:rStyle w:val="Zag11"/>
          <w:rFonts w:ascii="Times New Roman" w:eastAsia="@Arial Unicode MS" w:hAnsi="Times New Roman" w:cs="Times New Roman"/>
          <w:color w:val="auto"/>
          <w:sz w:val="24"/>
          <w:szCs w:val="24"/>
          <w:lang w:val="ru-RU"/>
        </w:rPr>
        <w:t>— социальную защиту ребёнка в случаях неблагоприятных условий жизни при психотравмирующих обстоятельствах в рамках правовых возможностей образовательной организации.</w:t>
      </w:r>
    </w:p>
    <w:p w:rsidR="009B17C7" w:rsidRPr="009B17C7" w:rsidRDefault="009B17C7" w:rsidP="00100F4A">
      <w:pPr>
        <w:autoSpaceDE w:val="0"/>
        <w:spacing w:after="0" w:line="240" w:lineRule="auto"/>
        <w:ind w:firstLine="708"/>
        <w:jc w:val="both"/>
        <w:rPr>
          <w:rFonts w:ascii="Times New Roman" w:hAnsi="Times New Roman" w:cs="Times New Roman"/>
          <w:color w:val="auto"/>
          <w:sz w:val="24"/>
          <w:szCs w:val="24"/>
        </w:rPr>
      </w:pPr>
      <w:r w:rsidRPr="009B17C7">
        <w:rPr>
          <w:rFonts w:ascii="Times New Roman" w:hAnsi="Times New Roman" w:cs="Times New Roman"/>
          <w:color w:val="auto"/>
          <w:sz w:val="24"/>
          <w:szCs w:val="24"/>
        </w:rPr>
        <w:t>Для повышения качества коррекционной работы необходимо выполнение следующих условий:</w:t>
      </w:r>
    </w:p>
    <w:p w:rsidR="009B17C7" w:rsidRPr="009B17C7" w:rsidRDefault="00100F4A" w:rsidP="00100F4A">
      <w:pPr>
        <w:autoSpaceDE w:val="0"/>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sidR="009B17C7" w:rsidRPr="009B17C7">
        <w:rPr>
          <w:rFonts w:ascii="Times New Roman" w:hAnsi="Times New Roman" w:cs="Times New Roman"/>
          <w:color w:val="auto"/>
          <w:sz w:val="24"/>
          <w:szCs w:val="24"/>
        </w:rPr>
        <w:t>формирование УУД на всех этапах учебного процесса;</w:t>
      </w:r>
    </w:p>
    <w:p w:rsidR="009B17C7" w:rsidRPr="009B17C7" w:rsidRDefault="00100F4A" w:rsidP="00100F4A">
      <w:pPr>
        <w:autoSpaceDE w:val="0"/>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sidR="009B17C7" w:rsidRPr="009B17C7">
        <w:rPr>
          <w:rFonts w:ascii="Times New Roman" w:hAnsi="Times New Roman" w:cs="Times New Roman"/>
          <w:color w:val="auto"/>
          <w:sz w:val="24"/>
          <w:szCs w:val="24"/>
        </w:rPr>
        <w:t>обучение детей (в процессе формирования представлений) выявлению характерных, существенных признаков предметов, развитие умений сравнивать, сопоставлять;</w:t>
      </w:r>
    </w:p>
    <w:p w:rsidR="009B17C7" w:rsidRPr="009B17C7" w:rsidRDefault="00100F4A" w:rsidP="00100F4A">
      <w:pPr>
        <w:autoSpaceDE w:val="0"/>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sidR="009B17C7" w:rsidRPr="009B17C7">
        <w:rPr>
          <w:rFonts w:ascii="Times New Roman" w:hAnsi="Times New Roman" w:cs="Times New Roman"/>
          <w:color w:val="auto"/>
          <w:sz w:val="24"/>
          <w:szCs w:val="24"/>
        </w:rPr>
        <w:t>побуждение к речевой деятельности, осуществление контроля за речевой деятельностью  детей;</w:t>
      </w:r>
    </w:p>
    <w:p w:rsidR="009B17C7" w:rsidRPr="009B17C7" w:rsidRDefault="00100F4A" w:rsidP="00100F4A">
      <w:pPr>
        <w:autoSpaceDE w:val="0"/>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sidR="009B17C7" w:rsidRPr="009B17C7">
        <w:rPr>
          <w:rFonts w:ascii="Times New Roman" w:hAnsi="Times New Roman" w:cs="Times New Roman"/>
          <w:color w:val="auto"/>
          <w:sz w:val="24"/>
          <w:szCs w:val="24"/>
        </w:rPr>
        <w:t>установление взаимосвязи между воспринимаемым предметом, его словесным обозначением и практическим действием;</w:t>
      </w:r>
    </w:p>
    <w:p w:rsidR="009B17C7" w:rsidRPr="009B17C7" w:rsidRDefault="00100F4A" w:rsidP="00100F4A">
      <w:pPr>
        <w:autoSpaceDE w:val="0"/>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sidR="009B17C7" w:rsidRPr="009B17C7">
        <w:rPr>
          <w:rFonts w:ascii="Times New Roman" w:hAnsi="Times New Roman" w:cs="Times New Roman"/>
          <w:color w:val="auto"/>
          <w:sz w:val="24"/>
          <w:szCs w:val="24"/>
        </w:rPr>
        <w:t>использование более медленного темпа обучения, многократного возвращения к изученному материалу;</w:t>
      </w:r>
    </w:p>
    <w:p w:rsidR="009B17C7" w:rsidRPr="009B17C7" w:rsidRDefault="00100F4A" w:rsidP="00100F4A">
      <w:pPr>
        <w:autoSpaceDE w:val="0"/>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sidR="009B17C7" w:rsidRPr="009B17C7">
        <w:rPr>
          <w:rFonts w:ascii="Times New Roman" w:hAnsi="Times New Roman" w:cs="Times New Roman"/>
          <w:color w:val="auto"/>
          <w:sz w:val="24"/>
          <w:szCs w:val="24"/>
        </w:rPr>
        <w:t>максимальное использование сохранных анализаторов ребенка;</w:t>
      </w:r>
    </w:p>
    <w:p w:rsidR="009B17C7" w:rsidRPr="009B17C7" w:rsidRDefault="00100F4A" w:rsidP="00100F4A">
      <w:pPr>
        <w:autoSpaceDE w:val="0"/>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sidR="009B17C7" w:rsidRPr="009B17C7">
        <w:rPr>
          <w:rFonts w:ascii="Times New Roman" w:hAnsi="Times New Roman" w:cs="Times New Roman"/>
          <w:color w:val="auto"/>
          <w:sz w:val="24"/>
          <w:szCs w:val="24"/>
        </w:rPr>
        <w:t>разделение деятельности на отдельные составные части, элементы, операции, позволяющее осмысливать их во внутреннем отношении друг к другу;</w:t>
      </w:r>
    </w:p>
    <w:p w:rsidR="009B17C7" w:rsidRPr="009B17C7" w:rsidRDefault="00100F4A" w:rsidP="00100F4A">
      <w:pPr>
        <w:widowControl w:val="0"/>
        <w:autoSpaceDE w:val="0"/>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sidR="009B17C7" w:rsidRPr="009B17C7">
        <w:rPr>
          <w:rFonts w:ascii="Times New Roman" w:hAnsi="Times New Roman" w:cs="Times New Roman"/>
          <w:color w:val="auto"/>
          <w:sz w:val="24"/>
          <w:szCs w:val="24"/>
        </w:rPr>
        <w:t>использование упражнений, направленных на развитие внимания, памяти, восприятия.</w:t>
      </w:r>
    </w:p>
    <w:p w:rsidR="009B17C7" w:rsidRPr="00100F4A" w:rsidRDefault="009B17C7" w:rsidP="00100F4A">
      <w:pPr>
        <w:spacing w:after="0" w:line="240" w:lineRule="auto"/>
        <w:ind w:firstLine="709"/>
        <w:jc w:val="both"/>
        <w:rPr>
          <w:rStyle w:val="Zag11"/>
          <w:rFonts w:ascii="Times New Roman" w:hAnsi="Times New Roman" w:cs="Times New Roman"/>
          <w:color w:val="auto"/>
          <w:sz w:val="24"/>
          <w:szCs w:val="24"/>
        </w:rPr>
      </w:pPr>
      <w:r w:rsidRPr="009B17C7">
        <w:rPr>
          <w:rFonts w:ascii="Times New Roman" w:hAnsi="Times New Roman" w:cs="Times New Roman"/>
          <w:color w:val="auto"/>
          <w:sz w:val="24"/>
          <w:szCs w:val="24"/>
        </w:rPr>
        <w:t xml:space="preserve">Индивидуальные и групповые коррекционные занятия оказываются за пределами максимальной нагрузки обучающихся. На долю  каждого обучающегося приходится в неделю от </w:t>
      </w:r>
      <w:r w:rsidR="00100F4A">
        <w:rPr>
          <w:rFonts w:ascii="Times New Roman" w:hAnsi="Times New Roman" w:cs="Times New Roman"/>
          <w:color w:val="auto"/>
          <w:sz w:val="24"/>
          <w:szCs w:val="24"/>
        </w:rPr>
        <w:t>20</w:t>
      </w:r>
      <w:r w:rsidRPr="009B17C7">
        <w:rPr>
          <w:rFonts w:ascii="Times New Roman" w:hAnsi="Times New Roman" w:cs="Times New Roman"/>
          <w:color w:val="auto"/>
          <w:sz w:val="24"/>
          <w:szCs w:val="24"/>
        </w:rPr>
        <w:t xml:space="preserve"> до 30 минут, поскольку занятия ведутся индивидуально или в маленьких группах (из двух-трех обучающихся), укомплектованных на основе сходства корригируемых недостатков. Во время индивидуальных занятий  работают воспитатель ГПД, учитель-логопед, педагог-психолог, либо дети находятся на занятиях по внеурочной деятельности. При организации коррекционных занятий следует исходить из возможностей ребенка – задание должно лежать в зоне умеренной трудности, но быть доступным, так как на первых этапах коррекционной работы необходимо обеспечить ученику субъективное переживание успеха на фоне определенной затраты усилий. В дальнейшем трудность задания следует увеличивать пропорционально возрастающим способностям ребенка. Изучение индивидуальных способностей учащихся позволяет планировать сроки, этапы и основные направления коррекционной работы. </w:t>
      </w:r>
      <w:r w:rsidRPr="009B17C7">
        <w:rPr>
          <w:rStyle w:val="Zag11"/>
          <w:rFonts w:ascii="Times New Roman" w:eastAsia="@Arial Unicode MS" w:hAnsi="Times New Roman" w:cs="Times New Roman"/>
          <w:i/>
          <w:iCs/>
          <w:color w:val="auto"/>
          <w:sz w:val="24"/>
          <w:szCs w:val="24"/>
        </w:rPr>
        <w:t>Консультативная работа включает:</w:t>
      </w:r>
    </w:p>
    <w:p w:rsidR="009B17C7" w:rsidRPr="009B17C7" w:rsidRDefault="009B17C7" w:rsidP="00444D98">
      <w:pPr>
        <w:pStyle w:val="Osnova"/>
        <w:tabs>
          <w:tab w:val="left" w:pos="284"/>
          <w:tab w:val="left" w:leader="dot" w:pos="624"/>
        </w:tabs>
        <w:spacing w:line="240" w:lineRule="auto"/>
        <w:ind w:firstLine="0"/>
        <w:rPr>
          <w:rStyle w:val="Zag11"/>
          <w:rFonts w:ascii="Times New Roman" w:eastAsia="@Arial Unicode MS" w:hAnsi="Times New Roman" w:cs="Times New Roman"/>
          <w:color w:val="auto"/>
          <w:sz w:val="24"/>
          <w:szCs w:val="24"/>
          <w:lang w:val="ru-RU"/>
        </w:rPr>
      </w:pPr>
      <w:r w:rsidRPr="009B17C7">
        <w:rPr>
          <w:rStyle w:val="Zag11"/>
          <w:rFonts w:ascii="Times New Roman" w:eastAsia="@Arial Unicode MS" w:hAnsi="Times New Roman" w:cs="Times New Roman"/>
          <w:color w:val="auto"/>
          <w:sz w:val="24"/>
          <w:szCs w:val="24"/>
          <w:lang w:val="ru-RU"/>
        </w:rPr>
        <w:t>— выработку совместных рекомендаций по основным направлениям работы с обучающимся с  ограниченными возможностями здоровья, единых для всех участников образовательных отношений;</w:t>
      </w:r>
    </w:p>
    <w:p w:rsidR="009B17C7" w:rsidRPr="009B17C7" w:rsidRDefault="009B17C7" w:rsidP="00444D98">
      <w:pPr>
        <w:pStyle w:val="Osnova"/>
        <w:tabs>
          <w:tab w:val="left" w:pos="284"/>
          <w:tab w:val="left" w:leader="dot" w:pos="624"/>
        </w:tabs>
        <w:spacing w:line="240" w:lineRule="auto"/>
        <w:ind w:firstLine="0"/>
        <w:rPr>
          <w:rStyle w:val="Zag11"/>
          <w:rFonts w:ascii="Times New Roman" w:eastAsia="@Arial Unicode MS" w:hAnsi="Times New Roman" w:cs="Times New Roman"/>
          <w:color w:val="auto"/>
          <w:sz w:val="24"/>
          <w:szCs w:val="24"/>
          <w:lang w:val="ru-RU"/>
        </w:rPr>
      </w:pPr>
      <w:r w:rsidRPr="009B17C7">
        <w:rPr>
          <w:rStyle w:val="Zag11"/>
          <w:rFonts w:ascii="Times New Roman" w:eastAsia="@Arial Unicode MS" w:hAnsi="Times New Roman" w:cs="Times New Roman"/>
          <w:color w:val="auto"/>
          <w:sz w:val="24"/>
          <w:szCs w:val="24"/>
          <w:lang w:val="ru-RU"/>
        </w:rPr>
        <w:t>— консультирование специалистами педагогов по выбору индивидуально-ориентированных методов и приёмов работы с обучающимся с  ОВЗ;</w:t>
      </w:r>
    </w:p>
    <w:p w:rsidR="009B17C7" w:rsidRPr="00444D98" w:rsidRDefault="009B17C7" w:rsidP="00444D98">
      <w:pPr>
        <w:pStyle w:val="Osnova"/>
        <w:tabs>
          <w:tab w:val="left" w:pos="284"/>
          <w:tab w:val="left" w:leader="dot" w:pos="624"/>
        </w:tabs>
        <w:spacing w:line="240" w:lineRule="auto"/>
        <w:ind w:firstLine="0"/>
        <w:rPr>
          <w:rFonts w:ascii="Times New Roman" w:eastAsia="@Arial Unicode MS" w:hAnsi="Times New Roman" w:cs="Times New Roman"/>
          <w:color w:val="auto"/>
          <w:sz w:val="24"/>
          <w:szCs w:val="24"/>
          <w:lang w:val="ru-RU"/>
        </w:rPr>
      </w:pPr>
      <w:r w:rsidRPr="009B17C7">
        <w:rPr>
          <w:rStyle w:val="Zag11"/>
          <w:rFonts w:ascii="Times New Roman" w:eastAsia="@Arial Unicode MS" w:hAnsi="Times New Roman" w:cs="Times New Roman"/>
          <w:color w:val="auto"/>
          <w:sz w:val="24"/>
          <w:szCs w:val="24"/>
          <w:lang w:val="ru-RU"/>
        </w:rPr>
        <w:t>— консультативную помощь семье в вопросах выбора стратегии воспитания и приёмов коррекционного обучения ребёнка с  ОВЗ.</w:t>
      </w:r>
    </w:p>
    <w:p w:rsidR="009B17C7" w:rsidRPr="009B17C7" w:rsidRDefault="009B17C7" w:rsidP="00444D98">
      <w:pPr>
        <w:pStyle w:val="Osnova"/>
        <w:tabs>
          <w:tab w:val="left" w:leader="dot" w:pos="624"/>
        </w:tabs>
        <w:spacing w:line="240" w:lineRule="auto"/>
        <w:ind w:firstLine="0"/>
        <w:rPr>
          <w:rStyle w:val="Zag11"/>
          <w:rFonts w:ascii="Times New Roman" w:eastAsia="@Arial Unicode MS" w:hAnsi="Times New Roman" w:cs="Times New Roman"/>
          <w:i/>
          <w:iCs/>
          <w:color w:val="auto"/>
          <w:sz w:val="24"/>
          <w:szCs w:val="24"/>
          <w:lang w:val="ru-RU"/>
        </w:rPr>
      </w:pPr>
      <w:r w:rsidRPr="009B17C7">
        <w:rPr>
          <w:rStyle w:val="Zag11"/>
          <w:rFonts w:ascii="Times New Roman" w:eastAsia="@Arial Unicode MS" w:hAnsi="Times New Roman" w:cs="Times New Roman"/>
          <w:i/>
          <w:iCs/>
          <w:color w:val="auto"/>
          <w:sz w:val="24"/>
          <w:szCs w:val="24"/>
          <w:lang w:val="ru-RU"/>
        </w:rPr>
        <w:t>Информационно-просветительская работа предусматривает:</w:t>
      </w:r>
    </w:p>
    <w:p w:rsidR="009B17C7" w:rsidRPr="009B17C7" w:rsidRDefault="009B17C7" w:rsidP="00444D98">
      <w:pPr>
        <w:pStyle w:val="Osnova"/>
        <w:tabs>
          <w:tab w:val="left" w:leader="dot" w:pos="624"/>
        </w:tabs>
        <w:spacing w:line="240" w:lineRule="auto"/>
        <w:ind w:firstLine="0"/>
        <w:rPr>
          <w:rStyle w:val="Zag11"/>
          <w:rFonts w:ascii="Times New Roman" w:eastAsia="@Arial Unicode MS" w:hAnsi="Times New Roman" w:cs="Times New Roman"/>
          <w:color w:val="auto"/>
          <w:sz w:val="24"/>
          <w:szCs w:val="24"/>
          <w:lang w:val="ru-RU"/>
        </w:rPr>
      </w:pPr>
      <w:r w:rsidRPr="009B17C7">
        <w:rPr>
          <w:rStyle w:val="Zag11"/>
          <w:rFonts w:ascii="Times New Roman" w:eastAsia="@Arial Unicode MS" w:hAnsi="Times New Roman" w:cs="Times New Roman"/>
          <w:color w:val="auto"/>
          <w:sz w:val="24"/>
          <w:szCs w:val="24"/>
          <w:lang w:val="ru-RU"/>
        </w:rPr>
        <w:t>— различные формы просветительской деятельности (лекции, беседы,  печатные материалы), направленные на разъяснение участникам образовательных отношений – обучающимся, их родителям (законным представителям), педагогическим работникам, — вопросов, связанных с особенностями образовательного процесса и психолого-педагогического сопровождения детей с ОВЗ;</w:t>
      </w:r>
    </w:p>
    <w:p w:rsidR="009B17C7" w:rsidRPr="009B17C7" w:rsidRDefault="009B17C7" w:rsidP="00444D98">
      <w:pPr>
        <w:pStyle w:val="Osnova"/>
        <w:tabs>
          <w:tab w:val="left" w:leader="dot" w:pos="624"/>
        </w:tabs>
        <w:spacing w:line="240" w:lineRule="auto"/>
        <w:ind w:firstLine="0"/>
        <w:rPr>
          <w:rStyle w:val="Zag11"/>
          <w:rFonts w:ascii="Times New Roman" w:eastAsia="@Arial Unicode MS" w:hAnsi="Times New Roman" w:cs="Times New Roman"/>
          <w:color w:val="auto"/>
          <w:sz w:val="24"/>
          <w:szCs w:val="24"/>
          <w:lang w:val="ru-RU"/>
        </w:rPr>
      </w:pPr>
      <w:r w:rsidRPr="009B17C7">
        <w:rPr>
          <w:rStyle w:val="Zag11"/>
          <w:rFonts w:ascii="Times New Roman" w:eastAsia="@Arial Unicode MS" w:hAnsi="Times New Roman" w:cs="Times New Roman"/>
          <w:color w:val="auto"/>
          <w:sz w:val="24"/>
          <w:szCs w:val="24"/>
          <w:lang w:val="ru-RU"/>
        </w:rPr>
        <w:t>— проведение тематических выступлений для педагогов и родителей по разъяснению индивидуально-типологических особенностей различных категорий детей с ОВЗ.</w:t>
      </w:r>
    </w:p>
    <w:p w:rsidR="009B17C7" w:rsidRPr="009B17C7" w:rsidRDefault="009B17C7" w:rsidP="009B17C7">
      <w:pPr>
        <w:pStyle w:val="Osnova"/>
        <w:tabs>
          <w:tab w:val="left" w:leader="dot" w:pos="624"/>
        </w:tabs>
        <w:spacing w:line="240" w:lineRule="auto"/>
        <w:ind w:firstLine="0"/>
        <w:rPr>
          <w:rFonts w:ascii="Times New Roman" w:eastAsia="@Arial Unicode MS" w:hAnsi="Times New Roman" w:cs="Times New Roman"/>
          <w:b/>
          <w:bCs/>
          <w:color w:val="auto"/>
          <w:sz w:val="24"/>
          <w:szCs w:val="24"/>
          <w:lang w:val="ru-RU"/>
        </w:rPr>
      </w:pPr>
      <w:r w:rsidRPr="009B17C7">
        <w:rPr>
          <w:rFonts w:ascii="Times New Roman" w:eastAsia="@Arial Unicode MS" w:hAnsi="Times New Roman" w:cs="Times New Roman"/>
          <w:b/>
          <w:bCs/>
          <w:color w:val="auto"/>
          <w:sz w:val="24"/>
          <w:szCs w:val="24"/>
          <w:lang w:val="ru-RU"/>
        </w:rPr>
        <w:t>Этапы реализации программы</w:t>
      </w:r>
    </w:p>
    <w:p w:rsidR="009B17C7" w:rsidRPr="009B17C7" w:rsidRDefault="009B17C7" w:rsidP="00444D98">
      <w:pPr>
        <w:pStyle w:val="Osnova"/>
        <w:tabs>
          <w:tab w:val="left" w:leader="dot" w:pos="624"/>
        </w:tabs>
        <w:spacing w:line="240" w:lineRule="auto"/>
        <w:ind w:firstLine="0"/>
        <w:rPr>
          <w:rStyle w:val="Zag11"/>
          <w:rFonts w:ascii="Times New Roman" w:eastAsia="@Arial Unicode MS" w:hAnsi="Times New Roman" w:cs="Times New Roman"/>
          <w:color w:val="auto"/>
          <w:sz w:val="24"/>
          <w:szCs w:val="24"/>
          <w:lang w:val="ru-RU"/>
        </w:rPr>
      </w:pPr>
      <w:r w:rsidRPr="009B17C7">
        <w:rPr>
          <w:rStyle w:val="Zag11"/>
          <w:rFonts w:ascii="Times New Roman" w:eastAsia="@Arial Unicode MS" w:hAnsi="Times New Roman" w:cs="Times New Roman"/>
          <w:color w:val="auto"/>
          <w:sz w:val="24"/>
          <w:szCs w:val="24"/>
          <w:lang w:val="ru-RU"/>
        </w:rPr>
        <w:t xml:space="preserve">Коррекционная работа реализуется поэтапно. </w:t>
      </w:r>
    </w:p>
    <w:p w:rsidR="009B17C7" w:rsidRPr="009B17C7" w:rsidRDefault="009B17C7" w:rsidP="00444D98">
      <w:pPr>
        <w:pStyle w:val="Osnova"/>
        <w:tabs>
          <w:tab w:val="left" w:leader="dot" w:pos="624"/>
        </w:tabs>
        <w:spacing w:line="240" w:lineRule="auto"/>
        <w:ind w:firstLine="0"/>
        <w:rPr>
          <w:rStyle w:val="Zag11"/>
          <w:rFonts w:ascii="Times New Roman" w:eastAsia="@Arial Unicode MS" w:hAnsi="Times New Roman" w:cs="Times New Roman"/>
          <w:color w:val="auto"/>
          <w:sz w:val="24"/>
          <w:szCs w:val="24"/>
          <w:lang w:val="ru-RU"/>
        </w:rPr>
      </w:pPr>
      <w:r w:rsidRPr="009B17C7">
        <w:rPr>
          <w:rStyle w:val="Zag11"/>
          <w:rFonts w:ascii="Times New Roman" w:eastAsia="@Arial Unicode MS" w:hAnsi="Times New Roman" w:cs="Times New Roman"/>
          <w:i/>
          <w:iCs/>
          <w:color w:val="auto"/>
          <w:sz w:val="24"/>
          <w:szCs w:val="24"/>
          <w:lang w:val="ru-RU"/>
        </w:rPr>
        <w:t>Этап сбора и анализа информации</w:t>
      </w:r>
      <w:r w:rsidRPr="009B17C7">
        <w:rPr>
          <w:rStyle w:val="Zag11"/>
          <w:rFonts w:ascii="Times New Roman" w:eastAsia="@Arial Unicode MS" w:hAnsi="Times New Roman" w:cs="Times New Roman"/>
          <w:color w:val="auto"/>
          <w:sz w:val="24"/>
          <w:szCs w:val="24"/>
          <w:lang w:val="ru-RU"/>
        </w:rPr>
        <w:t xml:space="preserve"> (информационно-аналитическая деятельность). </w:t>
      </w:r>
      <w:r w:rsidRPr="009B17C7">
        <w:rPr>
          <w:rStyle w:val="Zag11"/>
          <w:rFonts w:ascii="Times New Roman" w:eastAsia="@Arial Unicode MS" w:hAnsi="Times New Roman" w:cs="Times New Roman"/>
          <w:color w:val="auto"/>
          <w:sz w:val="24"/>
          <w:szCs w:val="24"/>
          <w:lang w:val="ru-RU"/>
        </w:rPr>
        <w:lastRenderedPageBreak/>
        <w:t>Результатом данного этапа является оценка контингента обучающихся для учёта особенностей развития детей, определения специфики и их образовательных способностей; оценка образовательной среды с целью соответствия требованиям программно-методического обеспечения, материально-технической и кадровой базы организации.</w:t>
      </w:r>
    </w:p>
    <w:p w:rsidR="009B17C7" w:rsidRPr="009B17C7" w:rsidRDefault="009B17C7" w:rsidP="00444D98">
      <w:pPr>
        <w:pStyle w:val="Osnova"/>
        <w:tabs>
          <w:tab w:val="left" w:leader="dot" w:pos="624"/>
        </w:tabs>
        <w:spacing w:line="240" w:lineRule="auto"/>
        <w:ind w:firstLine="0"/>
        <w:rPr>
          <w:rStyle w:val="Zag11"/>
          <w:rFonts w:ascii="Times New Roman" w:eastAsia="@Arial Unicode MS" w:hAnsi="Times New Roman" w:cs="Times New Roman"/>
          <w:color w:val="auto"/>
          <w:sz w:val="24"/>
          <w:szCs w:val="24"/>
          <w:lang w:val="ru-RU"/>
        </w:rPr>
      </w:pPr>
      <w:r w:rsidRPr="009B17C7">
        <w:rPr>
          <w:rStyle w:val="Zag11"/>
          <w:rFonts w:ascii="Times New Roman" w:eastAsia="@Arial Unicode MS" w:hAnsi="Times New Roman" w:cs="Times New Roman"/>
          <w:i/>
          <w:iCs/>
          <w:color w:val="auto"/>
          <w:sz w:val="24"/>
          <w:szCs w:val="24"/>
          <w:lang w:val="ru-RU"/>
        </w:rPr>
        <w:t>Этап планирования, организации, координации</w:t>
      </w:r>
      <w:r w:rsidRPr="009B17C7">
        <w:rPr>
          <w:rStyle w:val="Zag11"/>
          <w:rFonts w:ascii="Times New Roman" w:eastAsia="@Arial Unicode MS" w:hAnsi="Times New Roman" w:cs="Times New Roman"/>
          <w:color w:val="auto"/>
          <w:sz w:val="24"/>
          <w:szCs w:val="24"/>
          <w:lang w:val="ru-RU"/>
        </w:rPr>
        <w:t xml:space="preserve"> (организационно-исполнительская деятельность). Результатом работы является организованная образовательный процесс, имеющий коррекционно-развивающую направленность и процесс специального психолого-педагогического сопровождения детей с  ограниченными возможностями здоровья при созданных (вариативных) условиях обучения, воспитания, развития, социализации  рассматриваемой категории детей.</w:t>
      </w:r>
    </w:p>
    <w:p w:rsidR="009B17C7" w:rsidRPr="009B17C7" w:rsidRDefault="009B17C7" w:rsidP="00444D98">
      <w:pPr>
        <w:pStyle w:val="Osnova"/>
        <w:tabs>
          <w:tab w:val="left" w:leader="dot" w:pos="624"/>
        </w:tabs>
        <w:spacing w:line="240" w:lineRule="auto"/>
        <w:ind w:firstLine="0"/>
        <w:rPr>
          <w:rStyle w:val="Zag11"/>
          <w:rFonts w:ascii="Times New Roman" w:eastAsia="@Arial Unicode MS" w:hAnsi="Times New Roman" w:cs="Times New Roman"/>
          <w:color w:val="auto"/>
          <w:sz w:val="24"/>
          <w:szCs w:val="24"/>
          <w:lang w:val="ru-RU"/>
        </w:rPr>
      </w:pPr>
      <w:r w:rsidRPr="009B17C7">
        <w:rPr>
          <w:rStyle w:val="Zag11"/>
          <w:rFonts w:ascii="Times New Roman" w:eastAsia="@Arial Unicode MS" w:hAnsi="Times New Roman" w:cs="Times New Roman"/>
          <w:i/>
          <w:iCs/>
          <w:color w:val="auto"/>
          <w:sz w:val="24"/>
          <w:szCs w:val="24"/>
          <w:lang w:val="ru-RU"/>
        </w:rPr>
        <w:t xml:space="preserve">Этап диагностики коррекционно-развивающей образовательной среды </w:t>
      </w:r>
      <w:r w:rsidRPr="009B17C7">
        <w:rPr>
          <w:rStyle w:val="Zag11"/>
          <w:rFonts w:ascii="Times New Roman" w:eastAsia="@Arial Unicode MS" w:hAnsi="Times New Roman" w:cs="Times New Roman"/>
          <w:color w:val="auto"/>
          <w:sz w:val="24"/>
          <w:szCs w:val="24"/>
          <w:lang w:val="ru-RU"/>
        </w:rPr>
        <w:t>(контрольно-диагностическая деятельность). Результатом является констатация соответствия созданных условий и выбранных коррекционно-развивающих и образовательных программ образовательным способностям ребёнка.</w:t>
      </w:r>
    </w:p>
    <w:p w:rsidR="009B17C7" w:rsidRPr="009B17C7" w:rsidRDefault="009B17C7" w:rsidP="00444D98">
      <w:pPr>
        <w:pStyle w:val="Osnova"/>
        <w:tabs>
          <w:tab w:val="left" w:leader="dot" w:pos="624"/>
        </w:tabs>
        <w:spacing w:line="240" w:lineRule="auto"/>
        <w:ind w:firstLine="0"/>
        <w:rPr>
          <w:rStyle w:val="Zag11"/>
          <w:rFonts w:ascii="Times New Roman" w:eastAsia="@Arial Unicode MS" w:hAnsi="Times New Roman" w:cs="Times New Roman"/>
          <w:color w:val="auto"/>
          <w:sz w:val="24"/>
          <w:szCs w:val="24"/>
          <w:lang w:val="ru-RU"/>
        </w:rPr>
      </w:pPr>
      <w:r w:rsidRPr="009B17C7">
        <w:rPr>
          <w:rStyle w:val="Zag11"/>
          <w:rFonts w:ascii="Times New Roman" w:eastAsia="@Arial Unicode MS" w:hAnsi="Times New Roman" w:cs="Times New Roman"/>
          <w:i/>
          <w:iCs/>
          <w:color w:val="auto"/>
          <w:sz w:val="24"/>
          <w:szCs w:val="24"/>
          <w:lang w:val="ru-RU"/>
        </w:rPr>
        <w:t>Этап регуляции и корректировки</w:t>
      </w:r>
      <w:r w:rsidRPr="009B17C7">
        <w:rPr>
          <w:rStyle w:val="Zag11"/>
          <w:rFonts w:ascii="Times New Roman" w:eastAsia="@Arial Unicode MS" w:hAnsi="Times New Roman" w:cs="Times New Roman"/>
          <w:color w:val="auto"/>
          <w:sz w:val="24"/>
          <w:szCs w:val="24"/>
          <w:lang w:val="ru-RU"/>
        </w:rPr>
        <w:t xml:space="preserve"> (регулятивно-корректировочная деятельность). Результатом является внесение необходимых изменений в образовательный процесс и процесс сопровождения детей с  ОВЗ, корректировка условий и форм обучения, методов и приёмов работы.</w:t>
      </w:r>
    </w:p>
    <w:p w:rsidR="009B17C7" w:rsidRPr="009B17C7" w:rsidRDefault="009B17C7" w:rsidP="00444D98">
      <w:pPr>
        <w:pStyle w:val="Osnova"/>
        <w:tabs>
          <w:tab w:val="left" w:leader="dot" w:pos="624"/>
        </w:tabs>
        <w:spacing w:line="240" w:lineRule="auto"/>
        <w:ind w:firstLine="0"/>
        <w:rPr>
          <w:rStyle w:val="Zag11"/>
          <w:rFonts w:ascii="Times New Roman" w:eastAsia="@Arial Unicode MS" w:hAnsi="Times New Roman" w:cs="Times New Roman"/>
          <w:b/>
          <w:bCs/>
          <w:color w:val="auto"/>
          <w:sz w:val="24"/>
          <w:szCs w:val="24"/>
          <w:lang w:val="ru-RU"/>
        </w:rPr>
      </w:pPr>
      <w:r w:rsidRPr="009B17C7">
        <w:rPr>
          <w:rStyle w:val="Zag11"/>
          <w:rFonts w:ascii="Times New Roman" w:eastAsia="@Arial Unicode MS" w:hAnsi="Times New Roman" w:cs="Times New Roman"/>
          <w:b/>
          <w:bCs/>
          <w:color w:val="auto"/>
          <w:sz w:val="24"/>
          <w:szCs w:val="24"/>
          <w:lang w:val="ru-RU"/>
        </w:rPr>
        <w:t>Механизм реализации программы</w:t>
      </w:r>
    </w:p>
    <w:p w:rsidR="009B17C7" w:rsidRPr="009B17C7" w:rsidRDefault="009B17C7" w:rsidP="009B17C7">
      <w:pPr>
        <w:pStyle w:val="Osnova"/>
        <w:tabs>
          <w:tab w:val="left" w:leader="dot" w:pos="624"/>
        </w:tabs>
        <w:spacing w:line="240" w:lineRule="auto"/>
        <w:rPr>
          <w:rStyle w:val="Zag11"/>
          <w:rFonts w:ascii="Times New Roman" w:eastAsia="@Arial Unicode MS" w:hAnsi="Times New Roman" w:cs="Times New Roman"/>
          <w:color w:val="auto"/>
          <w:sz w:val="24"/>
          <w:szCs w:val="24"/>
          <w:lang w:val="ru-RU"/>
        </w:rPr>
      </w:pPr>
      <w:r w:rsidRPr="009B17C7">
        <w:rPr>
          <w:rStyle w:val="Zag11"/>
          <w:rFonts w:ascii="Times New Roman" w:eastAsia="@Arial Unicode MS" w:hAnsi="Times New Roman" w:cs="Times New Roman"/>
          <w:color w:val="auto"/>
          <w:sz w:val="24"/>
          <w:szCs w:val="24"/>
          <w:lang w:val="ru-RU"/>
        </w:rPr>
        <w:t xml:space="preserve">Одним из основных механизмов реализации коррекционной работы является оптимально выстроенное </w:t>
      </w:r>
      <w:r w:rsidRPr="009B17C7">
        <w:rPr>
          <w:rStyle w:val="Zag11"/>
          <w:rFonts w:ascii="Times New Roman" w:eastAsia="@Arial Unicode MS" w:hAnsi="Times New Roman" w:cs="Times New Roman"/>
          <w:i/>
          <w:iCs/>
          <w:color w:val="auto"/>
          <w:sz w:val="24"/>
          <w:szCs w:val="24"/>
          <w:lang w:val="ru-RU"/>
        </w:rPr>
        <w:t>взаимодействие специалистов образовательной организации</w:t>
      </w:r>
      <w:r w:rsidRPr="009B17C7">
        <w:rPr>
          <w:rStyle w:val="Zag11"/>
          <w:rFonts w:ascii="Times New Roman" w:eastAsia="@Arial Unicode MS" w:hAnsi="Times New Roman" w:cs="Times New Roman"/>
          <w:color w:val="auto"/>
          <w:sz w:val="24"/>
          <w:szCs w:val="24"/>
          <w:lang w:val="ru-RU"/>
        </w:rPr>
        <w:t>, обеспечивающее системное сопровождение детей с  ограниченными возможностями здоровья специалистами различного профиля в образовательном процессе. Такое взаимодействие включает:</w:t>
      </w:r>
    </w:p>
    <w:p w:rsidR="009B17C7" w:rsidRPr="009B17C7" w:rsidRDefault="009B17C7" w:rsidP="00444D98">
      <w:pPr>
        <w:pStyle w:val="Osnova"/>
        <w:tabs>
          <w:tab w:val="left" w:leader="dot" w:pos="624"/>
        </w:tabs>
        <w:spacing w:line="240" w:lineRule="auto"/>
        <w:ind w:firstLine="0"/>
        <w:rPr>
          <w:rStyle w:val="Zag11"/>
          <w:rFonts w:ascii="Times New Roman" w:eastAsia="@Arial Unicode MS" w:hAnsi="Times New Roman" w:cs="Times New Roman"/>
          <w:color w:val="auto"/>
          <w:sz w:val="24"/>
          <w:szCs w:val="24"/>
          <w:lang w:val="ru-RU"/>
        </w:rPr>
      </w:pPr>
      <w:r w:rsidRPr="009B17C7">
        <w:rPr>
          <w:rStyle w:val="Zag11"/>
          <w:rFonts w:ascii="Times New Roman" w:eastAsia="@Arial Unicode MS" w:hAnsi="Times New Roman" w:cs="Times New Roman"/>
          <w:color w:val="auto"/>
          <w:sz w:val="24"/>
          <w:szCs w:val="24"/>
          <w:lang w:val="ru-RU"/>
        </w:rPr>
        <w:t>— комплексность в определении и решении проблем ребёнка, предоставлении ему квалифицированной помощи специалистов разного профиля;</w:t>
      </w:r>
    </w:p>
    <w:p w:rsidR="009B17C7" w:rsidRPr="009B17C7" w:rsidRDefault="009B17C7" w:rsidP="00444D98">
      <w:pPr>
        <w:pStyle w:val="Osnova"/>
        <w:tabs>
          <w:tab w:val="left" w:leader="dot" w:pos="624"/>
        </w:tabs>
        <w:spacing w:line="240" w:lineRule="auto"/>
        <w:ind w:firstLine="0"/>
        <w:rPr>
          <w:rStyle w:val="Zag11"/>
          <w:rFonts w:ascii="Times New Roman" w:eastAsia="@Arial Unicode MS" w:hAnsi="Times New Roman" w:cs="Times New Roman"/>
          <w:color w:val="auto"/>
          <w:sz w:val="24"/>
          <w:szCs w:val="24"/>
          <w:lang w:val="ru-RU"/>
        </w:rPr>
      </w:pPr>
      <w:r w:rsidRPr="009B17C7">
        <w:rPr>
          <w:rStyle w:val="Zag11"/>
          <w:rFonts w:ascii="Times New Roman" w:eastAsia="@Arial Unicode MS" w:hAnsi="Times New Roman" w:cs="Times New Roman"/>
          <w:color w:val="auto"/>
          <w:sz w:val="24"/>
          <w:szCs w:val="24"/>
          <w:lang w:val="ru-RU"/>
        </w:rPr>
        <w:t>— многоаспектный анализ личностного и познавательного развития ребёнка;</w:t>
      </w:r>
    </w:p>
    <w:p w:rsidR="009B17C7" w:rsidRPr="009B17C7" w:rsidRDefault="009B17C7" w:rsidP="00444D98">
      <w:pPr>
        <w:pStyle w:val="Osnova"/>
        <w:tabs>
          <w:tab w:val="left" w:leader="dot" w:pos="624"/>
        </w:tabs>
        <w:spacing w:line="240" w:lineRule="auto"/>
        <w:ind w:firstLine="0"/>
        <w:rPr>
          <w:rStyle w:val="Zag11"/>
          <w:rFonts w:ascii="Times New Roman" w:eastAsia="@Arial Unicode MS" w:hAnsi="Times New Roman" w:cs="Times New Roman"/>
          <w:color w:val="auto"/>
          <w:sz w:val="24"/>
          <w:szCs w:val="24"/>
          <w:lang w:val="ru-RU"/>
        </w:rPr>
      </w:pPr>
      <w:r w:rsidRPr="009B17C7">
        <w:rPr>
          <w:rStyle w:val="Zag11"/>
          <w:rFonts w:ascii="Times New Roman" w:eastAsia="@Arial Unicode MS" w:hAnsi="Times New Roman" w:cs="Times New Roman"/>
          <w:color w:val="auto"/>
          <w:sz w:val="24"/>
          <w:szCs w:val="24"/>
          <w:lang w:val="ru-RU"/>
        </w:rPr>
        <w:t>— составление комплексных индивидуальных программ общего развития и коррекции отдельных сторон учебно-познавательной, эмоциональной-волевой сфер ребёнка.</w:t>
      </w:r>
    </w:p>
    <w:p w:rsidR="009B17C7" w:rsidRPr="009B17C7" w:rsidRDefault="009B17C7" w:rsidP="009B17C7">
      <w:pPr>
        <w:pStyle w:val="Osnova"/>
        <w:tabs>
          <w:tab w:val="left" w:leader="dot" w:pos="624"/>
        </w:tabs>
        <w:spacing w:line="240" w:lineRule="auto"/>
        <w:rPr>
          <w:rStyle w:val="Zag11"/>
          <w:rFonts w:ascii="Times New Roman" w:eastAsia="@Arial Unicode MS" w:hAnsi="Times New Roman" w:cs="Times New Roman"/>
          <w:color w:val="auto"/>
          <w:sz w:val="24"/>
          <w:szCs w:val="24"/>
          <w:lang w:val="ru-RU"/>
        </w:rPr>
      </w:pPr>
      <w:r w:rsidRPr="009B17C7">
        <w:rPr>
          <w:rStyle w:val="Zag11"/>
          <w:rFonts w:ascii="Times New Roman" w:eastAsia="@Arial Unicode MS" w:hAnsi="Times New Roman" w:cs="Times New Roman"/>
          <w:color w:val="auto"/>
          <w:sz w:val="24"/>
          <w:szCs w:val="24"/>
          <w:lang w:val="ru-RU"/>
        </w:rPr>
        <w:t>Консолидация усилий разных специалистов в области психологии, педагогики, медицины, социальной работы позволяет обеспечить систему комплексного психолого-медико-педагогического сопровождения и эффективно решать проблемы ребёнка. Наиболее действенная форма организованного взаимодействия специалистов на современном этапе — это консилиум, который предоставляет многопрофильную помощь ребёнку и его родителям (законным представителям), а также образовательной организации в решении вопросов, связанных с адаптацией, обучением, воспитанием, развитием, социализацией детей с ОВЗ.</w:t>
      </w:r>
    </w:p>
    <w:p w:rsidR="009B17C7" w:rsidRPr="009B17C7" w:rsidRDefault="009B17C7" w:rsidP="009B17C7">
      <w:pPr>
        <w:pStyle w:val="Osnova"/>
        <w:tabs>
          <w:tab w:val="left" w:leader="dot" w:pos="624"/>
        </w:tabs>
        <w:spacing w:line="240" w:lineRule="auto"/>
        <w:rPr>
          <w:rStyle w:val="Zag11"/>
          <w:rFonts w:ascii="Times New Roman" w:eastAsia="@Arial Unicode MS" w:hAnsi="Times New Roman" w:cs="Times New Roman"/>
          <w:color w:val="auto"/>
          <w:sz w:val="24"/>
          <w:szCs w:val="24"/>
          <w:lang w:val="ru-RU"/>
        </w:rPr>
      </w:pPr>
      <w:r w:rsidRPr="009B17C7">
        <w:rPr>
          <w:rStyle w:val="Zag11"/>
          <w:rFonts w:ascii="Times New Roman" w:eastAsia="@Arial Unicode MS" w:hAnsi="Times New Roman" w:cs="Times New Roman"/>
          <w:color w:val="auto"/>
          <w:sz w:val="24"/>
          <w:szCs w:val="24"/>
          <w:lang w:val="ru-RU"/>
        </w:rPr>
        <w:t xml:space="preserve">В качестве ещё одного механизма реализации коррекционной работы следует обозначить </w:t>
      </w:r>
      <w:r w:rsidRPr="009B17C7">
        <w:rPr>
          <w:rStyle w:val="Zag11"/>
          <w:rFonts w:ascii="Times New Roman" w:eastAsia="@Arial Unicode MS" w:hAnsi="Times New Roman" w:cs="Times New Roman"/>
          <w:i/>
          <w:iCs/>
          <w:color w:val="auto"/>
          <w:sz w:val="24"/>
          <w:szCs w:val="24"/>
          <w:lang w:val="ru-RU"/>
        </w:rPr>
        <w:t>социальное</w:t>
      </w:r>
      <w:r w:rsidRPr="009B17C7">
        <w:rPr>
          <w:rStyle w:val="Zag11"/>
          <w:rFonts w:ascii="Times New Roman" w:eastAsia="@Arial Unicode MS" w:hAnsi="Times New Roman" w:cs="Times New Roman"/>
          <w:color w:val="auto"/>
          <w:sz w:val="24"/>
          <w:szCs w:val="24"/>
          <w:lang w:val="ru-RU"/>
        </w:rPr>
        <w:t xml:space="preserve"> партнёрство, которое предполагает профессиональное взаимодействие организации с внешними ресурсами (организациями различных ведомств, общественными организациями и другими институтами общества). </w:t>
      </w:r>
    </w:p>
    <w:p w:rsidR="009B17C7" w:rsidRPr="009B17C7" w:rsidRDefault="009B17C7" w:rsidP="009B17C7">
      <w:pPr>
        <w:pStyle w:val="Osnova"/>
        <w:tabs>
          <w:tab w:val="left" w:leader="dot" w:pos="624"/>
        </w:tabs>
        <w:spacing w:line="240" w:lineRule="auto"/>
        <w:rPr>
          <w:rStyle w:val="Zag11"/>
          <w:rFonts w:ascii="Times New Roman" w:eastAsia="@Arial Unicode MS" w:hAnsi="Times New Roman" w:cs="Times New Roman"/>
          <w:color w:val="auto"/>
          <w:sz w:val="24"/>
          <w:szCs w:val="24"/>
          <w:lang w:val="ru-RU"/>
        </w:rPr>
      </w:pPr>
      <w:r w:rsidRPr="009B17C7">
        <w:rPr>
          <w:rStyle w:val="Zag11"/>
          <w:rFonts w:ascii="Times New Roman" w:eastAsia="@Arial Unicode MS" w:hAnsi="Times New Roman" w:cs="Times New Roman"/>
          <w:color w:val="auto"/>
          <w:sz w:val="24"/>
          <w:szCs w:val="24"/>
          <w:lang w:val="ru-RU"/>
        </w:rPr>
        <w:t>Социальное партнёрство включает:</w:t>
      </w:r>
    </w:p>
    <w:p w:rsidR="009B17C7" w:rsidRPr="009B17C7" w:rsidRDefault="009B17C7" w:rsidP="009B17C7">
      <w:pPr>
        <w:pStyle w:val="Osnova"/>
        <w:tabs>
          <w:tab w:val="left" w:leader="dot" w:pos="624"/>
        </w:tabs>
        <w:spacing w:line="240" w:lineRule="auto"/>
        <w:rPr>
          <w:rStyle w:val="Zag11"/>
          <w:rFonts w:ascii="Times New Roman" w:eastAsia="@Arial Unicode MS" w:hAnsi="Times New Roman" w:cs="Times New Roman"/>
          <w:color w:val="auto"/>
          <w:sz w:val="24"/>
          <w:szCs w:val="24"/>
          <w:lang w:val="ru-RU"/>
        </w:rPr>
      </w:pPr>
      <w:r w:rsidRPr="009B17C7">
        <w:rPr>
          <w:rStyle w:val="Zag11"/>
          <w:rFonts w:ascii="Times New Roman" w:eastAsia="@Arial Unicode MS" w:hAnsi="Times New Roman" w:cs="Times New Roman"/>
          <w:color w:val="auto"/>
          <w:sz w:val="24"/>
          <w:szCs w:val="24"/>
          <w:lang w:val="ru-RU"/>
        </w:rPr>
        <w:t>— сотрудничество с образовательными организациями и другими ведомствами по вопросам преемственности обучения, развития и адаптации, социализации, здоровьесбережения детей с ОВЗ;</w:t>
      </w:r>
    </w:p>
    <w:p w:rsidR="009B17C7" w:rsidRPr="009B17C7" w:rsidRDefault="009B17C7" w:rsidP="009B17C7">
      <w:pPr>
        <w:pStyle w:val="21"/>
        <w:numPr>
          <w:ilvl w:val="0"/>
          <w:numId w:val="0"/>
        </w:numPr>
        <w:spacing w:line="240" w:lineRule="auto"/>
        <w:rPr>
          <w:sz w:val="24"/>
        </w:rPr>
      </w:pPr>
      <w:r w:rsidRPr="009B17C7">
        <w:rPr>
          <w:spacing w:val="2"/>
          <w:sz w:val="24"/>
        </w:rPr>
        <w:t xml:space="preserve">- сотрудничество со средствами массовой информации, а также с негосударственными структурами, прежде всего </w:t>
      </w:r>
      <w:r w:rsidRPr="009B17C7">
        <w:rPr>
          <w:sz w:val="24"/>
        </w:rPr>
        <w:t>с общественными объединениями инвалидов, организациями родителей детей с ОВЗ;</w:t>
      </w:r>
    </w:p>
    <w:p w:rsidR="009B17C7" w:rsidRPr="009B17C7" w:rsidRDefault="009B17C7" w:rsidP="009B17C7">
      <w:pPr>
        <w:pStyle w:val="21"/>
        <w:numPr>
          <w:ilvl w:val="0"/>
          <w:numId w:val="0"/>
        </w:numPr>
        <w:spacing w:line="240" w:lineRule="auto"/>
        <w:rPr>
          <w:sz w:val="24"/>
        </w:rPr>
      </w:pPr>
      <w:r w:rsidRPr="009B17C7">
        <w:rPr>
          <w:sz w:val="24"/>
        </w:rPr>
        <w:t>- сотрудничество с родительской общественностью.</w:t>
      </w:r>
    </w:p>
    <w:p w:rsidR="009B17C7" w:rsidRPr="009B17C7" w:rsidRDefault="009B17C7" w:rsidP="009B17C7">
      <w:pPr>
        <w:pStyle w:val="Osnova"/>
        <w:tabs>
          <w:tab w:val="left" w:leader="dot" w:pos="624"/>
          <w:tab w:val="left" w:pos="6375"/>
        </w:tabs>
        <w:spacing w:line="240" w:lineRule="auto"/>
        <w:ind w:firstLine="0"/>
        <w:rPr>
          <w:rFonts w:ascii="Times New Roman" w:hAnsi="Times New Roman" w:cs="Times New Roman"/>
          <w:color w:val="auto"/>
          <w:sz w:val="24"/>
          <w:szCs w:val="24"/>
          <w:lang w:val="ru-RU"/>
        </w:rPr>
      </w:pPr>
    </w:p>
    <w:p w:rsidR="009B17C7" w:rsidRPr="009B17C7" w:rsidRDefault="009B17C7" w:rsidP="009B17C7">
      <w:pPr>
        <w:pStyle w:val="ab"/>
        <w:tabs>
          <w:tab w:val="left" w:leader="dot" w:pos="624"/>
          <w:tab w:val="left" w:pos="6375"/>
        </w:tabs>
        <w:spacing w:after="0" w:line="240" w:lineRule="auto"/>
        <w:rPr>
          <w:rFonts w:ascii="Times New Roman" w:hAnsi="Times New Roman"/>
          <w:color w:val="auto"/>
          <w:sz w:val="24"/>
          <w:szCs w:val="24"/>
        </w:rPr>
      </w:pPr>
    </w:p>
    <w:p w:rsidR="009B17C7" w:rsidRPr="009B70F5" w:rsidRDefault="009B17C7" w:rsidP="009B17C7">
      <w:pPr>
        <w:widowControl w:val="0"/>
        <w:tabs>
          <w:tab w:val="left" w:pos="142"/>
          <w:tab w:val="left" w:pos="284"/>
          <w:tab w:val="left" w:pos="930"/>
        </w:tabs>
        <w:autoSpaceDE w:val="0"/>
        <w:autoSpaceDN w:val="0"/>
        <w:adjustRightInd w:val="0"/>
        <w:spacing w:after="0" w:line="240" w:lineRule="auto"/>
        <w:jc w:val="both"/>
        <w:rPr>
          <w:rFonts w:ascii="Times New Roman" w:hAnsi="Times New Roman" w:cs="Times New Roman"/>
          <w:b/>
          <w:color w:val="auto"/>
          <w:sz w:val="24"/>
          <w:szCs w:val="24"/>
        </w:rPr>
      </w:pPr>
      <w:r w:rsidRPr="009B70F5">
        <w:rPr>
          <w:rFonts w:ascii="Times New Roman" w:hAnsi="Times New Roman" w:cs="Times New Roman"/>
          <w:b/>
          <w:color w:val="auto"/>
          <w:sz w:val="24"/>
          <w:szCs w:val="24"/>
        </w:rPr>
        <w:lastRenderedPageBreak/>
        <w:t>Основные направления коррекционно-развивающий работы:</w:t>
      </w:r>
    </w:p>
    <w:p w:rsidR="009B17C7" w:rsidRPr="009B70F5" w:rsidRDefault="009B17C7" w:rsidP="009B17C7">
      <w:pPr>
        <w:widowControl w:val="0"/>
        <w:tabs>
          <w:tab w:val="left" w:pos="142"/>
          <w:tab w:val="left" w:pos="284"/>
        </w:tabs>
        <w:autoSpaceDE w:val="0"/>
        <w:autoSpaceDN w:val="0"/>
        <w:adjustRightInd w:val="0"/>
        <w:spacing w:after="0" w:line="240" w:lineRule="auto"/>
        <w:jc w:val="both"/>
        <w:rPr>
          <w:rFonts w:ascii="Times New Roman" w:hAnsi="Times New Roman" w:cs="Times New Roman"/>
          <w:color w:val="auto"/>
          <w:sz w:val="24"/>
          <w:szCs w:val="24"/>
        </w:rPr>
      </w:pPr>
      <w:r w:rsidRPr="009B70F5">
        <w:rPr>
          <w:rFonts w:ascii="Times New Roman" w:hAnsi="Times New Roman" w:cs="Times New Roman"/>
          <w:color w:val="auto"/>
          <w:sz w:val="24"/>
          <w:szCs w:val="24"/>
        </w:rPr>
        <w:t>1) Развитие основных мыслительных операций: навыков соотносительного анализа; навыков группировки и классификации; умения работать по словесной и письменной инструкции, алгоритму; умения планировать деятельность; развитие комбинированных</w:t>
      </w:r>
    </w:p>
    <w:p w:rsidR="009B17C7" w:rsidRPr="009B70F5" w:rsidRDefault="009B17C7" w:rsidP="009B17C7">
      <w:pPr>
        <w:widowControl w:val="0"/>
        <w:tabs>
          <w:tab w:val="left" w:pos="142"/>
          <w:tab w:val="left" w:pos="284"/>
        </w:tabs>
        <w:autoSpaceDE w:val="0"/>
        <w:autoSpaceDN w:val="0"/>
        <w:adjustRightInd w:val="0"/>
        <w:spacing w:after="0" w:line="240" w:lineRule="auto"/>
        <w:jc w:val="both"/>
        <w:rPr>
          <w:rFonts w:ascii="Times New Roman" w:hAnsi="Times New Roman" w:cs="Times New Roman"/>
          <w:color w:val="auto"/>
          <w:sz w:val="24"/>
          <w:szCs w:val="24"/>
        </w:rPr>
      </w:pPr>
      <w:r w:rsidRPr="009B70F5">
        <w:rPr>
          <w:rFonts w:ascii="Times New Roman" w:hAnsi="Times New Roman" w:cs="Times New Roman"/>
          <w:color w:val="auto"/>
          <w:sz w:val="24"/>
          <w:szCs w:val="24"/>
        </w:rPr>
        <w:t>способностей.</w:t>
      </w:r>
    </w:p>
    <w:p w:rsidR="009B17C7" w:rsidRPr="009B70F5" w:rsidRDefault="009B17C7" w:rsidP="009B17C7">
      <w:pPr>
        <w:widowControl w:val="0"/>
        <w:tabs>
          <w:tab w:val="left" w:pos="142"/>
          <w:tab w:val="left" w:pos="284"/>
        </w:tabs>
        <w:autoSpaceDE w:val="0"/>
        <w:autoSpaceDN w:val="0"/>
        <w:adjustRightInd w:val="0"/>
        <w:spacing w:after="0" w:line="240" w:lineRule="auto"/>
        <w:jc w:val="both"/>
        <w:rPr>
          <w:rFonts w:ascii="Times New Roman" w:hAnsi="Times New Roman" w:cs="Times New Roman"/>
          <w:color w:val="auto"/>
          <w:sz w:val="24"/>
          <w:szCs w:val="24"/>
        </w:rPr>
      </w:pPr>
      <w:r w:rsidRPr="009B70F5">
        <w:rPr>
          <w:rFonts w:ascii="Times New Roman" w:hAnsi="Times New Roman" w:cs="Times New Roman"/>
          <w:color w:val="auto"/>
          <w:sz w:val="24"/>
          <w:szCs w:val="24"/>
        </w:rPr>
        <w:t>2) Развитие наглядно-образного и словесно-логического мышления;</w:t>
      </w:r>
    </w:p>
    <w:p w:rsidR="009B17C7" w:rsidRPr="009B70F5" w:rsidRDefault="009B17C7" w:rsidP="009B17C7">
      <w:pPr>
        <w:widowControl w:val="0"/>
        <w:tabs>
          <w:tab w:val="left" w:pos="142"/>
          <w:tab w:val="left" w:pos="284"/>
        </w:tabs>
        <w:autoSpaceDE w:val="0"/>
        <w:autoSpaceDN w:val="0"/>
        <w:adjustRightInd w:val="0"/>
        <w:spacing w:after="0" w:line="240" w:lineRule="auto"/>
        <w:jc w:val="both"/>
        <w:rPr>
          <w:rFonts w:ascii="Times New Roman" w:hAnsi="Times New Roman" w:cs="Times New Roman"/>
          <w:color w:val="auto"/>
          <w:sz w:val="24"/>
          <w:szCs w:val="24"/>
        </w:rPr>
      </w:pPr>
      <w:r w:rsidRPr="009B70F5">
        <w:rPr>
          <w:rFonts w:ascii="Times New Roman" w:hAnsi="Times New Roman" w:cs="Times New Roman"/>
          <w:color w:val="auto"/>
          <w:sz w:val="24"/>
          <w:szCs w:val="24"/>
        </w:rPr>
        <w:t>3) Формирование универсальных учебных действий, нормализация ведущей деятельности возраста.</w:t>
      </w:r>
    </w:p>
    <w:p w:rsidR="009B17C7" w:rsidRPr="009B70F5" w:rsidRDefault="009B17C7" w:rsidP="009B17C7">
      <w:pPr>
        <w:widowControl w:val="0"/>
        <w:tabs>
          <w:tab w:val="left" w:pos="142"/>
          <w:tab w:val="left" w:pos="284"/>
        </w:tabs>
        <w:autoSpaceDE w:val="0"/>
        <w:autoSpaceDN w:val="0"/>
        <w:adjustRightInd w:val="0"/>
        <w:spacing w:after="0" w:line="240" w:lineRule="auto"/>
        <w:jc w:val="both"/>
        <w:rPr>
          <w:rFonts w:ascii="Times New Roman" w:hAnsi="Times New Roman" w:cs="Times New Roman"/>
          <w:color w:val="auto"/>
          <w:sz w:val="24"/>
          <w:szCs w:val="24"/>
        </w:rPr>
      </w:pPr>
      <w:r w:rsidRPr="009B70F5">
        <w:rPr>
          <w:rFonts w:ascii="Times New Roman" w:hAnsi="Times New Roman" w:cs="Times New Roman"/>
          <w:color w:val="auto"/>
          <w:sz w:val="24"/>
          <w:szCs w:val="24"/>
        </w:rPr>
        <w:t>4) Коррекция нарушений в развитии эмоционально-личностной сферы.</w:t>
      </w:r>
    </w:p>
    <w:p w:rsidR="009B17C7" w:rsidRPr="009B70F5" w:rsidRDefault="009B17C7" w:rsidP="009B17C7">
      <w:pPr>
        <w:widowControl w:val="0"/>
        <w:tabs>
          <w:tab w:val="left" w:pos="142"/>
          <w:tab w:val="left" w:pos="284"/>
        </w:tabs>
        <w:autoSpaceDE w:val="0"/>
        <w:autoSpaceDN w:val="0"/>
        <w:adjustRightInd w:val="0"/>
        <w:spacing w:after="0" w:line="240" w:lineRule="auto"/>
        <w:jc w:val="both"/>
        <w:rPr>
          <w:rFonts w:ascii="Times New Roman" w:hAnsi="Times New Roman" w:cs="Times New Roman"/>
          <w:color w:val="auto"/>
          <w:sz w:val="24"/>
          <w:szCs w:val="24"/>
        </w:rPr>
      </w:pPr>
      <w:r w:rsidRPr="009B70F5">
        <w:rPr>
          <w:rFonts w:ascii="Times New Roman" w:hAnsi="Times New Roman" w:cs="Times New Roman"/>
          <w:color w:val="auto"/>
          <w:sz w:val="24"/>
          <w:szCs w:val="24"/>
        </w:rPr>
        <w:t>5) Формирование и расширение разносторонних представлений об окружающем мире, обогащение словаря, развитие связной речи.</w:t>
      </w:r>
    </w:p>
    <w:p w:rsidR="009B17C7" w:rsidRPr="009B70F5" w:rsidRDefault="009B17C7" w:rsidP="009B17C7">
      <w:pPr>
        <w:widowControl w:val="0"/>
        <w:tabs>
          <w:tab w:val="left" w:pos="142"/>
          <w:tab w:val="left" w:pos="284"/>
        </w:tabs>
        <w:autoSpaceDE w:val="0"/>
        <w:autoSpaceDN w:val="0"/>
        <w:adjustRightInd w:val="0"/>
        <w:spacing w:after="0" w:line="240" w:lineRule="auto"/>
        <w:jc w:val="both"/>
        <w:rPr>
          <w:rFonts w:ascii="Times New Roman" w:hAnsi="Times New Roman" w:cs="Times New Roman"/>
          <w:color w:val="auto"/>
          <w:sz w:val="24"/>
          <w:szCs w:val="24"/>
        </w:rPr>
      </w:pPr>
      <w:r w:rsidRPr="009B70F5">
        <w:rPr>
          <w:rFonts w:ascii="Times New Roman" w:hAnsi="Times New Roman" w:cs="Times New Roman"/>
          <w:color w:val="auto"/>
          <w:sz w:val="24"/>
          <w:szCs w:val="24"/>
        </w:rPr>
        <w:t>6) Формирование готовности к восприятию учебного материала.</w:t>
      </w:r>
    </w:p>
    <w:p w:rsidR="009B17C7" w:rsidRPr="009B70F5" w:rsidRDefault="009B17C7" w:rsidP="009B17C7">
      <w:pPr>
        <w:widowControl w:val="0"/>
        <w:tabs>
          <w:tab w:val="left" w:pos="142"/>
          <w:tab w:val="left" w:pos="284"/>
        </w:tabs>
        <w:autoSpaceDE w:val="0"/>
        <w:autoSpaceDN w:val="0"/>
        <w:adjustRightInd w:val="0"/>
        <w:spacing w:after="0" w:line="240" w:lineRule="auto"/>
        <w:jc w:val="both"/>
        <w:rPr>
          <w:rFonts w:ascii="Times New Roman" w:hAnsi="Times New Roman" w:cs="Times New Roman"/>
          <w:color w:val="auto"/>
          <w:sz w:val="24"/>
          <w:szCs w:val="24"/>
        </w:rPr>
      </w:pPr>
      <w:r w:rsidRPr="009B70F5">
        <w:rPr>
          <w:rFonts w:ascii="Times New Roman" w:hAnsi="Times New Roman" w:cs="Times New Roman"/>
          <w:color w:val="auto"/>
          <w:sz w:val="24"/>
          <w:szCs w:val="24"/>
        </w:rPr>
        <w:t>7) Формирование необходимых для усвоения программного материала умений и навыков.</w:t>
      </w:r>
    </w:p>
    <w:p w:rsidR="009B17C7" w:rsidRPr="009B70F5" w:rsidRDefault="009B17C7" w:rsidP="009B17C7">
      <w:pPr>
        <w:widowControl w:val="0"/>
        <w:tabs>
          <w:tab w:val="left" w:pos="142"/>
          <w:tab w:val="left" w:pos="284"/>
          <w:tab w:val="left" w:pos="930"/>
        </w:tabs>
        <w:autoSpaceDE w:val="0"/>
        <w:autoSpaceDN w:val="0"/>
        <w:adjustRightInd w:val="0"/>
        <w:spacing w:after="0" w:line="240" w:lineRule="auto"/>
        <w:jc w:val="both"/>
        <w:rPr>
          <w:rFonts w:ascii="Times New Roman" w:hAnsi="Times New Roman" w:cs="Times New Roman"/>
          <w:color w:val="auto"/>
          <w:sz w:val="24"/>
          <w:szCs w:val="24"/>
        </w:rPr>
      </w:pPr>
      <w:r w:rsidRPr="009B70F5">
        <w:rPr>
          <w:rFonts w:ascii="Times New Roman" w:hAnsi="Times New Roman" w:cs="Times New Roman"/>
          <w:color w:val="auto"/>
          <w:sz w:val="24"/>
          <w:szCs w:val="24"/>
        </w:rPr>
        <w:t>8) Коррекция индивидуальных пробелов в знаниях.</w:t>
      </w:r>
    </w:p>
    <w:p w:rsidR="009B17C7" w:rsidRPr="009B70F5" w:rsidRDefault="009B17C7" w:rsidP="009B17C7">
      <w:pPr>
        <w:widowControl w:val="0"/>
        <w:tabs>
          <w:tab w:val="left" w:pos="142"/>
          <w:tab w:val="left" w:pos="284"/>
        </w:tabs>
        <w:spacing w:after="0" w:line="240" w:lineRule="auto"/>
        <w:outlineLvl w:val="1"/>
        <w:rPr>
          <w:rFonts w:ascii="Times New Roman" w:hAnsi="Times New Roman" w:cs="Times New Roman"/>
          <w:bCs/>
          <w:color w:val="auto"/>
          <w:sz w:val="24"/>
          <w:szCs w:val="24"/>
        </w:rPr>
      </w:pPr>
      <w:bookmarkStart w:id="0" w:name="bookmark69"/>
      <w:r w:rsidRPr="009B70F5">
        <w:rPr>
          <w:rFonts w:ascii="Times New Roman" w:hAnsi="Times New Roman" w:cs="Times New Roman"/>
          <w:b/>
          <w:bCs/>
          <w:color w:val="auto"/>
          <w:spacing w:val="1"/>
          <w:sz w:val="24"/>
          <w:szCs w:val="24"/>
          <w:shd w:val="clear" w:color="auto" w:fill="FFFFFF"/>
        </w:rPr>
        <w:t xml:space="preserve">Психологическая </w:t>
      </w:r>
      <w:r w:rsidR="00586230" w:rsidRPr="009B70F5">
        <w:rPr>
          <w:rFonts w:ascii="Times New Roman" w:hAnsi="Times New Roman" w:cs="Times New Roman"/>
          <w:b/>
          <w:bCs/>
          <w:color w:val="auto"/>
          <w:spacing w:val="1"/>
          <w:sz w:val="24"/>
          <w:szCs w:val="24"/>
          <w:shd w:val="clear" w:color="auto" w:fill="FFFFFF"/>
        </w:rPr>
        <w:t xml:space="preserve"> </w:t>
      </w:r>
      <w:r w:rsidRPr="009B70F5">
        <w:rPr>
          <w:rFonts w:ascii="Times New Roman" w:hAnsi="Times New Roman" w:cs="Times New Roman"/>
          <w:b/>
          <w:bCs/>
          <w:color w:val="auto"/>
          <w:spacing w:val="1"/>
          <w:sz w:val="24"/>
          <w:szCs w:val="24"/>
          <w:shd w:val="clear" w:color="auto" w:fill="FFFFFF"/>
        </w:rPr>
        <w:t>коррекция.</w:t>
      </w:r>
      <w:bookmarkEnd w:id="0"/>
    </w:p>
    <w:p w:rsidR="009B17C7" w:rsidRPr="009B70F5" w:rsidRDefault="00586230" w:rsidP="009B17C7">
      <w:pPr>
        <w:widowControl w:val="0"/>
        <w:tabs>
          <w:tab w:val="left" w:pos="142"/>
          <w:tab w:val="left" w:pos="284"/>
        </w:tabs>
        <w:spacing w:after="0" w:line="240" w:lineRule="auto"/>
        <w:ind w:right="300"/>
        <w:jc w:val="both"/>
        <w:rPr>
          <w:rFonts w:ascii="Times New Roman" w:hAnsi="Times New Roman" w:cs="Times New Roman"/>
          <w:bCs/>
          <w:color w:val="auto"/>
          <w:sz w:val="24"/>
          <w:szCs w:val="24"/>
        </w:rPr>
      </w:pPr>
      <w:r w:rsidRPr="009B70F5">
        <w:rPr>
          <w:rFonts w:ascii="Times New Roman" w:hAnsi="Times New Roman" w:cs="Times New Roman"/>
          <w:bCs/>
          <w:color w:val="auto"/>
          <w:spacing w:val="1"/>
          <w:sz w:val="24"/>
          <w:szCs w:val="24"/>
          <w:shd w:val="clear" w:color="auto" w:fill="FFFFFF"/>
        </w:rPr>
        <w:tab/>
      </w:r>
      <w:r w:rsidRPr="009B70F5">
        <w:rPr>
          <w:rFonts w:ascii="Times New Roman" w:hAnsi="Times New Roman" w:cs="Times New Roman"/>
          <w:bCs/>
          <w:color w:val="auto"/>
          <w:spacing w:val="1"/>
          <w:sz w:val="24"/>
          <w:szCs w:val="24"/>
          <w:shd w:val="clear" w:color="auto" w:fill="FFFFFF"/>
        </w:rPr>
        <w:tab/>
      </w:r>
      <w:r w:rsidR="009B17C7" w:rsidRPr="009B70F5">
        <w:rPr>
          <w:rFonts w:ascii="Times New Roman" w:hAnsi="Times New Roman" w:cs="Times New Roman"/>
          <w:bCs/>
          <w:color w:val="auto"/>
          <w:spacing w:val="1"/>
          <w:sz w:val="24"/>
          <w:szCs w:val="24"/>
          <w:shd w:val="clear" w:color="auto" w:fill="FFFFFF"/>
        </w:rPr>
        <w:t>Условием успешного обучения детей с ОВЗ является организация групповых и индивидуальных занятий с психологом, которые дополняют коррекционно-развивающую работу и направлены на преодоление специфических трудностей и недостатков, характерных для учащихся с ОВЗ.</w:t>
      </w:r>
    </w:p>
    <w:p w:rsidR="009B17C7" w:rsidRPr="009B70F5" w:rsidRDefault="00586230" w:rsidP="009B17C7">
      <w:pPr>
        <w:widowControl w:val="0"/>
        <w:tabs>
          <w:tab w:val="left" w:pos="142"/>
          <w:tab w:val="left" w:pos="284"/>
        </w:tabs>
        <w:spacing w:after="0" w:line="240" w:lineRule="auto"/>
        <w:ind w:right="300"/>
        <w:jc w:val="both"/>
        <w:rPr>
          <w:rFonts w:ascii="Times New Roman" w:hAnsi="Times New Roman" w:cs="Times New Roman"/>
          <w:color w:val="auto"/>
          <w:spacing w:val="-1"/>
          <w:sz w:val="24"/>
          <w:szCs w:val="24"/>
        </w:rPr>
      </w:pPr>
      <w:r w:rsidRPr="009B70F5">
        <w:rPr>
          <w:rFonts w:ascii="Times New Roman" w:hAnsi="Times New Roman" w:cs="Times New Roman"/>
          <w:color w:val="auto"/>
          <w:sz w:val="24"/>
          <w:szCs w:val="24"/>
          <w:shd w:val="clear" w:color="auto" w:fill="FFFFFF"/>
        </w:rPr>
        <w:tab/>
      </w:r>
      <w:r w:rsidRPr="009B70F5">
        <w:rPr>
          <w:rFonts w:ascii="Times New Roman" w:hAnsi="Times New Roman" w:cs="Times New Roman"/>
          <w:color w:val="auto"/>
          <w:sz w:val="24"/>
          <w:szCs w:val="24"/>
          <w:shd w:val="clear" w:color="auto" w:fill="FFFFFF"/>
        </w:rPr>
        <w:tab/>
      </w:r>
      <w:r w:rsidR="009B17C7" w:rsidRPr="009B70F5">
        <w:rPr>
          <w:rFonts w:ascii="Times New Roman" w:hAnsi="Times New Roman" w:cs="Times New Roman"/>
          <w:color w:val="auto"/>
          <w:sz w:val="24"/>
          <w:szCs w:val="24"/>
          <w:shd w:val="clear" w:color="auto" w:fill="FFFFFF"/>
        </w:rPr>
        <w:t>Занятия проводятся в индивидуальной и групповой форме по расписанию, утверждённому директором школы.</w:t>
      </w:r>
    </w:p>
    <w:p w:rsidR="009B70F5" w:rsidRPr="009B70F5" w:rsidRDefault="00586230" w:rsidP="009B17C7">
      <w:pPr>
        <w:widowControl w:val="0"/>
        <w:tabs>
          <w:tab w:val="left" w:pos="142"/>
          <w:tab w:val="left" w:pos="284"/>
        </w:tabs>
        <w:spacing w:after="0" w:line="240" w:lineRule="auto"/>
        <w:ind w:right="1180"/>
        <w:jc w:val="both"/>
        <w:rPr>
          <w:rFonts w:ascii="Times New Roman" w:hAnsi="Times New Roman" w:cs="Times New Roman"/>
          <w:bCs/>
          <w:color w:val="auto"/>
          <w:spacing w:val="1"/>
          <w:sz w:val="24"/>
          <w:szCs w:val="24"/>
          <w:shd w:val="clear" w:color="auto" w:fill="FFFFFF"/>
        </w:rPr>
      </w:pPr>
      <w:r w:rsidRPr="009B70F5">
        <w:rPr>
          <w:rFonts w:ascii="Times New Roman" w:hAnsi="Times New Roman" w:cs="Times New Roman"/>
          <w:color w:val="auto"/>
          <w:spacing w:val="1"/>
          <w:sz w:val="24"/>
          <w:szCs w:val="24"/>
          <w:shd w:val="clear" w:color="auto" w:fill="FFFFFF"/>
        </w:rPr>
        <w:tab/>
      </w:r>
      <w:r w:rsidRPr="009B70F5">
        <w:rPr>
          <w:rFonts w:ascii="Times New Roman" w:hAnsi="Times New Roman" w:cs="Times New Roman"/>
          <w:color w:val="auto"/>
          <w:spacing w:val="1"/>
          <w:sz w:val="24"/>
          <w:szCs w:val="24"/>
          <w:shd w:val="clear" w:color="auto" w:fill="FFFFFF"/>
        </w:rPr>
        <w:tab/>
      </w:r>
      <w:r w:rsidR="009B17C7" w:rsidRPr="009B70F5">
        <w:rPr>
          <w:rFonts w:ascii="Times New Roman" w:hAnsi="Times New Roman" w:cs="Times New Roman"/>
          <w:color w:val="auto"/>
          <w:spacing w:val="1"/>
          <w:sz w:val="24"/>
          <w:szCs w:val="24"/>
          <w:shd w:val="clear" w:color="auto" w:fill="FFFFFF"/>
        </w:rPr>
        <w:t xml:space="preserve">Цель коррекционно-развивающих занятий с </w:t>
      </w:r>
      <w:r w:rsidR="009B70F5" w:rsidRPr="009B70F5">
        <w:rPr>
          <w:rFonts w:ascii="Times New Roman" w:hAnsi="Times New Roman" w:cs="Times New Roman"/>
          <w:color w:val="auto"/>
          <w:spacing w:val="1"/>
          <w:sz w:val="24"/>
          <w:szCs w:val="24"/>
          <w:shd w:val="clear" w:color="auto" w:fill="FFFFFF"/>
        </w:rPr>
        <w:t>педагогом-</w:t>
      </w:r>
      <w:r w:rsidR="009B17C7" w:rsidRPr="009B70F5">
        <w:rPr>
          <w:rFonts w:ascii="Times New Roman" w:hAnsi="Times New Roman" w:cs="Times New Roman"/>
          <w:color w:val="auto"/>
          <w:spacing w:val="1"/>
          <w:sz w:val="24"/>
          <w:szCs w:val="24"/>
          <w:shd w:val="clear" w:color="auto" w:fill="FFFFFF"/>
        </w:rPr>
        <w:t>психологом</w:t>
      </w:r>
      <w:r w:rsidRPr="009B70F5">
        <w:rPr>
          <w:rFonts w:ascii="Times New Roman" w:hAnsi="Times New Roman" w:cs="Times New Roman"/>
          <w:color w:val="auto"/>
          <w:spacing w:val="1"/>
          <w:sz w:val="24"/>
          <w:szCs w:val="24"/>
          <w:shd w:val="clear" w:color="auto" w:fill="FFFFFF"/>
        </w:rPr>
        <w:t xml:space="preserve"> </w:t>
      </w:r>
      <w:r w:rsidR="009B17C7" w:rsidRPr="009B70F5">
        <w:rPr>
          <w:rFonts w:ascii="Times New Roman" w:hAnsi="Times New Roman" w:cs="Times New Roman"/>
          <w:bCs/>
          <w:color w:val="auto"/>
          <w:spacing w:val="1"/>
          <w:sz w:val="24"/>
          <w:szCs w:val="24"/>
          <w:shd w:val="clear" w:color="auto" w:fill="FFFFFF"/>
        </w:rPr>
        <w:t>-</w:t>
      </w:r>
      <w:r w:rsidRPr="009B70F5">
        <w:rPr>
          <w:rFonts w:ascii="Times New Roman" w:hAnsi="Times New Roman" w:cs="Times New Roman"/>
          <w:bCs/>
          <w:color w:val="auto"/>
          <w:spacing w:val="1"/>
          <w:sz w:val="24"/>
          <w:szCs w:val="24"/>
          <w:shd w:val="clear" w:color="auto" w:fill="FFFFFF"/>
        </w:rPr>
        <w:t xml:space="preserve"> </w:t>
      </w:r>
      <w:r w:rsidR="009B17C7" w:rsidRPr="009B70F5">
        <w:rPr>
          <w:rFonts w:ascii="Times New Roman" w:hAnsi="Times New Roman" w:cs="Times New Roman"/>
          <w:bCs/>
          <w:color w:val="auto"/>
          <w:spacing w:val="1"/>
          <w:sz w:val="24"/>
          <w:szCs w:val="24"/>
          <w:shd w:val="clear" w:color="auto" w:fill="FFFFFF"/>
        </w:rPr>
        <w:t>коррекция недостатков познавательной и эмоционально-личностной сферы детей</w:t>
      </w:r>
      <w:r w:rsidR="009B70F5" w:rsidRPr="009B70F5">
        <w:rPr>
          <w:rFonts w:ascii="Times New Roman" w:hAnsi="Times New Roman" w:cs="Times New Roman"/>
          <w:bCs/>
          <w:color w:val="auto"/>
          <w:spacing w:val="1"/>
          <w:sz w:val="24"/>
          <w:szCs w:val="24"/>
          <w:shd w:val="clear" w:color="auto" w:fill="FFFFFF"/>
        </w:rPr>
        <w:t>.</w:t>
      </w:r>
    </w:p>
    <w:p w:rsidR="009B17C7" w:rsidRPr="009B70F5" w:rsidRDefault="009B17C7" w:rsidP="009B17C7">
      <w:pPr>
        <w:widowControl w:val="0"/>
        <w:tabs>
          <w:tab w:val="left" w:pos="142"/>
          <w:tab w:val="left" w:pos="284"/>
        </w:tabs>
        <w:spacing w:after="0" w:line="240" w:lineRule="auto"/>
        <w:ind w:right="1180"/>
        <w:jc w:val="both"/>
        <w:rPr>
          <w:rFonts w:ascii="Times New Roman" w:hAnsi="Times New Roman" w:cs="Times New Roman"/>
          <w:bCs/>
          <w:color w:val="auto"/>
          <w:sz w:val="24"/>
          <w:szCs w:val="24"/>
        </w:rPr>
      </w:pPr>
      <w:r w:rsidRPr="009B70F5">
        <w:rPr>
          <w:rFonts w:ascii="Times New Roman" w:hAnsi="Times New Roman" w:cs="Times New Roman"/>
          <w:color w:val="auto"/>
          <w:spacing w:val="1"/>
          <w:sz w:val="24"/>
          <w:szCs w:val="24"/>
          <w:shd w:val="clear" w:color="auto" w:fill="FFFFFF"/>
        </w:rPr>
        <w:t xml:space="preserve">Задачи, </w:t>
      </w:r>
      <w:r w:rsidRPr="009B70F5">
        <w:rPr>
          <w:rFonts w:ascii="Times New Roman" w:hAnsi="Times New Roman" w:cs="Times New Roman"/>
          <w:bCs/>
          <w:color w:val="auto"/>
          <w:spacing w:val="1"/>
          <w:sz w:val="24"/>
          <w:szCs w:val="24"/>
          <w:shd w:val="clear" w:color="auto" w:fill="FFFFFF"/>
        </w:rPr>
        <w:t>решаемые на коррекционно-развивающих занятиях:</w:t>
      </w:r>
    </w:p>
    <w:p w:rsidR="009B17C7" w:rsidRPr="009B70F5" w:rsidRDefault="009B17C7" w:rsidP="009B17C7">
      <w:pPr>
        <w:widowControl w:val="0"/>
        <w:numPr>
          <w:ilvl w:val="0"/>
          <w:numId w:val="30"/>
        </w:numPr>
        <w:tabs>
          <w:tab w:val="left" w:pos="142"/>
          <w:tab w:val="left" w:pos="284"/>
          <w:tab w:val="left" w:pos="685"/>
        </w:tabs>
        <w:suppressAutoHyphens w:val="0"/>
        <w:autoSpaceDE w:val="0"/>
        <w:autoSpaceDN w:val="0"/>
        <w:adjustRightInd w:val="0"/>
        <w:spacing w:after="0" w:line="240" w:lineRule="auto"/>
        <w:jc w:val="both"/>
        <w:rPr>
          <w:rFonts w:ascii="Times New Roman" w:hAnsi="Times New Roman" w:cs="Times New Roman"/>
          <w:bCs/>
          <w:color w:val="auto"/>
          <w:sz w:val="24"/>
          <w:szCs w:val="24"/>
        </w:rPr>
      </w:pPr>
      <w:r w:rsidRPr="009B70F5">
        <w:rPr>
          <w:rFonts w:ascii="Times New Roman" w:hAnsi="Times New Roman" w:cs="Times New Roman"/>
          <w:bCs/>
          <w:color w:val="auto"/>
          <w:spacing w:val="1"/>
          <w:sz w:val="24"/>
          <w:szCs w:val="24"/>
          <w:shd w:val="clear" w:color="auto" w:fill="FFFFFF"/>
        </w:rPr>
        <w:t>создание условий для развития сохранных функций;</w:t>
      </w:r>
    </w:p>
    <w:p w:rsidR="009B17C7" w:rsidRPr="009B70F5" w:rsidRDefault="009B17C7" w:rsidP="009B17C7">
      <w:pPr>
        <w:widowControl w:val="0"/>
        <w:numPr>
          <w:ilvl w:val="0"/>
          <w:numId w:val="30"/>
        </w:numPr>
        <w:tabs>
          <w:tab w:val="left" w:pos="142"/>
          <w:tab w:val="left" w:pos="284"/>
          <w:tab w:val="left" w:pos="685"/>
        </w:tabs>
        <w:suppressAutoHyphens w:val="0"/>
        <w:autoSpaceDE w:val="0"/>
        <w:autoSpaceDN w:val="0"/>
        <w:adjustRightInd w:val="0"/>
        <w:spacing w:after="0" w:line="240" w:lineRule="auto"/>
        <w:jc w:val="both"/>
        <w:rPr>
          <w:rFonts w:ascii="Times New Roman" w:hAnsi="Times New Roman" w:cs="Times New Roman"/>
          <w:bCs/>
          <w:color w:val="auto"/>
          <w:sz w:val="24"/>
          <w:szCs w:val="24"/>
        </w:rPr>
      </w:pPr>
      <w:r w:rsidRPr="009B70F5">
        <w:rPr>
          <w:rFonts w:ascii="Times New Roman" w:hAnsi="Times New Roman" w:cs="Times New Roman"/>
          <w:bCs/>
          <w:color w:val="auto"/>
          <w:spacing w:val="1"/>
          <w:sz w:val="24"/>
          <w:szCs w:val="24"/>
          <w:shd w:val="clear" w:color="auto" w:fill="FFFFFF"/>
        </w:rPr>
        <w:t>формирование положительной мотивации к обучению;</w:t>
      </w:r>
    </w:p>
    <w:p w:rsidR="009B17C7" w:rsidRPr="009B70F5" w:rsidRDefault="009B17C7" w:rsidP="009B17C7">
      <w:pPr>
        <w:widowControl w:val="0"/>
        <w:numPr>
          <w:ilvl w:val="0"/>
          <w:numId w:val="30"/>
        </w:numPr>
        <w:tabs>
          <w:tab w:val="left" w:pos="142"/>
          <w:tab w:val="left" w:pos="284"/>
          <w:tab w:val="left" w:pos="685"/>
        </w:tabs>
        <w:suppressAutoHyphens w:val="0"/>
        <w:autoSpaceDE w:val="0"/>
        <w:autoSpaceDN w:val="0"/>
        <w:adjustRightInd w:val="0"/>
        <w:spacing w:after="0" w:line="240" w:lineRule="auto"/>
        <w:ind w:right="40"/>
        <w:jc w:val="both"/>
        <w:rPr>
          <w:rFonts w:ascii="Times New Roman" w:hAnsi="Times New Roman" w:cs="Times New Roman"/>
          <w:bCs/>
          <w:color w:val="auto"/>
          <w:sz w:val="24"/>
          <w:szCs w:val="24"/>
        </w:rPr>
      </w:pPr>
      <w:r w:rsidRPr="009B70F5">
        <w:rPr>
          <w:rFonts w:ascii="Times New Roman" w:hAnsi="Times New Roman" w:cs="Times New Roman"/>
          <w:bCs/>
          <w:color w:val="auto"/>
          <w:spacing w:val="1"/>
          <w:sz w:val="24"/>
          <w:szCs w:val="24"/>
          <w:shd w:val="clear" w:color="auto" w:fill="FFFFFF"/>
        </w:rPr>
        <w:t>повышение уровня общего развития, восполнение пробелов предшествующего развития и обучения;</w:t>
      </w:r>
    </w:p>
    <w:p w:rsidR="009B17C7" w:rsidRPr="009B70F5" w:rsidRDefault="009B17C7" w:rsidP="009B17C7">
      <w:pPr>
        <w:widowControl w:val="0"/>
        <w:numPr>
          <w:ilvl w:val="0"/>
          <w:numId w:val="30"/>
        </w:numPr>
        <w:tabs>
          <w:tab w:val="left" w:pos="142"/>
          <w:tab w:val="left" w:pos="284"/>
          <w:tab w:val="left" w:pos="685"/>
        </w:tabs>
        <w:suppressAutoHyphens w:val="0"/>
        <w:autoSpaceDE w:val="0"/>
        <w:autoSpaceDN w:val="0"/>
        <w:adjustRightInd w:val="0"/>
        <w:spacing w:after="0" w:line="240" w:lineRule="auto"/>
        <w:ind w:right="40"/>
        <w:jc w:val="both"/>
        <w:rPr>
          <w:rFonts w:ascii="Times New Roman" w:hAnsi="Times New Roman" w:cs="Times New Roman"/>
          <w:bCs/>
          <w:color w:val="auto"/>
          <w:sz w:val="24"/>
          <w:szCs w:val="24"/>
        </w:rPr>
      </w:pPr>
      <w:r w:rsidRPr="009B70F5">
        <w:rPr>
          <w:rFonts w:ascii="Times New Roman" w:hAnsi="Times New Roman" w:cs="Times New Roman"/>
          <w:bCs/>
          <w:color w:val="auto"/>
          <w:spacing w:val="1"/>
          <w:sz w:val="24"/>
          <w:szCs w:val="24"/>
          <w:shd w:val="clear" w:color="auto" w:fill="FFFFFF"/>
        </w:rPr>
        <w:t>коррекция отклонений в развитии познавательной и эмоционально-</w:t>
      </w:r>
      <w:r w:rsidRPr="009B70F5">
        <w:rPr>
          <w:rFonts w:ascii="Times New Roman" w:hAnsi="Times New Roman" w:cs="Times New Roman"/>
          <w:bCs/>
          <w:color w:val="auto"/>
          <w:spacing w:val="1"/>
          <w:sz w:val="24"/>
          <w:szCs w:val="24"/>
          <w:shd w:val="clear" w:color="auto" w:fill="FFFFFF"/>
        </w:rPr>
        <w:softHyphen/>
        <w:t>личностной сферы; формирование механизмов волевой регуляции в процессе осуществления заданной деятельности;</w:t>
      </w:r>
    </w:p>
    <w:p w:rsidR="009B70F5" w:rsidRPr="009B70F5" w:rsidRDefault="009B17C7" w:rsidP="009B17C7">
      <w:pPr>
        <w:widowControl w:val="0"/>
        <w:numPr>
          <w:ilvl w:val="0"/>
          <w:numId w:val="30"/>
        </w:numPr>
        <w:tabs>
          <w:tab w:val="left" w:pos="142"/>
          <w:tab w:val="left" w:pos="284"/>
          <w:tab w:val="left" w:pos="685"/>
        </w:tabs>
        <w:suppressAutoHyphens w:val="0"/>
        <w:autoSpaceDE w:val="0"/>
        <w:autoSpaceDN w:val="0"/>
        <w:adjustRightInd w:val="0"/>
        <w:spacing w:after="0" w:line="240" w:lineRule="auto"/>
        <w:ind w:right="300"/>
        <w:jc w:val="both"/>
        <w:rPr>
          <w:rFonts w:ascii="Times New Roman" w:hAnsi="Times New Roman" w:cs="Times New Roman"/>
          <w:color w:val="auto"/>
          <w:spacing w:val="-1"/>
          <w:sz w:val="24"/>
          <w:szCs w:val="24"/>
        </w:rPr>
      </w:pPr>
      <w:r w:rsidRPr="009B70F5">
        <w:rPr>
          <w:rFonts w:ascii="Times New Roman" w:hAnsi="Times New Roman" w:cs="Times New Roman"/>
          <w:color w:val="auto"/>
          <w:spacing w:val="1"/>
          <w:sz w:val="24"/>
          <w:szCs w:val="24"/>
          <w:shd w:val="clear" w:color="auto" w:fill="FFFFFF"/>
        </w:rPr>
        <w:t xml:space="preserve">воспитание умения общаться, развитие коммуникативных навыков. </w:t>
      </w:r>
    </w:p>
    <w:p w:rsidR="009B17C7" w:rsidRPr="009B70F5" w:rsidRDefault="009B17C7" w:rsidP="009B17C7">
      <w:pPr>
        <w:widowControl w:val="0"/>
        <w:tabs>
          <w:tab w:val="left" w:pos="142"/>
          <w:tab w:val="left" w:pos="284"/>
        </w:tabs>
        <w:spacing w:after="0" w:line="240" w:lineRule="auto"/>
        <w:jc w:val="both"/>
        <w:outlineLvl w:val="2"/>
        <w:rPr>
          <w:rFonts w:ascii="Times New Roman" w:hAnsi="Times New Roman" w:cs="Times New Roman"/>
          <w:color w:val="auto"/>
          <w:spacing w:val="1"/>
          <w:sz w:val="24"/>
          <w:szCs w:val="24"/>
        </w:rPr>
      </w:pPr>
      <w:bookmarkStart w:id="1" w:name="bookmark70"/>
      <w:r w:rsidRPr="009B70F5">
        <w:rPr>
          <w:rFonts w:ascii="Times New Roman" w:hAnsi="Times New Roman" w:cs="Times New Roman"/>
          <w:color w:val="auto"/>
          <w:spacing w:val="1"/>
          <w:sz w:val="24"/>
          <w:szCs w:val="24"/>
        </w:rPr>
        <w:t>Основные направления коррекционно-развивающих занятий</w:t>
      </w:r>
      <w:bookmarkEnd w:id="1"/>
    </w:p>
    <w:p w:rsidR="009B17C7" w:rsidRPr="009B70F5" w:rsidRDefault="009B70F5" w:rsidP="009B70F5">
      <w:pPr>
        <w:widowControl w:val="0"/>
        <w:tabs>
          <w:tab w:val="left" w:pos="142"/>
          <w:tab w:val="left" w:pos="284"/>
        </w:tabs>
        <w:suppressAutoHyphens w:val="0"/>
        <w:autoSpaceDE w:val="0"/>
        <w:autoSpaceDN w:val="0"/>
        <w:adjustRightInd w:val="0"/>
        <w:spacing w:after="0" w:line="240" w:lineRule="auto"/>
        <w:jc w:val="both"/>
        <w:rPr>
          <w:rFonts w:ascii="Times New Roman" w:hAnsi="Times New Roman" w:cs="Times New Roman"/>
          <w:bCs/>
          <w:color w:val="auto"/>
          <w:sz w:val="24"/>
          <w:szCs w:val="24"/>
        </w:rPr>
      </w:pPr>
      <w:r w:rsidRPr="009B70F5">
        <w:rPr>
          <w:rFonts w:ascii="Times New Roman" w:hAnsi="Times New Roman" w:cs="Times New Roman"/>
          <w:bCs/>
          <w:color w:val="auto"/>
          <w:spacing w:val="1"/>
          <w:sz w:val="24"/>
          <w:szCs w:val="24"/>
          <w:shd w:val="clear" w:color="auto" w:fill="FFFFFF"/>
        </w:rPr>
        <w:t>1.</w:t>
      </w:r>
      <w:r w:rsidR="009B17C7" w:rsidRPr="009B70F5">
        <w:rPr>
          <w:rFonts w:ascii="Times New Roman" w:hAnsi="Times New Roman" w:cs="Times New Roman"/>
          <w:bCs/>
          <w:color w:val="auto"/>
          <w:spacing w:val="1"/>
          <w:sz w:val="24"/>
          <w:szCs w:val="24"/>
          <w:shd w:val="clear" w:color="auto" w:fill="FFFFFF"/>
        </w:rPr>
        <w:t>Совершенствование движений и сенсомоторного развития:</w:t>
      </w:r>
    </w:p>
    <w:p w:rsidR="009B17C7" w:rsidRPr="009B70F5" w:rsidRDefault="009B17C7" w:rsidP="009B17C7">
      <w:pPr>
        <w:widowControl w:val="0"/>
        <w:numPr>
          <w:ilvl w:val="0"/>
          <w:numId w:val="32"/>
        </w:numPr>
        <w:tabs>
          <w:tab w:val="left" w:pos="142"/>
          <w:tab w:val="left" w:pos="284"/>
          <w:tab w:val="left" w:pos="669"/>
        </w:tabs>
        <w:suppressAutoHyphens w:val="0"/>
        <w:autoSpaceDE w:val="0"/>
        <w:autoSpaceDN w:val="0"/>
        <w:adjustRightInd w:val="0"/>
        <w:spacing w:after="0" w:line="240" w:lineRule="auto"/>
        <w:jc w:val="both"/>
        <w:rPr>
          <w:rFonts w:ascii="Times New Roman" w:hAnsi="Times New Roman" w:cs="Times New Roman"/>
          <w:bCs/>
          <w:color w:val="auto"/>
          <w:sz w:val="24"/>
          <w:szCs w:val="24"/>
        </w:rPr>
      </w:pPr>
      <w:r w:rsidRPr="009B70F5">
        <w:rPr>
          <w:rFonts w:ascii="Times New Roman" w:hAnsi="Times New Roman" w:cs="Times New Roman"/>
          <w:bCs/>
          <w:color w:val="auto"/>
          <w:spacing w:val="1"/>
          <w:sz w:val="24"/>
          <w:szCs w:val="24"/>
          <w:shd w:val="clear" w:color="auto" w:fill="FFFFFF"/>
        </w:rPr>
        <w:t>развитие мелкой моторики кисти и пальцев рук;</w:t>
      </w:r>
    </w:p>
    <w:p w:rsidR="009B17C7" w:rsidRPr="009B70F5" w:rsidRDefault="009B17C7" w:rsidP="009B17C7">
      <w:pPr>
        <w:widowControl w:val="0"/>
        <w:numPr>
          <w:ilvl w:val="0"/>
          <w:numId w:val="32"/>
        </w:numPr>
        <w:tabs>
          <w:tab w:val="left" w:pos="142"/>
          <w:tab w:val="left" w:pos="284"/>
          <w:tab w:val="left" w:pos="669"/>
        </w:tabs>
        <w:suppressAutoHyphens w:val="0"/>
        <w:autoSpaceDE w:val="0"/>
        <w:autoSpaceDN w:val="0"/>
        <w:adjustRightInd w:val="0"/>
        <w:spacing w:after="0" w:line="240" w:lineRule="auto"/>
        <w:jc w:val="both"/>
        <w:rPr>
          <w:rFonts w:ascii="Times New Roman" w:hAnsi="Times New Roman" w:cs="Times New Roman"/>
          <w:bCs/>
          <w:color w:val="auto"/>
          <w:sz w:val="24"/>
          <w:szCs w:val="24"/>
        </w:rPr>
      </w:pPr>
      <w:r w:rsidRPr="009B70F5">
        <w:rPr>
          <w:rFonts w:ascii="Times New Roman" w:hAnsi="Times New Roman" w:cs="Times New Roman"/>
          <w:bCs/>
          <w:color w:val="auto"/>
          <w:spacing w:val="1"/>
          <w:sz w:val="24"/>
          <w:szCs w:val="24"/>
          <w:shd w:val="clear" w:color="auto" w:fill="FFFFFF"/>
        </w:rPr>
        <w:t>развитие навыков каллиграфии;</w:t>
      </w:r>
    </w:p>
    <w:p w:rsidR="009B17C7" w:rsidRPr="009B70F5" w:rsidRDefault="009B17C7" w:rsidP="009B17C7">
      <w:pPr>
        <w:widowControl w:val="0"/>
        <w:numPr>
          <w:ilvl w:val="0"/>
          <w:numId w:val="32"/>
        </w:numPr>
        <w:tabs>
          <w:tab w:val="left" w:pos="142"/>
          <w:tab w:val="left" w:pos="284"/>
          <w:tab w:val="left" w:pos="669"/>
        </w:tabs>
        <w:suppressAutoHyphens w:val="0"/>
        <w:autoSpaceDE w:val="0"/>
        <w:autoSpaceDN w:val="0"/>
        <w:adjustRightInd w:val="0"/>
        <w:spacing w:after="0" w:line="240" w:lineRule="auto"/>
        <w:jc w:val="both"/>
        <w:rPr>
          <w:rFonts w:ascii="Times New Roman" w:hAnsi="Times New Roman" w:cs="Times New Roman"/>
          <w:bCs/>
          <w:color w:val="auto"/>
          <w:sz w:val="24"/>
          <w:szCs w:val="24"/>
        </w:rPr>
      </w:pPr>
      <w:r w:rsidRPr="009B70F5">
        <w:rPr>
          <w:rFonts w:ascii="Times New Roman" w:hAnsi="Times New Roman" w:cs="Times New Roman"/>
          <w:bCs/>
          <w:color w:val="auto"/>
          <w:spacing w:val="1"/>
          <w:sz w:val="24"/>
          <w:szCs w:val="24"/>
          <w:shd w:val="clear" w:color="auto" w:fill="FFFFFF"/>
        </w:rPr>
        <w:t>развитие артикуляционной моторики.</w:t>
      </w:r>
    </w:p>
    <w:p w:rsidR="009B17C7" w:rsidRPr="009B70F5" w:rsidRDefault="009B17C7" w:rsidP="009B17C7">
      <w:pPr>
        <w:widowControl w:val="0"/>
        <w:tabs>
          <w:tab w:val="left" w:pos="142"/>
          <w:tab w:val="left" w:pos="284"/>
          <w:tab w:val="left" w:pos="669"/>
        </w:tabs>
        <w:autoSpaceDE w:val="0"/>
        <w:autoSpaceDN w:val="0"/>
        <w:adjustRightInd w:val="0"/>
        <w:spacing w:after="0" w:line="240" w:lineRule="auto"/>
        <w:jc w:val="both"/>
        <w:rPr>
          <w:rFonts w:ascii="Times New Roman" w:hAnsi="Times New Roman" w:cs="Times New Roman"/>
          <w:bCs/>
          <w:color w:val="auto"/>
          <w:sz w:val="24"/>
          <w:szCs w:val="24"/>
        </w:rPr>
      </w:pPr>
      <w:r w:rsidRPr="009B70F5">
        <w:rPr>
          <w:rFonts w:ascii="Times New Roman" w:hAnsi="Times New Roman" w:cs="Times New Roman"/>
          <w:bCs/>
          <w:color w:val="auto"/>
          <w:sz w:val="24"/>
          <w:szCs w:val="24"/>
        </w:rPr>
        <w:t xml:space="preserve">2. </w:t>
      </w:r>
      <w:r w:rsidRPr="009B70F5">
        <w:rPr>
          <w:rFonts w:ascii="Times New Roman" w:hAnsi="Times New Roman" w:cs="Times New Roman"/>
          <w:bCs/>
          <w:color w:val="auto"/>
          <w:spacing w:val="1"/>
          <w:sz w:val="24"/>
          <w:szCs w:val="24"/>
          <w:shd w:val="clear" w:color="auto" w:fill="FFFFFF"/>
        </w:rPr>
        <w:t>Коррекция отдельных сторон психической деятельности:</w:t>
      </w:r>
    </w:p>
    <w:p w:rsidR="009B17C7" w:rsidRPr="009B70F5" w:rsidRDefault="009B17C7" w:rsidP="009B17C7">
      <w:pPr>
        <w:widowControl w:val="0"/>
        <w:numPr>
          <w:ilvl w:val="0"/>
          <w:numId w:val="32"/>
        </w:numPr>
        <w:tabs>
          <w:tab w:val="left" w:pos="142"/>
          <w:tab w:val="left" w:pos="284"/>
          <w:tab w:val="left" w:pos="669"/>
        </w:tabs>
        <w:suppressAutoHyphens w:val="0"/>
        <w:autoSpaceDE w:val="0"/>
        <w:autoSpaceDN w:val="0"/>
        <w:adjustRightInd w:val="0"/>
        <w:spacing w:after="0" w:line="240" w:lineRule="auto"/>
        <w:jc w:val="both"/>
        <w:rPr>
          <w:rFonts w:ascii="Times New Roman" w:hAnsi="Times New Roman" w:cs="Times New Roman"/>
          <w:bCs/>
          <w:color w:val="auto"/>
          <w:sz w:val="24"/>
          <w:szCs w:val="24"/>
        </w:rPr>
      </w:pPr>
      <w:r w:rsidRPr="009B70F5">
        <w:rPr>
          <w:rFonts w:ascii="Times New Roman" w:hAnsi="Times New Roman" w:cs="Times New Roman"/>
          <w:bCs/>
          <w:color w:val="auto"/>
          <w:spacing w:val="1"/>
          <w:sz w:val="24"/>
          <w:szCs w:val="24"/>
          <w:shd w:val="clear" w:color="auto" w:fill="FFFFFF"/>
        </w:rPr>
        <w:t>развитие зрительного восприятия и узнавания;</w:t>
      </w:r>
    </w:p>
    <w:p w:rsidR="009B17C7" w:rsidRPr="009B70F5" w:rsidRDefault="009B17C7" w:rsidP="009B17C7">
      <w:pPr>
        <w:widowControl w:val="0"/>
        <w:numPr>
          <w:ilvl w:val="0"/>
          <w:numId w:val="32"/>
        </w:numPr>
        <w:tabs>
          <w:tab w:val="left" w:pos="142"/>
          <w:tab w:val="left" w:pos="284"/>
          <w:tab w:val="left" w:pos="669"/>
        </w:tabs>
        <w:suppressAutoHyphens w:val="0"/>
        <w:autoSpaceDE w:val="0"/>
        <w:autoSpaceDN w:val="0"/>
        <w:adjustRightInd w:val="0"/>
        <w:spacing w:after="0" w:line="240" w:lineRule="auto"/>
        <w:jc w:val="both"/>
        <w:rPr>
          <w:rFonts w:ascii="Times New Roman" w:hAnsi="Times New Roman" w:cs="Times New Roman"/>
          <w:bCs/>
          <w:color w:val="auto"/>
          <w:sz w:val="24"/>
          <w:szCs w:val="24"/>
        </w:rPr>
      </w:pPr>
      <w:r w:rsidRPr="009B70F5">
        <w:rPr>
          <w:rFonts w:ascii="Times New Roman" w:hAnsi="Times New Roman" w:cs="Times New Roman"/>
          <w:bCs/>
          <w:color w:val="auto"/>
          <w:spacing w:val="1"/>
          <w:sz w:val="24"/>
          <w:szCs w:val="24"/>
          <w:shd w:val="clear" w:color="auto" w:fill="FFFFFF"/>
        </w:rPr>
        <w:t>развитие зрительной памяти и внимания;</w:t>
      </w:r>
    </w:p>
    <w:p w:rsidR="009B17C7" w:rsidRPr="009B70F5" w:rsidRDefault="009B17C7" w:rsidP="009B17C7">
      <w:pPr>
        <w:widowControl w:val="0"/>
        <w:numPr>
          <w:ilvl w:val="0"/>
          <w:numId w:val="32"/>
        </w:numPr>
        <w:tabs>
          <w:tab w:val="left" w:pos="142"/>
          <w:tab w:val="left" w:pos="284"/>
          <w:tab w:val="left" w:pos="669"/>
        </w:tabs>
        <w:suppressAutoHyphens w:val="0"/>
        <w:autoSpaceDE w:val="0"/>
        <w:autoSpaceDN w:val="0"/>
        <w:adjustRightInd w:val="0"/>
        <w:spacing w:after="0" w:line="240" w:lineRule="auto"/>
        <w:ind w:right="680"/>
        <w:jc w:val="both"/>
        <w:rPr>
          <w:rFonts w:ascii="Times New Roman" w:hAnsi="Times New Roman" w:cs="Times New Roman"/>
          <w:bCs/>
          <w:color w:val="auto"/>
          <w:sz w:val="24"/>
          <w:szCs w:val="24"/>
        </w:rPr>
      </w:pPr>
      <w:r w:rsidRPr="009B70F5">
        <w:rPr>
          <w:rFonts w:ascii="Times New Roman" w:hAnsi="Times New Roman" w:cs="Times New Roman"/>
          <w:bCs/>
          <w:color w:val="auto"/>
          <w:spacing w:val="1"/>
          <w:sz w:val="24"/>
          <w:szCs w:val="24"/>
          <w:shd w:val="clear" w:color="auto" w:fill="FFFFFF"/>
        </w:rPr>
        <w:t>формирование обобщенных представлений о свойствах предметов (цвет, форма, величина);</w:t>
      </w:r>
    </w:p>
    <w:p w:rsidR="009B17C7" w:rsidRPr="009B70F5" w:rsidRDefault="009B17C7" w:rsidP="009B17C7">
      <w:pPr>
        <w:widowControl w:val="0"/>
        <w:numPr>
          <w:ilvl w:val="0"/>
          <w:numId w:val="32"/>
        </w:numPr>
        <w:tabs>
          <w:tab w:val="left" w:pos="142"/>
          <w:tab w:val="left" w:pos="284"/>
          <w:tab w:val="left" w:pos="669"/>
        </w:tabs>
        <w:suppressAutoHyphens w:val="0"/>
        <w:autoSpaceDE w:val="0"/>
        <w:autoSpaceDN w:val="0"/>
        <w:adjustRightInd w:val="0"/>
        <w:spacing w:after="0" w:line="240" w:lineRule="auto"/>
        <w:jc w:val="both"/>
        <w:rPr>
          <w:rFonts w:ascii="Times New Roman" w:hAnsi="Times New Roman" w:cs="Times New Roman"/>
          <w:bCs/>
          <w:color w:val="auto"/>
          <w:sz w:val="24"/>
          <w:szCs w:val="24"/>
        </w:rPr>
      </w:pPr>
      <w:r w:rsidRPr="009B70F5">
        <w:rPr>
          <w:rFonts w:ascii="Times New Roman" w:hAnsi="Times New Roman" w:cs="Times New Roman"/>
          <w:bCs/>
          <w:color w:val="auto"/>
          <w:spacing w:val="1"/>
          <w:sz w:val="24"/>
          <w:szCs w:val="24"/>
          <w:shd w:val="clear" w:color="auto" w:fill="FFFFFF"/>
        </w:rPr>
        <w:t>развитие пространственных представлений ориентации;</w:t>
      </w:r>
    </w:p>
    <w:p w:rsidR="009B17C7" w:rsidRPr="009B70F5" w:rsidRDefault="009B17C7" w:rsidP="009B17C7">
      <w:pPr>
        <w:widowControl w:val="0"/>
        <w:numPr>
          <w:ilvl w:val="0"/>
          <w:numId w:val="32"/>
        </w:numPr>
        <w:tabs>
          <w:tab w:val="left" w:pos="142"/>
          <w:tab w:val="left" w:pos="284"/>
          <w:tab w:val="left" w:pos="669"/>
        </w:tabs>
        <w:suppressAutoHyphens w:val="0"/>
        <w:autoSpaceDE w:val="0"/>
        <w:autoSpaceDN w:val="0"/>
        <w:adjustRightInd w:val="0"/>
        <w:spacing w:after="0" w:line="240" w:lineRule="auto"/>
        <w:jc w:val="both"/>
        <w:rPr>
          <w:rFonts w:ascii="Times New Roman" w:hAnsi="Times New Roman" w:cs="Times New Roman"/>
          <w:bCs/>
          <w:color w:val="auto"/>
          <w:sz w:val="24"/>
          <w:szCs w:val="24"/>
        </w:rPr>
      </w:pPr>
      <w:r w:rsidRPr="009B70F5">
        <w:rPr>
          <w:rFonts w:ascii="Times New Roman" w:hAnsi="Times New Roman" w:cs="Times New Roman"/>
          <w:bCs/>
          <w:color w:val="auto"/>
          <w:spacing w:val="1"/>
          <w:sz w:val="24"/>
          <w:szCs w:val="24"/>
          <w:shd w:val="clear" w:color="auto" w:fill="FFFFFF"/>
        </w:rPr>
        <w:t>развитие представлений о времени;</w:t>
      </w:r>
    </w:p>
    <w:p w:rsidR="009B17C7" w:rsidRPr="009B70F5" w:rsidRDefault="009B17C7" w:rsidP="009B17C7">
      <w:pPr>
        <w:widowControl w:val="0"/>
        <w:numPr>
          <w:ilvl w:val="0"/>
          <w:numId w:val="32"/>
        </w:numPr>
        <w:tabs>
          <w:tab w:val="left" w:pos="142"/>
          <w:tab w:val="left" w:pos="284"/>
          <w:tab w:val="left" w:pos="669"/>
        </w:tabs>
        <w:suppressAutoHyphens w:val="0"/>
        <w:autoSpaceDE w:val="0"/>
        <w:autoSpaceDN w:val="0"/>
        <w:adjustRightInd w:val="0"/>
        <w:spacing w:after="0" w:line="240" w:lineRule="auto"/>
        <w:jc w:val="both"/>
        <w:rPr>
          <w:rFonts w:ascii="Times New Roman" w:hAnsi="Times New Roman" w:cs="Times New Roman"/>
          <w:bCs/>
          <w:color w:val="auto"/>
          <w:sz w:val="24"/>
          <w:szCs w:val="24"/>
        </w:rPr>
      </w:pPr>
      <w:r w:rsidRPr="009B70F5">
        <w:rPr>
          <w:rFonts w:ascii="Times New Roman" w:hAnsi="Times New Roman" w:cs="Times New Roman"/>
          <w:bCs/>
          <w:color w:val="auto"/>
          <w:spacing w:val="1"/>
          <w:sz w:val="24"/>
          <w:szCs w:val="24"/>
          <w:shd w:val="clear" w:color="auto" w:fill="FFFFFF"/>
        </w:rPr>
        <w:t>развитие слухового внимания и памяти;</w:t>
      </w:r>
    </w:p>
    <w:p w:rsidR="009B17C7" w:rsidRPr="009B70F5" w:rsidRDefault="009B17C7" w:rsidP="009B17C7">
      <w:pPr>
        <w:widowControl w:val="0"/>
        <w:numPr>
          <w:ilvl w:val="0"/>
          <w:numId w:val="32"/>
        </w:numPr>
        <w:tabs>
          <w:tab w:val="left" w:pos="142"/>
          <w:tab w:val="left" w:pos="284"/>
          <w:tab w:val="left" w:pos="669"/>
        </w:tabs>
        <w:suppressAutoHyphens w:val="0"/>
        <w:autoSpaceDE w:val="0"/>
        <w:autoSpaceDN w:val="0"/>
        <w:adjustRightInd w:val="0"/>
        <w:spacing w:after="0" w:line="240" w:lineRule="auto"/>
        <w:ind w:right="1500"/>
        <w:jc w:val="both"/>
        <w:rPr>
          <w:rFonts w:ascii="Times New Roman" w:hAnsi="Times New Roman" w:cs="Times New Roman"/>
          <w:bCs/>
          <w:color w:val="auto"/>
          <w:sz w:val="24"/>
          <w:szCs w:val="24"/>
        </w:rPr>
      </w:pPr>
      <w:r w:rsidRPr="009B70F5">
        <w:rPr>
          <w:rFonts w:ascii="Times New Roman" w:hAnsi="Times New Roman" w:cs="Times New Roman"/>
          <w:bCs/>
          <w:color w:val="auto"/>
          <w:spacing w:val="1"/>
          <w:sz w:val="24"/>
          <w:szCs w:val="24"/>
          <w:shd w:val="clear" w:color="auto" w:fill="FFFFFF"/>
        </w:rPr>
        <w:t>развитие фонетико-фонематических представлений, формирование звукового анализа.</w:t>
      </w:r>
    </w:p>
    <w:p w:rsidR="009B17C7" w:rsidRPr="009B70F5" w:rsidRDefault="009B70F5" w:rsidP="009B70F5">
      <w:pPr>
        <w:widowControl w:val="0"/>
        <w:tabs>
          <w:tab w:val="left" w:pos="142"/>
          <w:tab w:val="left" w:pos="284"/>
        </w:tabs>
        <w:suppressAutoHyphens w:val="0"/>
        <w:autoSpaceDE w:val="0"/>
        <w:autoSpaceDN w:val="0"/>
        <w:adjustRightInd w:val="0"/>
        <w:spacing w:after="0" w:line="240" w:lineRule="auto"/>
        <w:jc w:val="both"/>
        <w:rPr>
          <w:rFonts w:ascii="Times New Roman" w:hAnsi="Times New Roman" w:cs="Times New Roman"/>
          <w:bCs/>
          <w:color w:val="auto"/>
          <w:sz w:val="24"/>
          <w:szCs w:val="24"/>
        </w:rPr>
      </w:pPr>
      <w:r w:rsidRPr="009B70F5">
        <w:rPr>
          <w:rFonts w:ascii="Times New Roman" w:hAnsi="Times New Roman" w:cs="Times New Roman"/>
          <w:bCs/>
          <w:color w:val="auto"/>
          <w:spacing w:val="1"/>
          <w:sz w:val="24"/>
          <w:szCs w:val="24"/>
          <w:shd w:val="clear" w:color="auto" w:fill="FFFFFF"/>
        </w:rPr>
        <w:t xml:space="preserve">3. </w:t>
      </w:r>
      <w:r w:rsidR="009B17C7" w:rsidRPr="009B70F5">
        <w:rPr>
          <w:rFonts w:ascii="Times New Roman" w:hAnsi="Times New Roman" w:cs="Times New Roman"/>
          <w:bCs/>
          <w:color w:val="auto"/>
          <w:spacing w:val="1"/>
          <w:sz w:val="24"/>
          <w:szCs w:val="24"/>
          <w:shd w:val="clear" w:color="auto" w:fill="FFFFFF"/>
        </w:rPr>
        <w:t>Развитие основных мыслительных операций:</w:t>
      </w:r>
    </w:p>
    <w:p w:rsidR="009B17C7" w:rsidRPr="009B70F5" w:rsidRDefault="009B17C7" w:rsidP="009B17C7">
      <w:pPr>
        <w:widowControl w:val="0"/>
        <w:numPr>
          <w:ilvl w:val="0"/>
          <w:numId w:val="32"/>
        </w:numPr>
        <w:tabs>
          <w:tab w:val="left" w:pos="142"/>
          <w:tab w:val="left" w:pos="284"/>
          <w:tab w:val="left" w:pos="669"/>
        </w:tabs>
        <w:suppressAutoHyphens w:val="0"/>
        <w:autoSpaceDE w:val="0"/>
        <w:autoSpaceDN w:val="0"/>
        <w:adjustRightInd w:val="0"/>
        <w:spacing w:after="0" w:line="240" w:lineRule="auto"/>
        <w:jc w:val="both"/>
        <w:rPr>
          <w:rFonts w:ascii="Times New Roman" w:hAnsi="Times New Roman" w:cs="Times New Roman"/>
          <w:bCs/>
          <w:color w:val="auto"/>
          <w:sz w:val="24"/>
          <w:szCs w:val="24"/>
        </w:rPr>
      </w:pPr>
      <w:r w:rsidRPr="009B70F5">
        <w:rPr>
          <w:rFonts w:ascii="Times New Roman" w:hAnsi="Times New Roman" w:cs="Times New Roman"/>
          <w:bCs/>
          <w:color w:val="auto"/>
          <w:spacing w:val="1"/>
          <w:sz w:val="24"/>
          <w:szCs w:val="24"/>
          <w:shd w:val="clear" w:color="auto" w:fill="FFFFFF"/>
        </w:rPr>
        <w:t>навыков соотносительного анализа;</w:t>
      </w:r>
    </w:p>
    <w:p w:rsidR="009B17C7" w:rsidRPr="009B70F5" w:rsidRDefault="009B17C7" w:rsidP="009B17C7">
      <w:pPr>
        <w:widowControl w:val="0"/>
        <w:numPr>
          <w:ilvl w:val="0"/>
          <w:numId w:val="32"/>
        </w:numPr>
        <w:tabs>
          <w:tab w:val="left" w:pos="142"/>
          <w:tab w:val="left" w:pos="284"/>
          <w:tab w:val="left" w:pos="669"/>
        </w:tabs>
        <w:suppressAutoHyphens w:val="0"/>
        <w:autoSpaceDE w:val="0"/>
        <w:autoSpaceDN w:val="0"/>
        <w:adjustRightInd w:val="0"/>
        <w:spacing w:after="0" w:line="240" w:lineRule="auto"/>
        <w:ind w:right="1120"/>
        <w:jc w:val="both"/>
        <w:rPr>
          <w:rFonts w:ascii="Times New Roman" w:hAnsi="Times New Roman" w:cs="Times New Roman"/>
          <w:bCs/>
          <w:color w:val="auto"/>
          <w:sz w:val="24"/>
          <w:szCs w:val="24"/>
        </w:rPr>
      </w:pPr>
      <w:r w:rsidRPr="009B70F5">
        <w:rPr>
          <w:rFonts w:ascii="Times New Roman" w:hAnsi="Times New Roman" w:cs="Times New Roman"/>
          <w:bCs/>
          <w:color w:val="auto"/>
          <w:spacing w:val="1"/>
          <w:sz w:val="24"/>
          <w:szCs w:val="24"/>
          <w:shd w:val="clear" w:color="auto" w:fill="FFFFFF"/>
        </w:rPr>
        <w:t>навыков группировки и классификации (на базе овладения основными родовыми понятиями);</w:t>
      </w:r>
    </w:p>
    <w:p w:rsidR="009B17C7" w:rsidRPr="009B70F5" w:rsidRDefault="009B17C7" w:rsidP="009B17C7">
      <w:pPr>
        <w:widowControl w:val="0"/>
        <w:numPr>
          <w:ilvl w:val="0"/>
          <w:numId w:val="32"/>
        </w:numPr>
        <w:tabs>
          <w:tab w:val="left" w:pos="142"/>
          <w:tab w:val="left" w:pos="284"/>
          <w:tab w:val="left" w:pos="669"/>
          <w:tab w:val="right" w:pos="9008"/>
        </w:tabs>
        <w:suppressAutoHyphens w:val="0"/>
        <w:autoSpaceDE w:val="0"/>
        <w:autoSpaceDN w:val="0"/>
        <w:adjustRightInd w:val="0"/>
        <w:spacing w:after="0" w:line="240" w:lineRule="auto"/>
        <w:jc w:val="both"/>
        <w:rPr>
          <w:rFonts w:ascii="Times New Roman" w:hAnsi="Times New Roman" w:cs="Times New Roman"/>
          <w:bCs/>
          <w:color w:val="auto"/>
          <w:sz w:val="24"/>
          <w:szCs w:val="24"/>
        </w:rPr>
      </w:pPr>
      <w:r w:rsidRPr="009B70F5">
        <w:rPr>
          <w:rFonts w:ascii="Times New Roman" w:hAnsi="Times New Roman" w:cs="Times New Roman"/>
          <w:bCs/>
          <w:color w:val="auto"/>
          <w:spacing w:val="1"/>
          <w:sz w:val="24"/>
          <w:szCs w:val="24"/>
          <w:shd w:val="clear" w:color="auto" w:fill="FFFFFF"/>
        </w:rPr>
        <w:lastRenderedPageBreak/>
        <w:t>умения работать по словесной и письменной инструкции,</w:t>
      </w:r>
      <w:r w:rsidRPr="009B70F5">
        <w:rPr>
          <w:rFonts w:ascii="Times New Roman" w:hAnsi="Times New Roman" w:cs="Times New Roman"/>
          <w:bCs/>
          <w:color w:val="auto"/>
          <w:spacing w:val="1"/>
          <w:sz w:val="24"/>
          <w:szCs w:val="24"/>
          <w:shd w:val="clear" w:color="auto" w:fill="FFFFFF"/>
        </w:rPr>
        <w:tab/>
        <w:t>алгоритму;</w:t>
      </w:r>
    </w:p>
    <w:p w:rsidR="009B17C7" w:rsidRPr="009B70F5" w:rsidRDefault="009B17C7" w:rsidP="009B17C7">
      <w:pPr>
        <w:widowControl w:val="0"/>
        <w:numPr>
          <w:ilvl w:val="0"/>
          <w:numId w:val="32"/>
        </w:numPr>
        <w:tabs>
          <w:tab w:val="left" w:pos="142"/>
          <w:tab w:val="left" w:pos="284"/>
          <w:tab w:val="left" w:pos="669"/>
        </w:tabs>
        <w:suppressAutoHyphens w:val="0"/>
        <w:autoSpaceDE w:val="0"/>
        <w:autoSpaceDN w:val="0"/>
        <w:adjustRightInd w:val="0"/>
        <w:spacing w:after="0" w:line="240" w:lineRule="auto"/>
        <w:jc w:val="both"/>
        <w:rPr>
          <w:rFonts w:ascii="Times New Roman" w:hAnsi="Times New Roman" w:cs="Times New Roman"/>
          <w:bCs/>
          <w:color w:val="auto"/>
          <w:sz w:val="24"/>
          <w:szCs w:val="24"/>
        </w:rPr>
      </w:pPr>
      <w:r w:rsidRPr="009B70F5">
        <w:rPr>
          <w:rFonts w:ascii="Times New Roman" w:hAnsi="Times New Roman" w:cs="Times New Roman"/>
          <w:bCs/>
          <w:color w:val="auto"/>
          <w:spacing w:val="1"/>
          <w:sz w:val="24"/>
          <w:szCs w:val="24"/>
          <w:shd w:val="clear" w:color="auto" w:fill="FFFFFF"/>
        </w:rPr>
        <w:t>умения планировать деятельность;</w:t>
      </w:r>
    </w:p>
    <w:p w:rsidR="009B17C7" w:rsidRPr="009B70F5" w:rsidRDefault="009B17C7" w:rsidP="009B17C7">
      <w:pPr>
        <w:widowControl w:val="0"/>
        <w:numPr>
          <w:ilvl w:val="0"/>
          <w:numId w:val="32"/>
        </w:numPr>
        <w:tabs>
          <w:tab w:val="left" w:pos="142"/>
          <w:tab w:val="left" w:pos="284"/>
          <w:tab w:val="left" w:pos="669"/>
        </w:tabs>
        <w:suppressAutoHyphens w:val="0"/>
        <w:autoSpaceDE w:val="0"/>
        <w:autoSpaceDN w:val="0"/>
        <w:adjustRightInd w:val="0"/>
        <w:spacing w:after="0" w:line="240" w:lineRule="auto"/>
        <w:jc w:val="both"/>
        <w:rPr>
          <w:rFonts w:ascii="Times New Roman" w:hAnsi="Times New Roman" w:cs="Times New Roman"/>
          <w:bCs/>
          <w:color w:val="auto"/>
          <w:sz w:val="24"/>
          <w:szCs w:val="24"/>
        </w:rPr>
      </w:pPr>
      <w:r w:rsidRPr="009B70F5">
        <w:rPr>
          <w:rFonts w:ascii="Times New Roman" w:hAnsi="Times New Roman" w:cs="Times New Roman"/>
          <w:bCs/>
          <w:color w:val="auto"/>
          <w:spacing w:val="1"/>
          <w:sz w:val="24"/>
          <w:szCs w:val="24"/>
          <w:shd w:val="clear" w:color="auto" w:fill="FFFFFF"/>
        </w:rPr>
        <w:t>развитие комбинаторных способностей.</w:t>
      </w:r>
    </w:p>
    <w:p w:rsidR="009B17C7" w:rsidRPr="009B70F5" w:rsidRDefault="009B70F5" w:rsidP="009B70F5">
      <w:pPr>
        <w:widowControl w:val="0"/>
        <w:tabs>
          <w:tab w:val="left" w:pos="142"/>
          <w:tab w:val="left" w:pos="284"/>
        </w:tabs>
        <w:suppressAutoHyphens w:val="0"/>
        <w:autoSpaceDE w:val="0"/>
        <w:autoSpaceDN w:val="0"/>
        <w:adjustRightInd w:val="0"/>
        <w:spacing w:after="0" w:line="240" w:lineRule="auto"/>
        <w:jc w:val="both"/>
        <w:rPr>
          <w:rFonts w:ascii="Times New Roman" w:hAnsi="Times New Roman" w:cs="Times New Roman"/>
          <w:bCs/>
          <w:color w:val="auto"/>
          <w:sz w:val="24"/>
          <w:szCs w:val="24"/>
        </w:rPr>
      </w:pPr>
      <w:r w:rsidRPr="009B70F5">
        <w:rPr>
          <w:rFonts w:ascii="Times New Roman" w:hAnsi="Times New Roman" w:cs="Times New Roman"/>
          <w:bCs/>
          <w:color w:val="auto"/>
          <w:spacing w:val="1"/>
          <w:sz w:val="24"/>
          <w:szCs w:val="24"/>
          <w:shd w:val="clear" w:color="auto" w:fill="FFFFFF"/>
        </w:rPr>
        <w:t xml:space="preserve">4. </w:t>
      </w:r>
      <w:r w:rsidR="009B17C7" w:rsidRPr="009B70F5">
        <w:rPr>
          <w:rFonts w:ascii="Times New Roman" w:hAnsi="Times New Roman" w:cs="Times New Roman"/>
          <w:bCs/>
          <w:color w:val="auto"/>
          <w:spacing w:val="1"/>
          <w:sz w:val="24"/>
          <w:szCs w:val="24"/>
          <w:shd w:val="clear" w:color="auto" w:fill="FFFFFF"/>
        </w:rPr>
        <w:t>Развитие различных видов мышления:</w:t>
      </w:r>
    </w:p>
    <w:p w:rsidR="009B17C7" w:rsidRPr="009B70F5" w:rsidRDefault="009B17C7" w:rsidP="009B17C7">
      <w:pPr>
        <w:widowControl w:val="0"/>
        <w:numPr>
          <w:ilvl w:val="0"/>
          <w:numId w:val="32"/>
        </w:numPr>
        <w:tabs>
          <w:tab w:val="left" w:pos="142"/>
          <w:tab w:val="left" w:pos="284"/>
          <w:tab w:val="left" w:pos="669"/>
        </w:tabs>
        <w:suppressAutoHyphens w:val="0"/>
        <w:autoSpaceDE w:val="0"/>
        <w:autoSpaceDN w:val="0"/>
        <w:adjustRightInd w:val="0"/>
        <w:spacing w:after="0" w:line="240" w:lineRule="auto"/>
        <w:jc w:val="both"/>
        <w:rPr>
          <w:rFonts w:ascii="Times New Roman" w:hAnsi="Times New Roman" w:cs="Times New Roman"/>
          <w:bCs/>
          <w:color w:val="auto"/>
          <w:sz w:val="24"/>
          <w:szCs w:val="24"/>
        </w:rPr>
      </w:pPr>
      <w:r w:rsidRPr="009B70F5">
        <w:rPr>
          <w:rFonts w:ascii="Times New Roman" w:hAnsi="Times New Roman" w:cs="Times New Roman"/>
          <w:bCs/>
          <w:color w:val="auto"/>
          <w:spacing w:val="1"/>
          <w:sz w:val="24"/>
          <w:szCs w:val="24"/>
          <w:shd w:val="clear" w:color="auto" w:fill="FFFFFF"/>
        </w:rPr>
        <w:t>развитие наглядно-образного мышления;</w:t>
      </w:r>
    </w:p>
    <w:p w:rsidR="009B17C7" w:rsidRPr="009B70F5" w:rsidRDefault="009B17C7" w:rsidP="009B17C7">
      <w:pPr>
        <w:widowControl w:val="0"/>
        <w:numPr>
          <w:ilvl w:val="0"/>
          <w:numId w:val="32"/>
        </w:numPr>
        <w:tabs>
          <w:tab w:val="left" w:pos="142"/>
          <w:tab w:val="left" w:pos="284"/>
          <w:tab w:val="left" w:pos="669"/>
          <w:tab w:val="right" w:pos="9008"/>
        </w:tabs>
        <w:suppressAutoHyphens w:val="0"/>
        <w:autoSpaceDE w:val="0"/>
        <w:autoSpaceDN w:val="0"/>
        <w:adjustRightInd w:val="0"/>
        <w:spacing w:after="0" w:line="240" w:lineRule="auto"/>
        <w:jc w:val="both"/>
        <w:rPr>
          <w:rFonts w:ascii="Times New Roman" w:hAnsi="Times New Roman" w:cs="Times New Roman"/>
          <w:bCs/>
          <w:color w:val="auto"/>
          <w:sz w:val="24"/>
          <w:szCs w:val="24"/>
        </w:rPr>
      </w:pPr>
      <w:r w:rsidRPr="009B70F5">
        <w:rPr>
          <w:rFonts w:ascii="Times New Roman" w:hAnsi="Times New Roman" w:cs="Times New Roman"/>
          <w:bCs/>
          <w:color w:val="auto"/>
          <w:spacing w:val="1"/>
          <w:sz w:val="24"/>
          <w:szCs w:val="24"/>
          <w:shd w:val="clear" w:color="auto" w:fill="FFFFFF"/>
        </w:rPr>
        <w:t xml:space="preserve">развитие словесно-логического мышления </w:t>
      </w:r>
    </w:p>
    <w:p w:rsidR="009B17C7" w:rsidRPr="009B70F5" w:rsidRDefault="009B70F5" w:rsidP="009B17C7">
      <w:pPr>
        <w:widowControl w:val="0"/>
        <w:tabs>
          <w:tab w:val="left" w:pos="142"/>
          <w:tab w:val="left" w:pos="284"/>
          <w:tab w:val="left" w:pos="669"/>
          <w:tab w:val="right" w:pos="9008"/>
        </w:tabs>
        <w:spacing w:after="0" w:line="240" w:lineRule="auto"/>
        <w:jc w:val="both"/>
        <w:rPr>
          <w:rFonts w:ascii="Times New Roman" w:hAnsi="Times New Roman" w:cs="Times New Roman"/>
          <w:bCs/>
          <w:color w:val="auto"/>
          <w:sz w:val="24"/>
          <w:szCs w:val="24"/>
        </w:rPr>
      </w:pPr>
      <w:r w:rsidRPr="009B70F5">
        <w:rPr>
          <w:rFonts w:ascii="Times New Roman" w:hAnsi="Times New Roman" w:cs="Times New Roman"/>
          <w:bCs/>
          <w:color w:val="auto"/>
          <w:sz w:val="24"/>
          <w:szCs w:val="24"/>
        </w:rPr>
        <w:t>5. К</w:t>
      </w:r>
      <w:r w:rsidR="009B17C7" w:rsidRPr="009B70F5">
        <w:rPr>
          <w:rFonts w:ascii="Times New Roman" w:hAnsi="Times New Roman" w:cs="Times New Roman"/>
          <w:bCs/>
          <w:color w:val="auto"/>
          <w:spacing w:val="1"/>
          <w:sz w:val="24"/>
          <w:szCs w:val="24"/>
          <w:shd w:val="clear" w:color="auto" w:fill="FFFFFF"/>
        </w:rPr>
        <w:t>оррекция нарушений в развитии эмоционально-личностной сферы (релаксационные упражнения для мимики лица, драматизация, чтение по ролям и т.д.).</w:t>
      </w:r>
    </w:p>
    <w:p w:rsidR="009B17C7" w:rsidRPr="009B70F5" w:rsidRDefault="009B70F5" w:rsidP="009B70F5">
      <w:pPr>
        <w:widowControl w:val="0"/>
        <w:tabs>
          <w:tab w:val="left" w:pos="142"/>
          <w:tab w:val="left" w:pos="284"/>
        </w:tabs>
        <w:suppressAutoHyphens w:val="0"/>
        <w:autoSpaceDE w:val="0"/>
        <w:autoSpaceDN w:val="0"/>
        <w:adjustRightInd w:val="0"/>
        <w:spacing w:after="0" w:line="240" w:lineRule="auto"/>
        <w:jc w:val="both"/>
        <w:rPr>
          <w:rFonts w:ascii="Times New Roman" w:hAnsi="Times New Roman" w:cs="Times New Roman"/>
          <w:bCs/>
          <w:color w:val="auto"/>
          <w:sz w:val="24"/>
          <w:szCs w:val="24"/>
        </w:rPr>
      </w:pPr>
      <w:r w:rsidRPr="009B70F5">
        <w:rPr>
          <w:rFonts w:ascii="Times New Roman" w:hAnsi="Times New Roman" w:cs="Times New Roman"/>
          <w:bCs/>
          <w:color w:val="auto"/>
          <w:spacing w:val="1"/>
          <w:sz w:val="24"/>
          <w:szCs w:val="24"/>
          <w:shd w:val="clear" w:color="auto" w:fill="FFFFFF"/>
        </w:rPr>
        <w:t xml:space="preserve">6. </w:t>
      </w:r>
      <w:r w:rsidR="009B17C7" w:rsidRPr="009B70F5">
        <w:rPr>
          <w:rFonts w:ascii="Times New Roman" w:hAnsi="Times New Roman" w:cs="Times New Roman"/>
          <w:bCs/>
          <w:color w:val="auto"/>
          <w:spacing w:val="1"/>
          <w:sz w:val="24"/>
          <w:szCs w:val="24"/>
          <w:shd w:val="clear" w:color="auto" w:fill="FFFFFF"/>
        </w:rPr>
        <w:t>Развитие речи, овладение техникой речи.</w:t>
      </w:r>
    </w:p>
    <w:p w:rsidR="009B17C7" w:rsidRPr="009B70F5" w:rsidRDefault="009B70F5" w:rsidP="009B70F5">
      <w:pPr>
        <w:widowControl w:val="0"/>
        <w:tabs>
          <w:tab w:val="left" w:pos="142"/>
          <w:tab w:val="left" w:pos="284"/>
        </w:tabs>
        <w:suppressAutoHyphens w:val="0"/>
        <w:autoSpaceDE w:val="0"/>
        <w:autoSpaceDN w:val="0"/>
        <w:adjustRightInd w:val="0"/>
        <w:spacing w:after="0" w:line="240" w:lineRule="auto"/>
        <w:jc w:val="both"/>
        <w:rPr>
          <w:rFonts w:ascii="Times New Roman" w:hAnsi="Times New Roman" w:cs="Times New Roman"/>
          <w:bCs/>
          <w:color w:val="auto"/>
          <w:sz w:val="24"/>
          <w:szCs w:val="24"/>
        </w:rPr>
      </w:pPr>
      <w:r w:rsidRPr="009B70F5">
        <w:rPr>
          <w:rFonts w:ascii="Times New Roman" w:hAnsi="Times New Roman" w:cs="Times New Roman"/>
          <w:bCs/>
          <w:color w:val="auto"/>
          <w:spacing w:val="1"/>
          <w:sz w:val="24"/>
          <w:szCs w:val="24"/>
          <w:shd w:val="clear" w:color="auto" w:fill="FFFFFF"/>
        </w:rPr>
        <w:t xml:space="preserve">7. </w:t>
      </w:r>
      <w:r w:rsidR="009B17C7" w:rsidRPr="009B70F5">
        <w:rPr>
          <w:rFonts w:ascii="Times New Roman" w:hAnsi="Times New Roman" w:cs="Times New Roman"/>
          <w:bCs/>
          <w:color w:val="auto"/>
          <w:spacing w:val="1"/>
          <w:sz w:val="24"/>
          <w:szCs w:val="24"/>
          <w:shd w:val="clear" w:color="auto" w:fill="FFFFFF"/>
        </w:rPr>
        <w:t>Расширение представлений об окружающем мире и обогащение словаря.</w:t>
      </w:r>
    </w:p>
    <w:p w:rsidR="009B17C7" w:rsidRPr="009B70F5" w:rsidRDefault="009B70F5" w:rsidP="009B70F5">
      <w:pPr>
        <w:widowControl w:val="0"/>
        <w:tabs>
          <w:tab w:val="left" w:pos="142"/>
          <w:tab w:val="left" w:pos="284"/>
        </w:tabs>
        <w:suppressAutoHyphens w:val="0"/>
        <w:autoSpaceDE w:val="0"/>
        <w:autoSpaceDN w:val="0"/>
        <w:adjustRightInd w:val="0"/>
        <w:spacing w:after="0" w:line="240" w:lineRule="auto"/>
        <w:jc w:val="both"/>
        <w:rPr>
          <w:rFonts w:ascii="Times New Roman" w:hAnsi="Times New Roman" w:cs="Times New Roman"/>
          <w:bCs/>
          <w:color w:val="auto"/>
          <w:sz w:val="24"/>
          <w:szCs w:val="24"/>
        </w:rPr>
      </w:pPr>
      <w:r w:rsidRPr="009B70F5">
        <w:rPr>
          <w:rFonts w:ascii="Times New Roman" w:hAnsi="Times New Roman" w:cs="Times New Roman"/>
          <w:bCs/>
          <w:color w:val="auto"/>
          <w:spacing w:val="1"/>
          <w:sz w:val="24"/>
          <w:szCs w:val="24"/>
          <w:shd w:val="clear" w:color="auto" w:fill="FFFFFF"/>
        </w:rPr>
        <w:t xml:space="preserve">8. </w:t>
      </w:r>
      <w:r w:rsidR="009B17C7" w:rsidRPr="009B70F5">
        <w:rPr>
          <w:rFonts w:ascii="Times New Roman" w:hAnsi="Times New Roman" w:cs="Times New Roman"/>
          <w:bCs/>
          <w:color w:val="auto"/>
          <w:spacing w:val="1"/>
          <w:sz w:val="24"/>
          <w:szCs w:val="24"/>
          <w:shd w:val="clear" w:color="auto" w:fill="FFFFFF"/>
        </w:rPr>
        <w:t>Коррекция индивидуальных пробелов в знаниях.</w:t>
      </w:r>
    </w:p>
    <w:p w:rsidR="009B17C7" w:rsidRPr="009B70F5" w:rsidRDefault="009B17C7" w:rsidP="009B17C7">
      <w:pPr>
        <w:widowControl w:val="0"/>
        <w:tabs>
          <w:tab w:val="left" w:pos="142"/>
          <w:tab w:val="left" w:pos="284"/>
        </w:tabs>
        <w:spacing w:after="0" w:line="240" w:lineRule="auto"/>
        <w:jc w:val="both"/>
        <w:rPr>
          <w:rFonts w:ascii="Times New Roman" w:eastAsia="Calibri" w:hAnsi="Times New Roman" w:cs="Times New Roman"/>
          <w:b/>
          <w:bCs/>
          <w:color w:val="auto"/>
          <w:spacing w:val="1"/>
          <w:sz w:val="24"/>
          <w:szCs w:val="24"/>
        </w:rPr>
      </w:pPr>
      <w:bookmarkStart w:id="2" w:name="bookmark65"/>
      <w:r w:rsidRPr="009B70F5">
        <w:rPr>
          <w:rFonts w:ascii="Times New Roman" w:eastAsia="Calibri" w:hAnsi="Times New Roman" w:cs="Times New Roman"/>
          <w:b/>
          <w:bCs/>
          <w:color w:val="auto"/>
          <w:spacing w:val="1"/>
          <w:sz w:val="24"/>
          <w:szCs w:val="24"/>
        </w:rPr>
        <w:t>Логопедическая коррекция.</w:t>
      </w:r>
      <w:bookmarkEnd w:id="2"/>
    </w:p>
    <w:p w:rsidR="009B17C7" w:rsidRPr="009B70F5" w:rsidRDefault="009B17C7" w:rsidP="009B17C7">
      <w:pPr>
        <w:widowControl w:val="0"/>
        <w:tabs>
          <w:tab w:val="left" w:pos="142"/>
          <w:tab w:val="left" w:pos="284"/>
        </w:tabs>
        <w:spacing w:after="0" w:line="240" w:lineRule="auto"/>
        <w:ind w:right="20"/>
        <w:jc w:val="both"/>
        <w:rPr>
          <w:rFonts w:ascii="Times New Roman" w:hAnsi="Times New Roman" w:cs="Times New Roman"/>
          <w:color w:val="auto"/>
          <w:spacing w:val="-1"/>
          <w:sz w:val="24"/>
          <w:szCs w:val="24"/>
        </w:rPr>
      </w:pPr>
      <w:r w:rsidRPr="009B70F5">
        <w:rPr>
          <w:rFonts w:ascii="Times New Roman" w:hAnsi="Times New Roman" w:cs="Times New Roman"/>
          <w:color w:val="auto"/>
          <w:sz w:val="24"/>
          <w:szCs w:val="24"/>
          <w:shd w:val="clear" w:color="auto" w:fill="FFFFFF"/>
        </w:rPr>
        <w:t>Учащиеся, имеющие нарушения устной и письменной речи занимаются с логопедами во внеурочное время по расписанию, утверждённому директором школы. Логопедические занятия предусматривают решение задач:</w:t>
      </w:r>
    </w:p>
    <w:p w:rsidR="009B17C7" w:rsidRPr="009B70F5" w:rsidRDefault="009B17C7" w:rsidP="009B17C7">
      <w:pPr>
        <w:widowControl w:val="0"/>
        <w:numPr>
          <w:ilvl w:val="0"/>
          <w:numId w:val="39"/>
        </w:numPr>
        <w:tabs>
          <w:tab w:val="left" w:pos="142"/>
          <w:tab w:val="left" w:pos="284"/>
          <w:tab w:val="left" w:pos="385"/>
        </w:tabs>
        <w:suppressAutoHyphens w:val="0"/>
        <w:autoSpaceDE w:val="0"/>
        <w:autoSpaceDN w:val="0"/>
        <w:adjustRightInd w:val="0"/>
        <w:spacing w:after="0" w:line="240" w:lineRule="auto"/>
        <w:ind w:left="0" w:firstLine="0"/>
        <w:jc w:val="both"/>
        <w:rPr>
          <w:rFonts w:ascii="Times New Roman" w:hAnsi="Times New Roman" w:cs="Times New Roman"/>
          <w:color w:val="auto"/>
          <w:spacing w:val="-1"/>
          <w:sz w:val="24"/>
          <w:szCs w:val="24"/>
        </w:rPr>
      </w:pPr>
      <w:r w:rsidRPr="009B70F5">
        <w:rPr>
          <w:rFonts w:ascii="Times New Roman" w:hAnsi="Times New Roman" w:cs="Times New Roman"/>
          <w:color w:val="auto"/>
          <w:sz w:val="24"/>
          <w:szCs w:val="24"/>
          <w:shd w:val="clear" w:color="auto" w:fill="FFFFFF"/>
        </w:rPr>
        <w:t>развитие фонематического восприятия;</w:t>
      </w:r>
    </w:p>
    <w:p w:rsidR="009B17C7" w:rsidRPr="009B70F5" w:rsidRDefault="009B17C7" w:rsidP="009B17C7">
      <w:pPr>
        <w:widowControl w:val="0"/>
        <w:numPr>
          <w:ilvl w:val="0"/>
          <w:numId w:val="39"/>
        </w:numPr>
        <w:tabs>
          <w:tab w:val="left" w:pos="142"/>
          <w:tab w:val="left" w:pos="284"/>
          <w:tab w:val="left" w:pos="385"/>
        </w:tabs>
        <w:suppressAutoHyphens w:val="0"/>
        <w:autoSpaceDE w:val="0"/>
        <w:autoSpaceDN w:val="0"/>
        <w:adjustRightInd w:val="0"/>
        <w:spacing w:after="0" w:line="240" w:lineRule="auto"/>
        <w:ind w:left="0" w:firstLine="0"/>
        <w:jc w:val="both"/>
        <w:rPr>
          <w:rFonts w:ascii="Times New Roman" w:hAnsi="Times New Roman" w:cs="Times New Roman"/>
          <w:color w:val="auto"/>
          <w:spacing w:val="-1"/>
          <w:sz w:val="24"/>
          <w:szCs w:val="24"/>
        </w:rPr>
      </w:pPr>
      <w:r w:rsidRPr="009B70F5">
        <w:rPr>
          <w:rFonts w:ascii="Times New Roman" w:hAnsi="Times New Roman" w:cs="Times New Roman"/>
          <w:color w:val="auto"/>
          <w:sz w:val="24"/>
          <w:szCs w:val="24"/>
          <w:shd w:val="clear" w:color="auto" w:fill="FFFFFF"/>
        </w:rPr>
        <w:t>развитие артикуляционного праксиса и коррекция звукопроизношения;</w:t>
      </w:r>
    </w:p>
    <w:p w:rsidR="009B17C7" w:rsidRPr="009B70F5" w:rsidRDefault="009B17C7" w:rsidP="009B17C7">
      <w:pPr>
        <w:widowControl w:val="0"/>
        <w:numPr>
          <w:ilvl w:val="0"/>
          <w:numId w:val="39"/>
        </w:numPr>
        <w:tabs>
          <w:tab w:val="left" w:pos="142"/>
          <w:tab w:val="left" w:pos="284"/>
          <w:tab w:val="left" w:pos="385"/>
        </w:tabs>
        <w:suppressAutoHyphens w:val="0"/>
        <w:autoSpaceDE w:val="0"/>
        <w:autoSpaceDN w:val="0"/>
        <w:adjustRightInd w:val="0"/>
        <w:spacing w:after="0" w:line="240" w:lineRule="auto"/>
        <w:ind w:left="0" w:firstLine="0"/>
        <w:jc w:val="both"/>
        <w:rPr>
          <w:rFonts w:ascii="Times New Roman" w:hAnsi="Times New Roman" w:cs="Times New Roman"/>
          <w:color w:val="auto"/>
          <w:spacing w:val="-1"/>
          <w:sz w:val="24"/>
          <w:szCs w:val="24"/>
        </w:rPr>
      </w:pPr>
      <w:r w:rsidRPr="009B70F5">
        <w:rPr>
          <w:rFonts w:ascii="Times New Roman" w:hAnsi="Times New Roman" w:cs="Times New Roman"/>
          <w:color w:val="auto"/>
          <w:sz w:val="24"/>
          <w:szCs w:val="24"/>
          <w:shd w:val="clear" w:color="auto" w:fill="FFFFFF"/>
        </w:rPr>
        <w:t>развитие речевой коммуникации, школьной и социальной адаптации;</w:t>
      </w:r>
    </w:p>
    <w:p w:rsidR="009B17C7" w:rsidRPr="009B70F5" w:rsidRDefault="009B17C7" w:rsidP="009B17C7">
      <w:pPr>
        <w:widowControl w:val="0"/>
        <w:numPr>
          <w:ilvl w:val="0"/>
          <w:numId w:val="39"/>
        </w:numPr>
        <w:tabs>
          <w:tab w:val="left" w:pos="142"/>
          <w:tab w:val="left" w:pos="284"/>
          <w:tab w:val="left" w:pos="385"/>
        </w:tabs>
        <w:suppressAutoHyphens w:val="0"/>
        <w:autoSpaceDE w:val="0"/>
        <w:autoSpaceDN w:val="0"/>
        <w:adjustRightInd w:val="0"/>
        <w:spacing w:after="0" w:line="240" w:lineRule="auto"/>
        <w:ind w:left="0" w:firstLine="0"/>
        <w:jc w:val="both"/>
        <w:rPr>
          <w:rFonts w:ascii="Times New Roman" w:hAnsi="Times New Roman" w:cs="Times New Roman"/>
          <w:color w:val="auto"/>
          <w:spacing w:val="-1"/>
          <w:sz w:val="24"/>
          <w:szCs w:val="24"/>
        </w:rPr>
      </w:pPr>
      <w:r w:rsidRPr="009B70F5">
        <w:rPr>
          <w:rFonts w:ascii="Times New Roman" w:hAnsi="Times New Roman" w:cs="Times New Roman"/>
          <w:color w:val="auto"/>
          <w:sz w:val="24"/>
          <w:szCs w:val="24"/>
          <w:shd w:val="clear" w:color="auto" w:fill="FFFFFF"/>
        </w:rPr>
        <w:t>обогащение и активизация словаря;</w:t>
      </w:r>
    </w:p>
    <w:p w:rsidR="009B17C7" w:rsidRPr="009B70F5" w:rsidRDefault="009B17C7" w:rsidP="009B17C7">
      <w:pPr>
        <w:widowControl w:val="0"/>
        <w:numPr>
          <w:ilvl w:val="0"/>
          <w:numId w:val="39"/>
        </w:numPr>
        <w:tabs>
          <w:tab w:val="left" w:pos="142"/>
          <w:tab w:val="left" w:pos="284"/>
          <w:tab w:val="left" w:pos="385"/>
        </w:tabs>
        <w:suppressAutoHyphens w:val="0"/>
        <w:autoSpaceDE w:val="0"/>
        <w:autoSpaceDN w:val="0"/>
        <w:adjustRightInd w:val="0"/>
        <w:spacing w:after="0" w:line="240" w:lineRule="auto"/>
        <w:ind w:left="0" w:firstLine="0"/>
        <w:jc w:val="both"/>
        <w:rPr>
          <w:rFonts w:ascii="Times New Roman" w:hAnsi="Times New Roman" w:cs="Times New Roman"/>
          <w:color w:val="auto"/>
          <w:spacing w:val="-1"/>
          <w:sz w:val="24"/>
          <w:szCs w:val="24"/>
        </w:rPr>
      </w:pPr>
      <w:r w:rsidRPr="009B70F5">
        <w:rPr>
          <w:rFonts w:ascii="Times New Roman" w:hAnsi="Times New Roman" w:cs="Times New Roman"/>
          <w:color w:val="auto"/>
          <w:sz w:val="24"/>
          <w:szCs w:val="24"/>
          <w:shd w:val="clear" w:color="auto" w:fill="FFFFFF"/>
        </w:rPr>
        <w:t>развитие монологической и диалогической форм речи;</w:t>
      </w:r>
    </w:p>
    <w:p w:rsidR="009B17C7" w:rsidRPr="009B70F5" w:rsidRDefault="009B17C7" w:rsidP="009B17C7">
      <w:pPr>
        <w:widowControl w:val="0"/>
        <w:numPr>
          <w:ilvl w:val="0"/>
          <w:numId w:val="39"/>
        </w:numPr>
        <w:tabs>
          <w:tab w:val="left" w:pos="142"/>
          <w:tab w:val="left" w:pos="284"/>
          <w:tab w:val="left" w:pos="385"/>
        </w:tabs>
        <w:suppressAutoHyphens w:val="0"/>
        <w:autoSpaceDE w:val="0"/>
        <w:autoSpaceDN w:val="0"/>
        <w:adjustRightInd w:val="0"/>
        <w:spacing w:after="0" w:line="240" w:lineRule="auto"/>
        <w:ind w:left="0" w:right="20" w:firstLine="0"/>
        <w:jc w:val="both"/>
        <w:rPr>
          <w:rFonts w:ascii="Times New Roman" w:hAnsi="Times New Roman" w:cs="Times New Roman"/>
          <w:color w:val="auto"/>
          <w:spacing w:val="-1"/>
          <w:sz w:val="24"/>
          <w:szCs w:val="24"/>
        </w:rPr>
      </w:pPr>
      <w:r w:rsidRPr="009B70F5">
        <w:rPr>
          <w:rFonts w:ascii="Times New Roman" w:hAnsi="Times New Roman" w:cs="Times New Roman"/>
          <w:color w:val="auto"/>
          <w:sz w:val="24"/>
          <w:szCs w:val="24"/>
          <w:shd w:val="clear" w:color="auto" w:fill="FFFFFF"/>
        </w:rPr>
        <w:t>практическое овладение основными закономерностями языка на основе усвоения смысловых и грамматических отношений;</w:t>
      </w:r>
    </w:p>
    <w:p w:rsidR="009B17C7" w:rsidRPr="009B70F5" w:rsidRDefault="009B17C7" w:rsidP="009B17C7">
      <w:pPr>
        <w:widowControl w:val="0"/>
        <w:numPr>
          <w:ilvl w:val="0"/>
          <w:numId w:val="39"/>
        </w:numPr>
        <w:tabs>
          <w:tab w:val="left" w:pos="142"/>
          <w:tab w:val="left" w:pos="284"/>
          <w:tab w:val="left" w:pos="385"/>
        </w:tabs>
        <w:suppressAutoHyphens w:val="0"/>
        <w:autoSpaceDE w:val="0"/>
        <w:autoSpaceDN w:val="0"/>
        <w:adjustRightInd w:val="0"/>
        <w:spacing w:after="0" w:line="240" w:lineRule="auto"/>
        <w:ind w:left="0" w:firstLine="0"/>
        <w:jc w:val="both"/>
        <w:rPr>
          <w:rFonts w:ascii="Times New Roman" w:hAnsi="Times New Roman" w:cs="Times New Roman"/>
          <w:color w:val="auto"/>
          <w:spacing w:val="-1"/>
          <w:sz w:val="24"/>
          <w:szCs w:val="24"/>
        </w:rPr>
      </w:pPr>
      <w:r w:rsidRPr="009B70F5">
        <w:rPr>
          <w:rFonts w:ascii="Times New Roman" w:hAnsi="Times New Roman" w:cs="Times New Roman"/>
          <w:color w:val="auto"/>
          <w:sz w:val="24"/>
          <w:szCs w:val="24"/>
          <w:shd w:val="clear" w:color="auto" w:fill="FFFFFF"/>
        </w:rPr>
        <w:t>коррекция специфических нарушений письменной речи (дисграфии);</w:t>
      </w:r>
    </w:p>
    <w:p w:rsidR="009B17C7" w:rsidRPr="009B70F5" w:rsidRDefault="009B17C7" w:rsidP="009B17C7">
      <w:pPr>
        <w:widowControl w:val="0"/>
        <w:numPr>
          <w:ilvl w:val="0"/>
          <w:numId w:val="39"/>
        </w:numPr>
        <w:tabs>
          <w:tab w:val="left" w:pos="142"/>
          <w:tab w:val="left" w:pos="284"/>
          <w:tab w:val="left" w:pos="385"/>
        </w:tabs>
        <w:suppressAutoHyphens w:val="0"/>
        <w:autoSpaceDE w:val="0"/>
        <w:autoSpaceDN w:val="0"/>
        <w:adjustRightInd w:val="0"/>
        <w:spacing w:after="0" w:line="240" w:lineRule="auto"/>
        <w:ind w:left="0" w:firstLine="0"/>
        <w:jc w:val="both"/>
        <w:rPr>
          <w:rFonts w:ascii="Times New Roman" w:hAnsi="Times New Roman" w:cs="Times New Roman"/>
          <w:color w:val="auto"/>
          <w:spacing w:val="-1"/>
          <w:sz w:val="24"/>
          <w:szCs w:val="24"/>
        </w:rPr>
      </w:pPr>
      <w:r w:rsidRPr="009B70F5">
        <w:rPr>
          <w:rFonts w:ascii="Times New Roman" w:hAnsi="Times New Roman" w:cs="Times New Roman"/>
          <w:color w:val="auto"/>
          <w:sz w:val="24"/>
          <w:szCs w:val="24"/>
          <w:shd w:val="clear" w:color="auto" w:fill="FFFFFF"/>
        </w:rPr>
        <w:t>развитие связной устной и письменной речи;</w:t>
      </w:r>
    </w:p>
    <w:p w:rsidR="009B17C7" w:rsidRPr="009B70F5" w:rsidRDefault="009B17C7" w:rsidP="009B17C7">
      <w:pPr>
        <w:widowControl w:val="0"/>
        <w:numPr>
          <w:ilvl w:val="0"/>
          <w:numId w:val="39"/>
        </w:numPr>
        <w:tabs>
          <w:tab w:val="left" w:pos="142"/>
          <w:tab w:val="left" w:pos="284"/>
          <w:tab w:val="left" w:pos="385"/>
        </w:tabs>
        <w:suppressAutoHyphens w:val="0"/>
        <w:autoSpaceDE w:val="0"/>
        <w:autoSpaceDN w:val="0"/>
        <w:adjustRightInd w:val="0"/>
        <w:spacing w:after="0" w:line="240" w:lineRule="auto"/>
        <w:ind w:left="0" w:right="20" w:firstLine="0"/>
        <w:jc w:val="both"/>
        <w:rPr>
          <w:rFonts w:ascii="Times New Roman" w:hAnsi="Times New Roman" w:cs="Times New Roman"/>
          <w:color w:val="auto"/>
          <w:spacing w:val="-1"/>
          <w:sz w:val="24"/>
          <w:szCs w:val="24"/>
        </w:rPr>
      </w:pPr>
      <w:r w:rsidRPr="009B70F5">
        <w:rPr>
          <w:rFonts w:ascii="Times New Roman" w:hAnsi="Times New Roman" w:cs="Times New Roman"/>
          <w:color w:val="auto"/>
          <w:sz w:val="24"/>
          <w:szCs w:val="24"/>
          <w:shd w:val="clear" w:color="auto" w:fill="FFFFFF"/>
        </w:rPr>
        <w:t>развитие общеучебных умений: графо-моторные навыки, ориентировка в пространстве, осмысленное чтение, умение вести диалог, ставить вопрос, излагать текст на заданную тему, по образцу, действовать по алгоритму, переносить усвоенные знания в новые условия, планировать деятельность, работать с тестами;</w:t>
      </w:r>
    </w:p>
    <w:p w:rsidR="009B17C7" w:rsidRPr="009B70F5" w:rsidRDefault="009B17C7" w:rsidP="009B17C7">
      <w:pPr>
        <w:widowControl w:val="0"/>
        <w:numPr>
          <w:ilvl w:val="0"/>
          <w:numId w:val="39"/>
        </w:numPr>
        <w:tabs>
          <w:tab w:val="left" w:pos="142"/>
          <w:tab w:val="left" w:pos="284"/>
          <w:tab w:val="left" w:pos="1073"/>
        </w:tabs>
        <w:suppressAutoHyphens w:val="0"/>
        <w:autoSpaceDE w:val="0"/>
        <w:autoSpaceDN w:val="0"/>
        <w:adjustRightInd w:val="0"/>
        <w:spacing w:after="0" w:line="240" w:lineRule="auto"/>
        <w:ind w:left="0" w:right="860" w:firstLine="0"/>
        <w:jc w:val="both"/>
        <w:rPr>
          <w:rFonts w:ascii="Times New Roman" w:hAnsi="Times New Roman" w:cs="Times New Roman"/>
          <w:color w:val="auto"/>
          <w:spacing w:val="-1"/>
          <w:sz w:val="24"/>
          <w:szCs w:val="24"/>
        </w:rPr>
      </w:pPr>
      <w:r w:rsidRPr="009B70F5">
        <w:rPr>
          <w:rFonts w:ascii="Times New Roman" w:hAnsi="Times New Roman" w:cs="Times New Roman"/>
          <w:color w:val="auto"/>
          <w:sz w:val="24"/>
          <w:szCs w:val="24"/>
          <w:shd w:val="clear" w:color="auto" w:fill="FFFFFF"/>
        </w:rPr>
        <w:t>воспитание волевых усилий, ответственности, повышение мотивации, формирование адекватной самооценки;</w:t>
      </w:r>
    </w:p>
    <w:p w:rsidR="009B17C7" w:rsidRPr="009B70F5" w:rsidRDefault="009B17C7" w:rsidP="009B17C7">
      <w:pPr>
        <w:widowControl w:val="0"/>
        <w:numPr>
          <w:ilvl w:val="0"/>
          <w:numId w:val="39"/>
        </w:numPr>
        <w:tabs>
          <w:tab w:val="left" w:pos="142"/>
          <w:tab w:val="left" w:pos="284"/>
          <w:tab w:val="left" w:pos="1073"/>
        </w:tabs>
        <w:suppressAutoHyphens w:val="0"/>
        <w:autoSpaceDE w:val="0"/>
        <w:autoSpaceDN w:val="0"/>
        <w:adjustRightInd w:val="0"/>
        <w:spacing w:after="0" w:line="240" w:lineRule="auto"/>
        <w:ind w:left="0" w:right="860" w:firstLine="0"/>
        <w:jc w:val="both"/>
        <w:rPr>
          <w:rFonts w:ascii="Times New Roman" w:hAnsi="Times New Roman" w:cs="Times New Roman"/>
          <w:color w:val="auto"/>
          <w:spacing w:val="-1"/>
          <w:sz w:val="24"/>
          <w:szCs w:val="24"/>
        </w:rPr>
      </w:pPr>
      <w:r w:rsidRPr="009B70F5">
        <w:rPr>
          <w:rFonts w:ascii="Times New Roman" w:hAnsi="Times New Roman" w:cs="Times New Roman"/>
          <w:color w:val="auto"/>
          <w:sz w:val="24"/>
          <w:szCs w:val="24"/>
          <w:shd w:val="clear" w:color="auto" w:fill="FFFFFF"/>
        </w:rPr>
        <w:t>развитие познавательной активности, долговременной памяти, всех свойств внимания, памяти, развитие мышления.</w:t>
      </w:r>
    </w:p>
    <w:p w:rsidR="009B17C7" w:rsidRPr="009B70F5" w:rsidRDefault="009B17C7" w:rsidP="009B17C7">
      <w:pPr>
        <w:widowControl w:val="0"/>
        <w:tabs>
          <w:tab w:val="left" w:pos="142"/>
          <w:tab w:val="left" w:pos="284"/>
        </w:tabs>
        <w:autoSpaceDE w:val="0"/>
        <w:autoSpaceDN w:val="0"/>
        <w:adjustRightInd w:val="0"/>
        <w:spacing w:after="0" w:line="240" w:lineRule="auto"/>
        <w:jc w:val="both"/>
        <w:rPr>
          <w:rFonts w:ascii="Times New Roman" w:hAnsi="Times New Roman" w:cs="Times New Roman"/>
          <w:b/>
          <w:bCs/>
          <w:color w:val="auto"/>
          <w:sz w:val="24"/>
          <w:szCs w:val="24"/>
        </w:rPr>
      </w:pPr>
      <w:r w:rsidRPr="009B70F5">
        <w:rPr>
          <w:rFonts w:ascii="Times New Roman" w:hAnsi="Times New Roman" w:cs="Times New Roman"/>
          <w:b/>
          <w:bCs/>
          <w:color w:val="auto"/>
          <w:sz w:val="24"/>
          <w:szCs w:val="24"/>
        </w:rPr>
        <w:t>Планируемые результаты коррекционной работы</w:t>
      </w:r>
    </w:p>
    <w:p w:rsidR="009B17C7" w:rsidRPr="009B70F5" w:rsidRDefault="009B17C7" w:rsidP="009B17C7">
      <w:pPr>
        <w:widowControl w:val="0"/>
        <w:tabs>
          <w:tab w:val="left" w:pos="142"/>
          <w:tab w:val="left" w:pos="284"/>
        </w:tabs>
        <w:autoSpaceDE w:val="0"/>
        <w:autoSpaceDN w:val="0"/>
        <w:adjustRightInd w:val="0"/>
        <w:spacing w:after="0" w:line="240" w:lineRule="auto"/>
        <w:jc w:val="both"/>
        <w:rPr>
          <w:rFonts w:ascii="Times New Roman" w:hAnsi="Times New Roman" w:cs="Times New Roman"/>
          <w:color w:val="auto"/>
          <w:sz w:val="24"/>
          <w:szCs w:val="24"/>
        </w:rPr>
      </w:pPr>
      <w:r w:rsidRPr="009B70F5">
        <w:rPr>
          <w:rFonts w:ascii="Times New Roman" w:hAnsi="Times New Roman" w:cs="Times New Roman"/>
          <w:color w:val="auto"/>
          <w:sz w:val="24"/>
          <w:szCs w:val="24"/>
        </w:rPr>
        <w:t xml:space="preserve">      В результате выполнения программы коррекционной работы планируются следующие результаты:</w:t>
      </w:r>
    </w:p>
    <w:p w:rsidR="009B17C7" w:rsidRPr="009B70F5" w:rsidRDefault="009B17C7" w:rsidP="009B17C7">
      <w:pPr>
        <w:widowControl w:val="0"/>
        <w:numPr>
          <w:ilvl w:val="0"/>
          <w:numId w:val="29"/>
        </w:numPr>
        <w:tabs>
          <w:tab w:val="left" w:pos="142"/>
          <w:tab w:val="left" w:pos="284"/>
        </w:tabs>
        <w:suppressAutoHyphens w:val="0"/>
        <w:autoSpaceDE w:val="0"/>
        <w:autoSpaceDN w:val="0"/>
        <w:adjustRightInd w:val="0"/>
        <w:spacing w:after="0" w:line="240" w:lineRule="auto"/>
        <w:ind w:left="0" w:firstLine="0"/>
        <w:contextualSpacing/>
        <w:jc w:val="both"/>
        <w:rPr>
          <w:rFonts w:ascii="Times New Roman" w:hAnsi="Times New Roman" w:cs="Times New Roman"/>
          <w:color w:val="auto"/>
          <w:sz w:val="24"/>
          <w:szCs w:val="24"/>
        </w:rPr>
      </w:pPr>
      <w:r w:rsidRPr="009B70F5">
        <w:rPr>
          <w:rFonts w:ascii="Times New Roman" w:hAnsi="Times New Roman" w:cs="Times New Roman"/>
          <w:color w:val="auto"/>
          <w:sz w:val="24"/>
          <w:szCs w:val="24"/>
        </w:rPr>
        <w:t>своевременное выявление обучающихся с ЗПР и раннее определение специфики их особых образовательных потребностей;</w:t>
      </w:r>
    </w:p>
    <w:p w:rsidR="009B17C7" w:rsidRPr="009B70F5" w:rsidRDefault="009B17C7" w:rsidP="009B17C7">
      <w:pPr>
        <w:widowControl w:val="0"/>
        <w:numPr>
          <w:ilvl w:val="0"/>
          <w:numId w:val="29"/>
        </w:numPr>
        <w:tabs>
          <w:tab w:val="left" w:pos="142"/>
          <w:tab w:val="left" w:pos="284"/>
        </w:tabs>
        <w:suppressAutoHyphens w:val="0"/>
        <w:autoSpaceDE w:val="0"/>
        <w:autoSpaceDN w:val="0"/>
        <w:adjustRightInd w:val="0"/>
        <w:spacing w:after="0" w:line="240" w:lineRule="auto"/>
        <w:ind w:left="0" w:firstLine="0"/>
        <w:contextualSpacing/>
        <w:jc w:val="both"/>
        <w:rPr>
          <w:rFonts w:ascii="Times New Roman" w:hAnsi="Times New Roman" w:cs="Times New Roman"/>
          <w:color w:val="auto"/>
          <w:sz w:val="24"/>
          <w:szCs w:val="24"/>
        </w:rPr>
      </w:pPr>
      <w:r w:rsidRPr="009B70F5">
        <w:rPr>
          <w:rFonts w:ascii="Times New Roman" w:hAnsi="Times New Roman" w:cs="Times New Roman"/>
          <w:color w:val="auto"/>
          <w:sz w:val="24"/>
          <w:szCs w:val="24"/>
        </w:rPr>
        <w:t xml:space="preserve">успешная адаптация обучающихся с </w:t>
      </w:r>
      <w:r w:rsidR="009B70F5">
        <w:rPr>
          <w:rFonts w:ascii="Times New Roman" w:hAnsi="Times New Roman" w:cs="Times New Roman"/>
          <w:color w:val="auto"/>
          <w:sz w:val="24"/>
          <w:szCs w:val="24"/>
        </w:rPr>
        <w:t>ОВЗ</w:t>
      </w:r>
      <w:r w:rsidRPr="009B70F5">
        <w:rPr>
          <w:rFonts w:ascii="Times New Roman" w:hAnsi="Times New Roman" w:cs="Times New Roman"/>
          <w:color w:val="auto"/>
          <w:sz w:val="24"/>
          <w:szCs w:val="24"/>
        </w:rPr>
        <w:t xml:space="preserve"> к условиям образовательной среды образовательного учреждения, расширение адаптивных возможностей личности обучающего с ЗПР;</w:t>
      </w:r>
    </w:p>
    <w:p w:rsidR="009B17C7" w:rsidRPr="009B70F5" w:rsidRDefault="009B17C7" w:rsidP="009B17C7">
      <w:pPr>
        <w:widowControl w:val="0"/>
        <w:numPr>
          <w:ilvl w:val="0"/>
          <w:numId w:val="29"/>
        </w:numPr>
        <w:tabs>
          <w:tab w:val="left" w:pos="142"/>
          <w:tab w:val="left" w:pos="284"/>
        </w:tabs>
        <w:suppressAutoHyphens w:val="0"/>
        <w:autoSpaceDE w:val="0"/>
        <w:autoSpaceDN w:val="0"/>
        <w:adjustRightInd w:val="0"/>
        <w:spacing w:after="0" w:line="240" w:lineRule="auto"/>
        <w:ind w:left="0" w:firstLine="0"/>
        <w:contextualSpacing/>
        <w:jc w:val="both"/>
        <w:rPr>
          <w:rFonts w:ascii="Times New Roman" w:hAnsi="Times New Roman" w:cs="Times New Roman"/>
          <w:color w:val="auto"/>
          <w:sz w:val="24"/>
          <w:szCs w:val="24"/>
        </w:rPr>
      </w:pPr>
      <w:r w:rsidRPr="009B70F5">
        <w:rPr>
          <w:rFonts w:ascii="Times New Roman" w:hAnsi="Times New Roman" w:cs="Times New Roman"/>
          <w:color w:val="auto"/>
          <w:sz w:val="24"/>
          <w:szCs w:val="24"/>
        </w:rPr>
        <w:t>социализация обучающихся с ЗПР, овладение навыками коммуникации и социального взаимодействия, социально-бытовыми умениями, используемыми в повседневной жизни, формирование жизненно значимых компетенций;</w:t>
      </w:r>
    </w:p>
    <w:p w:rsidR="009B17C7" w:rsidRPr="009B70F5" w:rsidRDefault="009B17C7" w:rsidP="009B17C7">
      <w:pPr>
        <w:widowControl w:val="0"/>
        <w:numPr>
          <w:ilvl w:val="0"/>
          <w:numId w:val="29"/>
        </w:numPr>
        <w:tabs>
          <w:tab w:val="left" w:pos="142"/>
          <w:tab w:val="left" w:pos="284"/>
        </w:tabs>
        <w:suppressAutoHyphens w:val="0"/>
        <w:autoSpaceDE w:val="0"/>
        <w:autoSpaceDN w:val="0"/>
        <w:adjustRightInd w:val="0"/>
        <w:spacing w:after="0" w:line="240" w:lineRule="auto"/>
        <w:ind w:left="0" w:firstLine="0"/>
        <w:contextualSpacing/>
        <w:jc w:val="both"/>
        <w:rPr>
          <w:rFonts w:ascii="Times New Roman" w:hAnsi="Times New Roman" w:cs="Times New Roman"/>
          <w:color w:val="auto"/>
          <w:sz w:val="24"/>
          <w:szCs w:val="24"/>
        </w:rPr>
      </w:pPr>
      <w:r w:rsidRPr="009B70F5">
        <w:rPr>
          <w:rFonts w:ascii="Times New Roman" w:hAnsi="Times New Roman" w:cs="Times New Roman"/>
          <w:color w:val="auto"/>
          <w:sz w:val="24"/>
          <w:szCs w:val="24"/>
        </w:rPr>
        <w:t xml:space="preserve">увеличение доли обучающихся с </w:t>
      </w:r>
      <w:r w:rsidR="009B70F5">
        <w:rPr>
          <w:rFonts w:ascii="Times New Roman" w:hAnsi="Times New Roman" w:cs="Times New Roman"/>
          <w:color w:val="auto"/>
          <w:sz w:val="24"/>
          <w:szCs w:val="24"/>
        </w:rPr>
        <w:t xml:space="preserve">ОВЗ </w:t>
      </w:r>
      <w:r w:rsidRPr="009B70F5">
        <w:rPr>
          <w:rFonts w:ascii="Times New Roman" w:hAnsi="Times New Roman" w:cs="Times New Roman"/>
          <w:color w:val="auto"/>
          <w:sz w:val="24"/>
          <w:szCs w:val="24"/>
        </w:rPr>
        <w:t xml:space="preserve">качественно освоивших </w:t>
      </w:r>
      <w:r w:rsidR="009B70F5">
        <w:rPr>
          <w:rFonts w:ascii="Times New Roman" w:hAnsi="Times New Roman" w:cs="Times New Roman"/>
          <w:color w:val="auto"/>
          <w:sz w:val="24"/>
          <w:szCs w:val="24"/>
        </w:rPr>
        <w:t xml:space="preserve">АООП НОО </w:t>
      </w:r>
      <w:r w:rsidRPr="009B70F5">
        <w:rPr>
          <w:rFonts w:ascii="Times New Roman" w:hAnsi="Times New Roman" w:cs="Times New Roman"/>
          <w:color w:val="auto"/>
          <w:sz w:val="24"/>
          <w:szCs w:val="24"/>
        </w:rPr>
        <w:t>обучающихся с</w:t>
      </w:r>
      <w:r w:rsidR="009B70F5">
        <w:rPr>
          <w:rFonts w:ascii="Times New Roman" w:hAnsi="Times New Roman" w:cs="Times New Roman"/>
          <w:color w:val="auto"/>
          <w:sz w:val="24"/>
          <w:szCs w:val="24"/>
        </w:rPr>
        <w:t xml:space="preserve"> ЗПР</w:t>
      </w:r>
      <w:r w:rsidRPr="009B70F5">
        <w:rPr>
          <w:rFonts w:ascii="Times New Roman" w:hAnsi="Times New Roman" w:cs="Times New Roman"/>
          <w:color w:val="auto"/>
          <w:sz w:val="24"/>
          <w:szCs w:val="24"/>
        </w:rPr>
        <w:t>;</w:t>
      </w:r>
    </w:p>
    <w:p w:rsidR="009B17C7" w:rsidRPr="009B70F5" w:rsidRDefault="009B17C7" w:rsidP="009B17C7">
      <w:pPr>
        <w:widowControl w:val="0"/>
        <w:numPr>
          <w:ilvl w:val="0"/>
          <w:numId w:val="29"/>
        </w:numPr>
        <w:tabs>
          <w:tab w:val="left" w:pos="142"/>
          <w:tab w:val="left" w:pos="284"/>
        </w:tabs>
        <w:suppressAutoHyphens w:val="0"/>
        <w:autoSpaceDE w:val="0"/>
        <w:autoSpaceDN w:val="0"/>
        <w:adjustRightInd w:val="0"/>
        <w:spacing w:after="0" w:line="240" w:lineRule="auto"/>
        <w:ind w:left="0" w:firstLine="0"/>
        <w:contextualSpacing/>
        <w:jc w:val="both"/>
        <w:rPr>
          <w:rFonts w:ascii="Times New Roman" w:hAnsi="Times New Roman" w:cs="Times New Roman"/>
          <w:color w:val="auto"/>
          <w:sz w:val="24"/>
          <w:szCs w:val="24"/>
        </w:rPr>
      </w:pPr>
      <w:r w:rsidRPr="009B70F5">
        <w:rPr>
          <w:rFonts w:ascii="Times New Roman" w:hAnsi="Times New Roman" w:cs="Times New Roman"/>
          <w:color w:val="auto"/>
          <w:sz w:val="24"/>
          <w:szCs w:val="24"/>
        </w:rPr>
        <w:t>достижение обучающимися с ЗПР метапредметных и личностных результатов в соответствии с АООП НОО;</w:t>
      </w:r>
    </w:p>
    <w:p w:rsidR="009B17C7" w:rsidRPr="009B70F5" w:rsidRDefault="009B17C7" w:rsidP="009B17C7">
      <w:pPr>
        <w:widowControl w:val="0"/>
        <w:numPr>
          <w:ilvl w:val="0"/>
          <w:numId w:val="29"/>
        </w:numPr>
        <w:tabs>
          <w:tab w:val="left" w:pos="142"/>
          <w:tab w:val="left" w:pos="284"/>
        </w:tabs>
        <w:suppressAutoHyphens w:val="0"/>
        <w:autoSpaceDE w:val="0"/>
        <w:autoSpaceDN w:val="0"/>
        <w:adjustRightInd w:val="0"/>
        <w:spacing w:after="0" w:line="240" w:lineRule="auto"/>
        <w:ind w:left="0" w:firstLine="0"/>
        <w:contextualSpacing/>
        <w:jc w:val="both"/>
        <w:rPr>
          <w:rFonts w:ascii="Times New Roman" w:hAnsi="Times New Roman" w:cs="Times New Roman"/>
          <w:color w:val="auto"/>
          <w:sz w:val="24"/>
          <w:szCs w:val="24"/>
        </w:rPr>
      </w:pPr>
      <w:r w:rsidRPr="009B70F5">
        <w:rPr>
          <w:rFonts w:ascii="Times New Roman" w:hAnsi="Times New Roman" w:cs="Times New Roman"/>
          <w:color w:val="auto"/>
          <w:sz w:val="24"/>
          <w:szCs w:val="24"/>
        </w:rPr>
        <w:t>разработка и реализация индивидуальных коррекционных программ обучающихся с ЗПР;</w:t>
      </w:r>
    </w:p>
    <w:p w:rsidR="009B17C7" w:rsidRPr="009B70F5" w:rsidRDefault="009B17C7" w:rsidP="009B17C7">
      <w:pPr>
        <w:widowControl w:val="0"/>
        <w:numPr>
          <w:ilvl w:val="0"/>
          <w:numId w:val="29"/>
        </w:numPr>
        <w:tabs>
          <w:tab w:val="left" w:pos="142"/>
          <w:tab w:val="left" w:pos="284"/>
        </w:tabs>
        <w:suppressAutoHyphens w:val="0"/>
        <w:autoSpaceDE w:val="0"/>
        <w:autoSpaceDN w:val="0"/>
        <w:adjustRightInd w:val="0"/>
        <w:spacing w:after="0" w:line="240" w:lineRule="auto"/>
        <w:ind w:left="0" w:firstLine="0"/>
        <w:contextualSpacing/>
        <w:jc w:val="both"/>
        <w:rPr>
          <w:rFonts w:ascii="Times New Roman" w:hAnsi="Times New Roman" w:cs="Times New Roman"/>
          <w:color w:val="auto"/>
          <w:sz w:val="24"/>
          <w:szCs w:val="24"/>
        </w:rPr>
      </w:pPr>
      <w:r w:rsidRPr="009B70F5">
        <w:rPr>
          <w:rFonts w:ascii="Times New Roman" w:hAnsi="Times New Roman" w:cs="Times New Roman"/>
          <w:color w:val="auto"/>
          <w:sz w:val="24"/>
          <w:szCs w:val="24"/>
        </w:rPr>
        <w:t>повышение психолого-социально-педагогической грамотности родителей обучающихся с ЗПР по вопросам воспитания и обучения детей с особенностями психического и (или) физического развития.</w:t>
      </w:r>
    </w:p>
    <w:p w:rsidR="002117ED" w:rsidRPr="003F3748" w:rsidRDefault="002117ED" w:rsidP="002117ED">
      <w:pPr>
        <w:pStyle w:val="default"/>
        <w:spacing w:before="0" w:beforeAutospacing="0" w:after="0" w:afterAutospacing="0"/>
        <w:jc w:val="both"/>
        <w:rPr>
          <w:b/>
          <w:color w:val="FF0000"/>
        </w:rPr>
      </w:pPr>
    </w:p>
    <w:p w:rsidR="004073C5" w:rsidRPr="00E440C5" w:rsidRDefault="002117ED" w:rsidP="004073C5">
      <w:pPr>
        <w:pStyle w:val="default"/>
        <w:spacing w:before="0" w:beforeAutospacing="0" w:after="0" w:afterAutospacing="0"/>
        <w:jc w:val="both"/>
        <w:rPr>
          <w:rFonts w:eastAsia="Calibri"/>
          <w:lang w:eastAsia="en-US"/>
        </w:rPr>
      </w:pPr>
      <w:r w:rsidRPr="003F3748">
        <w:rPr>
          <w:b/>
        </w:rPr>
        <w:t>2.6. Программа внеурочной деятельности</w:t>
      </w:r>
      <w:r w:rsidR="004073C5" w:rsidRPr="003F3748">
        <w:rPr>
          <w:b/>
        </w:rPr>
        <w:t xml:space="preserve"> </w:t>
      </w:r>
      <w:r w:rsidR="004073C5" w:rsidRPr="003F3748">
        <w:t>соответствует ООП НОО МКОУ Добромысловской СОШ (</w:t>
      </w:r>
      <w:r w:rsidR="004073C5" w:rsidRPr="00E440C5">
        <w:t xml:space="preserve">раздел </w:t>
      </w:r>
      <w:r w:rsidR="00E440C5" w:rsidRPr="00E440C5">
        <w:t>3.</w:t>
      </w:r>
      <w:r w:rsidR="004073C5" w:rsidRPr="00E440C5">
        <w:t xml:space="preserve">2) </w:t>
      </w:r>
    </w:p>
    <w:p w:rsidR="004073C5" w:rsidRPr="003F3748" w:rsidRDefault="004073C5" w:rsidP="002117ED">
      <w:pPr>
        <w:pStyle w:val="default"/>
        <w:spacing w:before="0" w:beforeAutospacing="0" w:after="0" w:afterAutospacing="0"/>
        <w:jc w:val="both"/>
        <w:rPr>
          <w:b/>
          <w:bCs/>
          <w:color w:val="FF0000"/>
        </w:rPr>
      </w:pPr>
    </w:p>
    <w:p w:rsidR="00AB3312" w:rsidRPr="003F3748" w:rsidRDefault="00AB3312" w:rsidP="004073C5">
      <w:pPr>
        <w:spacing w:after="0" w:line="240" w:lineRule="auto"/>
        <w:jc w:val="center"/>
        <w:rPr>
          <w:rFonts w:ascii="Times New Roman" w:hAnsi="Times New Roman" w:cs="Times New Roman"/>
          <w:b/>
          <w:color w:val="auto"/>
          <w:sz w:val="24"/>
          <w:szCs w:val="24"/>
        </w:rPr>
      </w:pPr>
      <w:r w:rsidRPr="003F3748">
        <w:rPr>
          <w:rFonts w:ascii="Times New Roman" w:hAnsi="Times New Roman" w:cs="Times New Roman"/>
          <w:b/>
          <w:color w:val="auto"/>
          <w:sz w:val="24"/>
          <w:szCs w:val="24"/>
          <w:lang w:val="en-US"/>
        </w:rPr>
        <w:t>III</w:t>
      </w:r>
      <w:r w:rsidRPr="003F3748">
        <w:rPr>
          <w:rFonts w:ascii="Times New Roman" w:hAnsi="Times New Roman" w:cs="Times New Roman"/>
          <w:b/>
          <w:color w:val="auto"/>
          <w:sz w:val="24"/>
          <w:szCs w:val="24"/>
        </w:rPr>
        <w:t>. Организационный раздел</w:t>
      </w:r>
    </w:p>
    <w:p w:rsidR="00AB3312" w:rsidRPr="003F3748" w:rsidRDefault="00AB3312" w:rsidP="003F3748">
      <w:pPr>
        <w:spacing w:after="0" w:line="240" w:lineRule="auto"/>
        <w:rPr>
          <w:rFonts w:ascii="Times New Roman" w:hAnsi="Times New Roman" w:cs="Times New Roman"/>
          <w:b/>
          <w:color w:val="auto"/>
          <w:sz w:val="24"/>
          <w:szCs w:val="24"/>
        </w:rPr>
      </w:pPr>
      <w:r w:rsidRPr="003F3748">
        <w:rPr>
          <w:rFonts w:ascii="Times New Roman" w:hAnsi="Times New Roman" w:cs="Times New Roman"/>
          <w:b/>
          <w:color w:val="auto"/>
          <w:sz w:val="24"/>
          <w:szCs w:val="24"/>
        </w:rPr>
        <w:t xml:space="preserve">3.1. Учебный план </w:t>
      </w:r>
    </w:p>
    <w:p w:rsidR="003F3748" w:rsidRPr="003F3748" w:rsidRDefault="003F3748" w:rsidP="003F3748">
      <w:pPr>
        <w:spacing w:after="0" w:line="240" w:lineRule="auto"/>
        <w:ind w:firstLine="567"/>
        <w:jc w:val="both"/>
        <w:rPr>
          <w:rFonts w:ascii="Times New Roman" w:hAnsi="Times New Roman" w:cs="Times New Roman"/>
          <w:sz w:val="24"/>
          <w:szCs w:val="24"/>
        </w:rPr>
      </w:pPr>
      <w:r w:rsidRPr="003F3748">
        <w:rPr>
          <w:rFonts w:ascii="Times New Roman" w:hAnsi="Times New Roman" w:cs="Times New Roman"/>
          <w:sz w:val="24"/>
          <w:szCs w:val="24"/>
        </w:rPr>
        <w:t xml:space="preserve">В начальной школе общеобразовательной организации реализуется Федеральный государственный образовательный стандарт начального общего образования обучающихся с ограниченными возможностями здоровья. </w:t>
      </w:r>
    </w:p>
    <w:p w:rsidR="003F3748" w:rsidRPr="003F3748" w:rsidRDefault="003F3748" w:rsidP="003F3748">
      <w:pPr>
        <w:spacing w:after="0" w:line="240" w:lineRule="auto"/>
        <w:ind w:firstLine="708"/>
        <w:rPr>
          <w:rFonts w:ascii="Times New Roman" w:hAnsi="Times New Roman" w:cs="Times New Roman"/>
          <w:sz w:val="24"/>
          <w:szCs w:val="24"/>
          <w:shd w:val="clear" w:color="auto" w:fill="FFFFFF"/>
        </w:rPr>
      </w:pPr>
      <w:r w:rsidRPr="003F3748">
        <w:rPr>
          <w:rFonts w:ascii="Times New Roman" w:hAnsi="Times New Roman" w:cs="Times New Roman"/>
          <w:sz w:val="24"/>
          <w:szCs w:val="24"/>
          <w:shd w:val="clear" w:color="auto" w:fill="FFFFFF"/>
        </w:rPr>
        <w:t>Учебный план составлен на основе следующих документов:</w:t>
      </w:r>
    </w:p>
    <w:p w:rsidR="003F3748" w:rsidRPr="003F3748" w:rsidRDefault="003F3748" w:rsidP="003F3748">
      <w:pPr>
        <w:numPr>
          <w:ilvl w:val="0"/>
          <w:numId w:val="22"/>
        </w:numPr>
        <w:tabs>
          <w:tab w:val="left" w:pos="284"/>
        </w:tabs>
        <w:suppressAutoHyphens w:val="0"/>
        <w:autoSpaceDE w:val="0"/>
        <w:autoSpaceDN w:val="0"/>
        <w:adjustRightInd w:val="0"/>
        <w:spacing w:after="0" w:line="240" w:lineRule="auto"/>
        <w:jc w:val="both"/>
        <w:rPr>
          <w:rFonts w:ascii="Times New Roman" w:hAnsi="Times New Roman" w:cs="Times New Roman"/>
          <w:color w:val="000000"/>
          <w:sz w:val="24"/>
          <w:szCs w:val="24"/>
        </w:rPr>
      </w:pPr>
      <w:r w:rsidRPr="003F3748">
        <w:rPr>
          <w:rFonts w:ascii="Times New Roman" w:hAnsi="Times New Roman" w:cs="Times New Roman"/>
          <w:color w:val="000000"/>
          <w:sz w:val="24"/>
          <w:szCs w:val="24"/>
        </w:rPr>
        <w:t>Федеральн</w:t>
      </w:r>
      <w:r>
        <w:rPr>
          <w:rFonts w:ascii="Times New Roman" w:hAnsi="Times New Roman" w:cs="Times New Roman"/>
          <w:color w:val="000000"/>
          <w:sz w:val="24"/>
          <w:szCs w:val="24"/>
        </w:rPr>
        <w:t>ого</w:t>
      </w:r>
      <w:r w:rsidRPr="003F3748">
        <w:rPr>
          <w:rFonts w:ascii="Times New Roman" w:hAnsi="Times New Roman" w:cs="Times New Roman"/>
          <w:color w:val="000000"/>
          <w:sz w:val="24"/>
          <w:szCs w:val="24"/>
        </w:rPr>
        <w:t xml:space="preserve"> закон</w:t>
      </w:r>
      <w:r>
        <w:rPr>
          <w:rFonts w:ascii="Times New Roman" w:hAnsi="Times New Roman" w:cs="Times New Roman"/>
          <w:color w:val="000000"/>
          <w:sz w:val="24"/>
          <w:szCs w:val="24"/>
        </w:rPr>
        <w:t>а</w:t>
      </w:r>
      <w:r w:rsidRPr="003F3748">
        <w:rPr>
          <w:rFonts w:ascii="Times New Roman" w:hAnsi="Times New Roman" w:cs="Times New Roman"/>
          <w:color w:val="000000"/>
          <w:sz w:val="24"/>
          <w:szCs w:val="24"/>
        </w:rPr>
        <w:t xml:space="preserve"> от 29.12.2012г. №273-ФЗ «Об образовании в Российской Федерации»;</w:t>
      </w:r>
    </w:p>
    <w:p w:rsidR="003F3748" w:rsidRPr="003F3748" w:rsidRDefault="003F3748" w:rsidP="003F3748">
      <w:pPr>
        <w:numPr>
          <w:ilvl w:val="0"/>
          <w:numId w:val="22"/>
        </w:numPr>
        <w:tabs>
          <w:tab w:val="left" w:pos="284"/>
        </w:tabs>
        <w:suppressAutoHyphens w:val="0"/>
        <w:autoSpaceDE w:val="0"/>
        <w:autoSpaceDN w:val="0"/>
        <w:adjustRightInd w:val="0"/>
        <w:spacing w:after="0" w:line="240" w:lineRule="auto"/>
        <w:jc w:val="both"/>
        <w:rPr>
          <w:rFonts w:ascii="Times New Roman" w:hAnsi="Times New Roman" w:cs="Times New Roman"/>
          <w:color w:val="000000"/>
          <w:sz w:val="24"/>
          <w:szCs w:val="24"/>
        </w:rPr>
      </w:pPr>
      <w:r w:rsidRPr="003F3748">
        <w:rPr>
          <w:rFonts w:ascii="Times New Roman" w:hAnsi="Times New Roman" w:cs="Times New Roman"/>
          <w:color w:val="000000"/>
          <w:sz w:val="24"/>
          <w:szCs w:val="24"/>
        </w:rPr>
        <w:t xml:space="preserve"> Приказ</w:t>
      </w:r>
      <w:r>
        <w:rPr>
          <w:rFonts w:ascii="Times New Roman" w:hAnsi="Times New Roman" w:cs="Times New Roman"/>
          <w:color w:val="000000"/>
          <w:sz w:val="24"/>
          <w:szCs w:val="24"/>
        </w:rPr>
        <w:t>а</w:t>
      </w:r>
      <w:r w:rsidRPr="003F3748">
        <w:rPr>
          <w:rFonts w:ascii="Times New Roman" w:hAnsi="Times New Roman" w:cs="Times New Roman"/>
          <w:color w:val="000000"/>
          <w:sz w:val="24"/>
          <w:szCs w:val="24"/>
        </w:rPr>
        <w:t xml:space="preserve"> Минобрнауки России от 19.12.2014 № 1598 «Об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w:t>
      </w:r>
    </w:p>
    <w:p w:rsidR="003F3748" w:rsidRPr="003F3748" w:rsidRDefault="003F3748" w:rsidP="003F3748">
      <w:pPr>
        <w:widowControl w:val="0"/>
        <w:numPr>
          <w:ilvl w:val="0"/>
          <w:numId w:val="22"/>
        </w:numPr>
        <w:tabs>
          <w:tab w:val="left" w:pos="284"/>
          <w:tab w:val="left" w:pos="859"/>
        </w:tabs>
        <w:suppressAutoHyphens w:val="0"/>
        <w:autoSpaceDE w:val="0"/>
        <w:autoSpaceDN w:val="0"/>
        <w:adjustRightInd w:val="0"/>
        <w:spacing w:after="0" w:line="240" w:lineRule="auto"/>
        <w:ind w:right="10"/>
        <w:jc w:val="both"/>
        <w:rPr>
          <w:rFonts w:ascii="Times New Roman" w:hAnsi="Times New Roman" w:cs="Times New Roman"/>
          <w:color w:val="000000"/>
          <w:sz w:val="24"/>
          <w:szCs w:val="24"/>
        </w:rPr>
      </w:pPr>
      <w:r w:rsidRPr="003F3748">
        <w:rPr>
          <w:rFonts w:ascii="Times New Roman" w:hAnsi="Times New Roman" w:cs="Times New Roman"/>
          <w:color w:val="000000"/>
          <w:sz w:val="24"/>
          <w:szCs w:val="24"/>
        </w:rPr>
        <w:t>СанПиН 2.4.2.2821-10 «Санитарно-эпидемиологические требования к условиям и организации обучения в образовательных учреждениях» / Постановление Главного государственного санитарного врача Российской Федерации от 29.12.2010 № 02-600 (Зарегистрирован Минюстом России 03.03.2011 № 23290)</w:t>
      </w:r>
    </w:p>
    <w:p w:rsidR="003F3748" w:rsidRPr="003F3748" w:rsidRDefault="003F3748" w:rsidP="003F3748">
      <w:pPr>
        <w:widowControl w:val="0"/>
        <w:numPr>
          <w:ilvl w:val="0"/>
          <w:numId w:val="22"/>
        </w:numPr>
        <w:tabs>
          <w:tab w:val="left" w:pos="284"/>
          <w:tab w:val="left" w:pos="859"/>
        </w:tabs>
        <w:suppressAutoHyphens w:val="0"/>
        <w:autoSpaceDE w:val="0"/>
        <w:autoSpaceDN w:val="0"/>
        <w:adjustRightInd w:val="0"/>
        <w:spacing w:after="0" w:line="240" w:lineRule="auto"/>
        <w:ind w:right="10"/>
        <w:jc w:val="both"/>
        <w:rPr>
          <w:rFonts w:ascii="Times New Roman" w:hAnsi="Times New Roman" w:cs="Times New Roman"/>
          <w:color w:val="000000"/>
          <w:sz w:val="24"/>
          <w:szCs w:val="24"/>
        </w:rPr>
      </w:pPr>
      <w:r w:rsidRPr="003F3748">
        <w:rPr>
          <w:rFonts w:ascii="Times New Roman" w:hAnsi="Times New Roman" w:cs="Times New Roman"/>
          <w:sz w:val="24"/>
          <w:szCs w:val="24"/>
        </w:rPr>
        <w:t xml:space="preserve">Уставом МКОУ </w:t>
      </w:r>
      <w:r>
        <w:rPr>
          <w:rFonts w:ascii="Times New Roman" w:hAnsi="Times New Roman" w:cs="Times New Roman"/>
          <w:sz w:val="24"/>
          <w:szCs w:val="24"/>
        </w:rPr>
        <w:t>Добромысловская</w:t>
      </w:r>
      <w:r w:rsidRPr="003F3748">
        <w:rPr>
          <w:rFonts w:ascii="Times New Roman" w:hAnsi="Times New Roman" w:cs="Times New Roman"/>
          <w:sz w:val="24"/>
          <w:szCs w:val="24"/>
        </w:rPr>
        <w:t xml:space="preserve"> СОШ;</w:t>
      </w:r>
    </w:p>
    <w:p w:rsidR="003F3748" w:rsidRPr="003F3748" w:rsidRDefault="003F3748" w:rsidP="003F3748">
      <w:pPr>
        <w:widowControl w:val="0"/>
        <w:numPr>
          <w:ilvl w:val="0"/>
          <w:numId w:val="22"/>
        </w:numPr>
        <w:tabs>
          <w:tab w:val="left" w:pos="284"/>
          <w:tab w:val="left" w:pos="859"/>
        </w:tabs>
        <w:suppressAutoHyphens w:val="0"/>
        <w:autoSpaceDE w:val="0"/>
        <w:autoSpaceDN w:val="0"/>
        <w:adjustRightInd w:val="0"/>
        <w:spacing w:after="0" w:line="240" w:lineRule="auto"/>
        <w:ind w:right="10"/>
        <w:jc w:val="both"/>
        <w:rPr>
          <w:rFonts w:ascii="Times New Roman" w:hAnsi="Times New Roman" w:cs="Times New Roman"/>
          <w:color w:val="000000"/>
          <w:sz w:val="24"/>
          <w:szCs w:val="24"/>
        </w:rPr>
      </w:pPr>
      <w:r>
        <w:rPr>
          <w:rFonts w:ascii="Times New Roman" w:hAnsi="Times New Roman" w:cs="Times New Roman"/>
          <w:sz w:val="24"/>
          <w:szCs w:val="24"/>
        </w:rPr>
        <w:t>Примерной а</w:t>
      </w:r>
      <w:r w:rsidRPr="003F3748">
        <w:rPr>
          <w:rFonts w:ascii="Times New Roman" w:hAnsi="Times New Roman" w:cs="Times New Roman"/>
          <w:sz w:val="24"/>
          <w:szCs w:val="24"/>
        </w:rPr>
        <w:t>даптированной основной образовательной программ</w:t>
      </w:r>
      <w:r>
        <w:rPr>
          <w:rFonts w:ascii="Times New Roman" w:hAnsi="Times New Roman" w:cs="Times New Roman"/>
          <w:sz w:val="24"/>
          <w:szCs w:val="24"/>
        </w:rPr>
        <w:t>ой</w:t>
      </w:r>
      <w:r w:rsidRPr="003F3748">
        <w:rPr>
          <w:rFonts w:ascii="Times New Roman" w:hAnsi="Times New Roman" w:cs="Times New Roman"/>
          <w:sz w:val="24"/>
          <w:szCs w:val="24"/>
        </w:rPr>
        <w:t xml:space="preserve"> начального общего образования обучающихся с </w:t>
      </w:r>
      <w:r>
        <w:rPr>
          <w:rFonts w:ascii="Times New Roman" w:hAnsi="Times New Roman" w:cs="Times New Roman"/>
          <w:sz w:val="24"/>
          <w:szCs w:val="24"/>
        </w:rPr>
        <w:t>ЗПР</w:t>
      </w:r>
      <w:r w:rsidRPr="003F3748">
        <w:rPr>
          <w:rFonts w:ascii="Times New Roman" w:hAnsi="Times New Roman" w:cs="Times New Roman"/>
          <w:sz w:val="24"/>
          <w:szCs w:val="24"/>
        </w:rPr>
        <w:t>;</w:t>
      </w:r>
    </w:p>
    <w:p w:rsidR="003F3748" w:rsidRDefault="003F3748" w:rsidP="003F3748">
      <w:pPr>
        <w:widowControl w:val="0"/>
        <w:numPr>
          <w:ilvl w:val="0"/>
          <w:numId w:val="22"/>
        </w:numPr>
        <w:tabs>
          <w:tab w:val="left" w:pos="284"/>
          <w:tab w:val="left" w:pos="859"/>
        </w:tabs>
        <w:suppressAutoHyphens w:val="0"/>
        <w:autoSpaceDE w:val="0"/>
        <w:autoSpaceDN w:val="0"/>
        <w:adjustRightInd w:val="0"/>
        <w:spacing w:after="0" w:line="240" w:lineRule="auto"/>
        <w:ind w:right="10"/>
        <w:jc w:val="both"/>
        <w:rPr>
          <w:rFonts w:ascii="Times New Roman" w:hAnsi="Times New Roman" w:cs="Times New Roman"/>
          <w:color w:val="000000"/>
          <w:sz w:val="24"/>
          <w:szCs w:val="24"/>
        </w:rPr>
      </w:pPr>
      <w:r w:rsidRPr="003F3748">
        <w:rPr>
          <w:rFonts w:ascii="Times New Roman" w:hAnsi="Times New Roman" w:cs="Times New Roman"/>
          <w:sz w:val="24"/>
          <w:szCs w:val="24"/>
        </w:rPr>
        <w:t xml:space="preserve">Локальными нормативными актами МКОУ </w:t>
      </w:r>
      <w:r>
        <w:rPr>
          <w:rFonts w:ascii="Times New Roman" w:hAnsi="Times New Roman" w:cs="Times New Roman"/>
          <w:sz w:val="24"/>
          <w:szCs w:val="24"/>
        </w:rPr>
        <w:t>Добромысловская</w:t>
      </w:r>
      <w:r w:rsidRPr="003F3748">
        <w:rPr>
          <w:rFonts w:ascii="Times New Roman" w:hAnsi="Times New Roman" w:cs="Times New Roman"/>
          <w:sz w:val="24"/>
          <w:szCs w:val="24"/>
        </w:rPr>
        <w:t xml:space="preserve"> СОШ. </w:t>
      </w:r>
    </w:p>
    <w:p w:rsidR="003F3748" w:rsidRPr="003F3748" w:rsidRDefault="003F3748" w:rsidP="003F3748">
      <w:pPr>
        <w:widowControl w:val="0"/>
        <w:numPr>
          <w:ilvl w:val="0"/>
          <w:numId w:val="22"/>
        </w:numPr>
        <w:tabs>
          <w:tab w:val="left" w:pos="284"/>
          <w:tab w:val="left" w:pos="859"/>
        </w:tabs>
        <w:suppressAutoHyphens w:val="0"/>
        <w:autoSpaceDE w:val="0"/>
        <w:autoSpaceDN w:val="0"/>
        <w:adjustRightInd w:val="0"/>
        <w:spacing w:after="0" w:line="240" w:lineRule="auto"/>
        <w:ind w:right="10"/>
        <w:jc w:val="both"/>
        <w:rPr>
          <w:rFonts w:ascii="Times New Roman" w:hAnsi="Times New Roman" w:cs="Times New Roman"/>
          <w:color w:val="000000"/>
          <w:sz w:val="24"/>
          <w:szCs w:val="24"/>
        </w:rPr>
      </w:pPr>
      <w:r w:rsidRPr="003F3748">
        <w:rPr>
          <w:rFonts w:ascii="Times New Roman" w:eastAsia="Calibri" w:hAnsi="Times New Roman" w:cs="Times New Roman"/>
          <w:sz w:val="24"/>
          <w:szCs w:val="24"/>
        </w:rPr>
        <w:t xml:space="preserve">Учебно-методического комплекта </w:t>
      </w:r>
      <w:r w:rsidRPr="003F3748">
        <w:rPr>
          <w:rFonts w:ascii="Times New Roman" w:hAnsi="Times New Roman" w:cs="Times New Roman"/>
          <w:sz w:val="24"/>
          <w:szCs w:val="24"/>
        </w:rPr>
        <w:t>«Школа России»</w:t>
      </w:r>
      <w:r w:rsidRPr="003F3748">
        <w:rPr>
          <w:rFonts w:ascii="Times New Roman" w:eastAsia="Calibri" w:hAnsi="Times New Roman" w:cs="Times New Roman"/>
          <w:sz w:val="24"/>
          <w:szCs w:val="24"/>
        </w:rPr>
        <w:t xml:space="preserve"> под редакцией А.А. </w:t>
      </w:r>
      <w:r w:rsidRPr="003F3748">
        <w:rPr>
          <w:rFonts w:ascii="Times New Roman" w:hAnsi="Times New Roman" w:cs="Times New Roman"/>
          <w:sz w:val="24"/>
          <w:szCs w:val="24"/>
        </w:rPr>
        <w:t>Плешакова.</w:t>
      </w:r>
    </w:p>
    <w:p w:rsidR="003F3748" w:rsidRPr="003F3748" w:rsidRDefault="003F3748" w:rsidP="003F3748">
      <w:pPr>
        <w:spacing w:after="0" w:line="240" w:lineRule="auto"/>
        <w:ind w:firstLine="708"/>
        <w:rPr>
          <w:rFonts w:ascii="Times New Roman" w:hAnsi="Times New Roman" w:cs="Times New Roman"/>
          <w:sz w:val="24"/>
          <w:szCs w:val="24"/>
        </w:rPr>
      </w:pPr>
      <w:r w:rsidRPr="003F3748">
        <w:rPr>
          <w:rFonts w:ascii="Times New Roman" w:hAnsi="Times New Roman" w:cs="Times New Roman"/>
          <w:sz w:val="24"/>
          <w:szCs w:val="24"/>
        </w:rPr>
        <w:t xml:space="preserve">Учебный план для получения начального общего образования ориентирован на четырехлетний срок освоения образовательных программ начального общего образования. </w:t>
      </w:r>
    </w:p>
    <w:p w:rsidR="00A55D7F" w:rsidRPr="003F3748" w:rsidRDefault="00A55D7F" w:rsidP="00A55D7F">
      <w:pPr>
        <w:spacing w:after="0" w:line="240" w:lineRule="auto"/>
        <w:ind w:firstLine="454"/>
        <w:rPr>
          <w:rFonts w:ascii="Times New Roman" w:hAnsi="Times New Roman" w:cs="Times New Roman"/>
          <w:sz w:val="24"/>
          <w:szCs w:val="24"/>
          <w:shd w:val="clear" w:color="auto" w:fill="FFFFFF"/>
        </w:rPr>
      </w:pPr>
      <w:r w:rsidRPr="003F3748">
        <w:rPr>
          <w:rFonts w:ascii="Times New Roman" w:hAnsi="Times New Roman" w:cs="Times New Roman"/>
          <w:sz w:val="24"/>
          <w:szCs w:val="24"/>
          <w:shd w:val="clear" w:color="auto" w:fill="FFFFFF"/>
        </w:rPr>
        <w:t xml:space="preserve">Для начального уровня общего образования выбран вариант учебного плана для образовательных организаций, в которых обучение ведется на русском языке. </w:t>
      </w:r>
    </w:p>
    <w:p w:rsidR="00A55D7F" w:rsidRPr="003F3748" w:rsidRDefault="00A55D7F" w:rsidP="00A55D7F">
      <w:pPr>
        <w:spacing w:after="0" w:line="240" w:lineRule="auto"/>
        <w:ind w:firstLine="454"/>
        <w:rPr>
          <w:rFonts w:ascii="Times New Roman" w:hAnsi="Times New Roman" w:cs="Times New Roman"/>
          <w:sz w:val="24"/>
          <w:szCs w:val="24"/>
          <w:shd w:val="clear" w:color="auto" w:fill="FFFFFF"/>
        </w:rPr>
      </w:pPr>
      <w:r w:rsidRPr="003F3748">
        <w:rPr>
          <w:rFonts w:ascii="Times New Roman" w:hAnsi="Times New Roman" w:cs="Times New Roman"/>
          <w:sz w:val="24"/>
          <w:szCs w:val="24"/>
          <w:shd w:val="clear" w:color="auto" w:fill="FFFFFF"/>
        </w:rPr>
        <w:t xml:space="preserve">В 1-4 классах обучение осуществляется по 5-дневной учебной неделе. Продолжительность учебного года: </w:t>
      </w:r>
    </w:p>
    <w:p w:rsidR="00A55D7F" w:rsidRPr="003F3748" w:rsidRDefault="00A55D7F" w:rsidP="00A55D7F">
      <w:pPr>
        <w:spacing w:after="0" w:line="240" w:lineRule="auto"/>
        <w:rPr>
          <w:rFonts w:ascii="Times New Roman" w:hAnsi="Times New Roman" w:cs="Times New Roman"/>
          <w:sz w:val="24"/>
          <w:szCs w:val="24"/>
          <w:shd w:val="clear" w:color="auto" w:fill="FFFFFF"/>
        </w:rPr>
      </w:pPr>
      <w:r w:rsidRPr="003F3748">
        <w:rPr>
          <w:rFonts w:ascii="Times New Roman" w:hAnsi="Times New Roman" w:cs="Times New Roman"/>
          <w:sz w:val="24"/>
          <w:szCs w:val="24"/>
          <w:shd w:val="clear" w:color="auto" w:fill="FFFFFF"/>
        </w:rPr>
        <w:t xml:space="preserve">в 1классе - 33 учебные недели, </w:t>
      </w:r>
    </w:p>
    <w:p w:rsidR="00A55D7F" w:rsidRPr="003F3748" w:rsidRDefault="00A55D7F" w:rsidP="00A55D7F">
      <w:pPr>
        <w:spacing w:after="0" w:line="240" w:lineRule="auto"/>
        <w:rPr>
          <w:rFonts w:ascii="Times New Roman" w:hAnsi="Times New Roman" w:cs="Times New Roman"/>
          <w:sz w:val="24"/>
          <w:szCs w:val="24"/>
        </w:rPr>
      </w:pPr>
      <w:r w:rsidRPr="003F3748">
        <w:rPr>
          <w:rFonts w:ascii="Times New Roman" w:hAnsi="Times New Roman" w:cs="Times New Roman"/>
          <w:sz w:val="24"/>
          <w:szCs w:val="24"/>
          <w:shd w:val="clear" w:color="auto" w:fill="FFFFFF"/>
        </w:rPr>
        <w:t>во 2-4 классах- 34 учебные недели.</w:t>
      </w:r>
      <w:r w:rsidRPr="003F3748">
        <w:rPr>
          <w:rFonts w:ascii="Times New Roman" w:hAnsi="Times New Roman" w:cs="Times New Roman"/>
          <w:sz w:val="24"/>
          <w:szCs w:val="24"/>
        </w:rPr>
        <w:t xml:space="preserve"> </w:t>
      </w:r>
    </w:p>
    <w:p w:rsidR="00A55D7F" w:rsidRPr="003F3748" w:rsidRDefault="00A55D7F" w:rsidP="00A55D7F">
      <w:pPr>
        <w:tabs>
          <w:tab w:val="left" w:pos="426"/>
        </w:tabs>
        <w:spacing w:after="0" w:line="24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ab/>
      </w:r>
      <w:r w:rsidRPr="003F3748">
        <w:rPr>
          <w:rFonts w:ascii="Times New Roman" w:hAnsi="Times New Roman" w:cs="Times New Roman"/>
          <w:sz w:val="24"/>
          <w:szCs w:val="24"/>
          <w:shd w:val="clear" w:color="auto" w:fill="FFFFFF"/>
        </w:rPr>
        <w:t>Количество учебных занятий за 4 учебных года не может составлять менее 2904 часов и более 3039 часов (при 5-ти дневной рабочей неделе).</w:t>
      </w:r>
    </w:p>
    <w:p w:rsidR="00A55D7F" w:rsidRPr="003F3748" w:rsidRDefault="00A55D7F" w:rsidP="00A55D7F">
      <w:pPr>
        <w:tabs>
          <w:tab w:val="left" w:pos="426"/>
        </w:tabs>
        <w:spacing w:after="0" w:line="240" w:lineRule="auto"/>
        <w:ind w:firstLine="426"/>
        <w:rPr>
          <w:rFonts w:ascii="Times New Roman" w:hAnsi="Times New Roman" w:cs="Times New Roman"/>
          <w:sz w:val="24"/>
          <w:szCs w:val="24"/>
        </w:rPr>
      </w:pPr>
      <w:r w:rsidRPr="003F3748">
        <w:rPr>
          <w:rFonts w:ascii="Times New Roman" w:hAnsi="Times New Roman" w:cs="Times New Roman"/>
          <w:sz w:val="24"/>
          <w:szCs w:val="24"/>
          <w:shd w:val="clear" w:color="auto" w:fill="FFFFFF"/>
        </w:rPr>
        <w:t xml:space="preserve">Продолжительность каникул в течение учебного года составляет не менее 30 календарных дней, летом – не менее 8 недель. </w:t>
      </w:r>
      <w:r w:rsidRPr="003F3748">
        <w:rPr>
          <w:rFonts w:ascii="Times New Roman" w:hAnsi="Times New Roman" w:cs="Times New Roman"/>
          <w:sz w:val="24"/>
          <w:szCs w:val="24"/>
        </w:rPr>
        <w:t xml:space="preserve">Предусмотрены дополнительные каникулы для учащихся 1класса в середине третьей четверти. </w:t>
      </w:r>
    </w:p>
    <w:p w:rsidR="00A55D7F" w:rsidRPr="003F3748" w:rsidRDefault="00A55D7F" w:rsidP="00A55D7F">
      <w:pPr>
        <w:autoSpaceDE w:val="0"/>
        <w:spacing w:after="0" w:line="240" w:lineRule="auto"/>
        <w:ind w:firstLine="426"/>
        <w:rPr>
          <w:rFonts w:ascii="Times New Roman" w:hAnsi="Times New Roman" w:cs="Times New Roman"/>
          <w:sz w:val="24"/>
          <w:szCs w:val="24"/>
        </w:rPr>
      </w:pPr>
      <w:r w:rsidRPr="003F3748">
        <w:rPr>
          <w:rFonts w:ascii="Times New Roman" w:hAnsi="Times New Roman" w:cs="Times New Roman"/>
          <w:sz w:val="24"/>
          <w:szCs w:val="24"/>
        </w:rPr>
        <w:t>Проблема перегрузки учеников 1 класса решается за счет следующего построения учебного дня:</w:t>
      </w:r>
    </w:p>
    <w:p w:rsidR="00A55D7F" w:rsidRPr="003F3748" w:rsidRDefault="00A55D7F" w:rsidP="00A55D7F">
      <w:pPr>
        <w:spacing w:after="0" w:line="240" w:lineRule="auto"/>
        <w:rPr>
          <w:rFonts w:ascii="Times New Roman" w:hAnsi="Times New Roman" w:cs="Times New Roman"/>
          <w:sz w:val="24"/>
          <w:szCs w:val="24"/>
        </w:rPr>
      </w:pPr>
      <w:r w:rsidRPr="003F3748">
        <w:rPr>
          <w:rFonts w:ascii="Times New Roman" w:hAnsi="Times New Roman" w:cs="Times New Roman"/>
          <w:sz w:val="24"/>
          <w:szCs w:val="24"/>
        </w:rPr>
        <w:t>- в первых классах после двух уроков проводится прогулка (динамическая пауза) длительностью не менее 40 минут, затем уроки изобразительного искусства, музыки, физической культуры;</w:t>
      </w:r>
    </w:p>
    <w:p w:rsidR="00A55D7F" w:rsidRPr="003F3748" w:rsidRDefault="00A55D7F" w:rsidP="00A55D7F">
      <w:pPr>
        <w:spacing w:after="0" w:line="240" w:lineRule="auto"/>
        <w:rPr>
          <w:rFonts w:ascii="Times New Roman" w:hAnsi="Times New Roman" w:cs="Times New Roman"/>
          <w:sz w:val="24"/>
          <w:szCs w:val="24"/>
        </w:rPr>
      </w:pPr>
      <w:r w:rsidRPr="003F3748">
        <w:rPr>
          <w:rFonts w:ascii="Times New Roman" w:hAnsi="Times New Roman" w:cs="Times New Roman"/>
          <w:sz w:val="24"/>
          <w:szCs w:val="24"/>
        </w:rPr>
        <w:t>- «ступенчатый» режим учебных занятий с постепенным наращиванием учебной нагрузки:</w:t>
      </w:r>
    </w:p>
    <w:p w:rsidR="00A55D7F" w:rsidRPr="003F3748" w:rsidRDefault="00A55D7F" w:rsidP="00A55D7F">
      <w:pPr>
        <w:widowControl w:val="0"/>
        <w:numPr>
          <w:ilvl w:val="0"/>
          <w:numId w:val="20"/>
        </w:numPr>
        <w:tabs>
          <w:tab w:val="left" w:pos="284"/>
        </w:tabs>
        <w:spacing w:after="0" w:line="240" w:lineRule="auto"/>
        <w:ind w:left="0" w:firstLine="0"/>
        <w:rPr>
          <w:rFonts w:ascii="Times New Roman" w:hAnsi="Times New Roman" w:cs="Times New Roman"/>
          <w:sz w:val="24"/>
          <w:szCs w:val="24"/>
        </w:rPr>
      </w:pPr>
      <w:r w:rsidRPr="003F3748">
        <w:rPr>
          <w:rFonts w:ascii="Times New Roman" w:hAnsi="Times New Roman" w:cs="Times New Roman"/>
          <w:sz w:val="24"/>
          <w:szCs w:val="24"/>
        </w:rPr>
        <w:t>в сентябре, октябре – 3 урока 35- минутной продолжительности; 4 урок в нетрадиционной форме;</w:t>
      </w:r>
    </w:p>
    <w:p w:rsidR="00A55D7F" w:rsidRPr="003F3748" w:rsidRDefault="00A55D7F" w:rsidP="00A55D7F">
      <w:pPr>
        <w:widowControl w:val="0"/>
        <w:numPr>
          <w:ilvl w:val="0"/>
          <w:numId w:val="20"/>
        </w:numPr>
        <w:tabs>
          <w:tab w:val="left" w:pos="284"/>
        </w:tabs>
        <w:spacing w:after="0" w:line="240" w:lineRule="auto"/>
        <w:ind w:left="0" w:firstLine="0"/>
        <w:rPr>
          <w:rFonts w:ascii="Times New Roman" w:hAnsi="Times New Roman" w:cs="Times New Roman"/>
          <w:sz w:val="24"/>
          <w:szCs w:val="24"/>
        </w:rPr>
      </w:pPr>
      <w:r w:rsidRPr="003F3748">
        <w:rPr>
          <w:rFonts w:ascii="Times New Roman" w:hAnsi="Times New Roman" w:cs="Times New Roman"/>
          <w:sz w:val="24"/>
          <w:szCs w:val="24"/>
        </w:rPr>
        <w:t>в ноябре-декабре – 4 урока по 35 минут каждый;</w:t>
      </w:r>
    </w:p>
    <w:p w:rsidR="00A55D7F" w:rsidRPr="003F3748" w:rsidRDefault="00A55D7F" w:rsidP="00A55D7F">
      <w:pPr>
        <w:widowControl w:val="0"/>
        <w:numPr>
          <w:ilvl w:val="0"/>
          <w:numId w:val="20"/>
        </w:numPr>
        <w:tabs>
          <w:tab w:val="left" w:pos="284"/>
        </w:tabs>
        <w:spacing w:after="0" w:line="240" w:lineRule="auto"/>
        <w:ind w:left="0" w:firstLine="0"/>
        <w:rPr>
          <w:rFonts w:ascii="Times New Roman" w:hAnsi="Times New Roman" w:cs="Times New Roman"/>
          <w:sz w:val="24"/>
          <w:szCs w:val="24"/>
          <w:shd w:val="clear" w:color="auto" w:fill="FFFFFF"/>
        </w:rPr>
      </w:pPr>
      <w:r w:rsidRPr="003F3748">
        <w:rPr>
          <w:rFonts w:ascii="Times New Roman" w:hAnsi="Times New Roman" w:cs="Times New Roman"/>
          <w:sz w:val="24"/>
          <w:szCs w:val="24"/>
          <w:shd w:val="clear" w:color="auto" w:fill="FFFFFF"/>
        </w:rPr>
        <w:t>со второго полугодия – по таблице максимально допустимого количества часов по 45 минут.</w:t>
      </w:r>
    </w:p>
    <w:p w:rsidR="00A55D7F" w:rsidRPr="003F3748" w:rsidRDefault="00A55D7F" w:rsidP="00A55D7F">
      <w:pPr>
        <w:tabs>
          <w:tab w:val="left" w:pos="426"/>
        </w:tabs>
        <w:spacing w:after="0" w:line="240" w:lineRule="auto"/>
        <w:ind w:firstLine="426"/>
        <w:rPr>
          <w:rFonts w:ascii="Times New Roman" w:hAnsi="Times New Roman" w:cs="Times New Roman"/>
          <w:sz w:val="24"/>
          <w:szCs w:val="24"/>
          <w:shd w:val="clear" w:color="auto" w:fill="FFFFFF"/>
        </w:rPr>
      </w:pPr>
      <w:r w:rsidRPr="003F3748">
        <w:rPr>
          <w:rFonts w:ascii="Times New Roman" w:hAnsi="Times New Roman" w:cs="Times New Roman"/>
          <w:sz w:val="24"/>
          <w:szCs w:val="24"/>
          <w:shd w:val="clear" w:color="auto" w:fill="FFFFFF"/>
        </w:rPr>
        <w:t xml:space="preserve">Продолжительность уроков во 2-4 классах  – 45 минут. </w:t>
      </w:r>
    </w:p>
    <w:p w:rsidR="003F3748" w:rsidRPr="003F3748" w:rsidRDefault="003F3748" w:rsidP="003F3748">
      <w:pPr>
        <w:spacing w:after="0" w:line="240" w:lineRule="auto"/>
        <w:ind w:firstLine="708"/>
        <w:rPr>
          <w:rFonts w:ascii="Times New Roman" w:hAnsi="Times New Roman" w:cs="Times New Roman"/>
          <w:sz w:val="24"/>
          <w:szCs w:val="24"/>
        </w:rPr>
      </w:pPr>
      <w:r w:rsidRPr="003F3748">
        <w:rPr>
          <w:rFonts w:ascii="Times New Roman" w:hAnsi="Times New Roman" w:cs="Times New Roman"/>
          <w:sz w:val="24"/>
          <w:szCs w:val="24"/>
        </w:rPr>
        <w:t xml:space="preserve">Учебный план состоит из двух частей: обязательной части и части, формируемой </w:t>
      </w:r>
    </w:p>
    <w:p w:rsidR="003F3748" w:rsidRPr="003F3748" w:rsidRDefault="003F3748" w:rsidP="003F3748">
      <w:pPr>
        <w:spacing w:after="0" w:line="240" w:lineRule="auto"/>
        <w:rPr>
          <w:rFonts w:ascii="Times New Roman" w:hAnsi="Times New Roman" w:cs="Times New Roman"/>
          <w:sz w:val="24"/>
          <w:szCs w:val="24"/>
        </w:rPr>
      </w:pPr>
      <w:r w:rsidRPr="003F3748">
        <w:rPr>
          <w:rFonts w:ascii="Times New Roman" w:hAnsi="Times New Roman" w:cs="Times New Roman"/>
          <w:sz w:val="24"/>
          <w:szCs w:val="24"/>
        </w:rPr>
        <w:t xml:space="preserve">участниками образовательных отношений. </w:t>
      </w:r>
    </w:p>
    <w:p w:rsidR="00D2238D" w:rsidRDefault="003F3748" w:rsidP="00D2238D">
      <w:pPr>
        <w:spacing w:after="0" w:line="240" w:lineRule="auto"/>
        <w:ind w:firstLine="708"/>
        <w:rPr>
          <w:rFonts w:ascii="Times New Roman" w:hAnsi="Times New Roman" w:cs="Times New Roman"/>
          <w:sz w:val="24"/>
          <w:szCs w:val="24"/>
        </w:rPr>
      </w:pPr>
      <w:r w:rsidRPr="003F3748">
        <w:rPr>
          <w:rFonts w:ascii="Times New Roman" w:hAnsi="Times New Roman" w:cs="Times New Roman"/>
          <w:sz w:val="24"/>
          <w:szCs w:val="24"/>
        </w:rPr>
        <w:lastRenderedPageBreak/>
        <w:t>Обязательная часть примерного учебного плана определяет состав учебных предметов обязательных предметных областей, которые должны быть реализованы во всех имеющих государственную аккредитацию образовательных  организациях, реализующих основную образовательную программу начального общего образования, и учебное время, отводимое на их изучение по классам</w:t>
      </w:r>
      <w:r w:rsidR="00D2238D">
        <w:rPr>
          <w:rFonts w:ascii="Times New Roman" w:hAnsi="Times New Roman" w:cs="Times New Roman"/>
          <w:sz w:val="24"/>
          <w:szCs w:val="24"/>
        </w:rPr>
        <w:t xml:space="preserve"> </w:t>
      </w:r>
      <w:r w:rsidRPr="003F3748">
        <w:rPr>
          <w:rFonts w:ascii="Times New Roman" w:hAnsi="Times New Roman" w:cs="Times New Roman"/>
          <w:sz w:val="24"/>
          <w:szCs w:val="24"/>
        </w:rPr>
        <w:t xml:space="preserve">(годам) обучения. </w:t>
      </w:r>
    </w:p>
    <w:p w:rsidR="003F3748" w:rsidRPr="00A55D7F" w:rsidRDefault="003F3748" w:rsidP="00D2238D">
      <w:pPr>
        <w:spacing w:after="0" w:line="240" w:lineRule="auto"/>
        <w:ind w:firstLine="708"/>
        <w:rPr>
          <w:rFonts w:ascii="Times New Roman" w:hAnsi="Times New Roman" w:cs="Times New Roman"/>
          <w:color w:val="auto"/>
          <w:sz w:val="24"/>
          <w:szCs w:val="24"/>
        </w:rPr>
      </w:pPr>
      <w:r w:rsidRPr="00A55D7F">
        <w:rPr>
          <w:rFonts w:ascii="Times New Roman" w:hAnsi="Times New Roman" w:cs="Times New Roman"/>
          <w:color w:val="auto"/>
          <w:sz w:val="24"/>
          <w:szCs w:val="24"/>
        </w:rPr>
        <w:t>Часть учебного плана, формируемая участниками образовательных отношений, обеспечивает реализацию индивидуальных потребностей обучающихся. Время, отводимое на данную часть внутри максимально допустимой недельной нагрузки обучающихся, может быть использовано: на увеличение учебных часов, отводимых на изучение отдельных учебных предметов обязательной части; на введение учебных курсов, обеспечивающих различные интересы обучающихся, в том числе этнокультурные.</w:t>
      </w:r>
    </w:p>
    <w:p w:rsidR="00D2238D" w:rsidRPr="00D2238D" w:rsidRDefault="00D2238D" w:rsidP="00D2238D">
      <w:pPr>
        <w:spacing w:after="0" w:line="240" w:lineRule="auto"/>
        <w:ind w:firstLine="708"/>
        <w:rPr>
          <w:rFonts w:ascii="Times New Roman" w:hAnsi="Times New Roman" w:cs="Times New Roman"/>
          <w:color w:val="auto"/>
          <w:sz w:val="24"/>
          <w:szCs w:val="24"/>
        </w:rPr>
      </w:pPr>
      <w:r w:rsidRPr="00D2238D">
        <w:rPr>
          <w:rFonts w:ascii="Times New Roman" w:hAnsi="Times New Roman" w:cs="Times New Roman"/>
          <w:b/>
          <w:color w:val="auto"/>
          <w:sz w:val="24"/>
          <w:szCs w:val="24"/>
          <w:shd w:val="clear" w:color="auto" w:fill="FFFFFF"/>
        </w:rPr>
        <w:t>Обязательная часть учебного плана</w:t>
      </w:r>
      <w:r w:rsidRPr="00D2238D">
        <w:rPr>
          <w:rFonts w:ascii="Times New Roman" w:hAnsi="Times New Roman" w:cs="Times New Roman"/>
          <w:color w:val="auto"/>
          <w:sz w:val="24"/>
          <w:szCs w:val="24"/>
          <w:shd w:val="clear" w:color="auto" w:fill="FFFFFF"/>
        </w:rPr>
        <w:t xml:space="preserve"> </w:t>
      </w:r>
      <w:r w:rsidRPr="00D2238D">
        <w:rPr>
          <w:rFonts w:ascii="Times New Roman" w:hAnsi="Times New Roman" w:cs="Times New Roman"/>
          <w:color w:val="auto"/>
          <w:sz w:val="24"/>
          <w:szCs w:val="24"/>
        </w:rPr>
        <w:t>и  учебные предметы АООП НОО обучающихся с ЗПР (вариант 7.1.) соответствуют ООП НОО МКОУ Добромысловской СОШ.</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51"/>
        <w:gridCol w:w="2835"/>
        <w:gridCol w:w="4785"/>
      </w:tblGrid>
      <w:tr w:rsidR="003F3748" w:rsidRPr="003F3748" w:rsidTr="00C13CF6">
        <w:trPr>
          <w:trHeight w:val="593"/>
        </w:trPr>
        <w:tc>
          <w:tcPr>
            <w:tcW w:w="1951" w:type="dxa"/>
          </w:tcPr>
          <w:p w:rsidR="003F3748" w:rsidRPr="003F3748" w:rsidRDefault="003F3748" w:rsidP="003F3748">
            <w:pPr>
              <w:spacing w:after="0" w:line="240" w:lineRule="auto"/>
              <w:jc w:val="both"/>
              <w:rPr>
                <w:rFonts w:ascii="Times New Roman" w:hAnsi="Times New Roman" w:cs="Times New Roman"/>
                <w:sz w:val="24"/>
                <w:szCs w:val="24"/>
              </w:rPr>
            </w:pPr>
            <w:r w:rsidRPr="003F3748">
              <w:rPr>
                <w:rFonts w:ascii="Times New Roman" w:hAnsi="Times New Roman" w:cs="Times New Roman"/>
                <w:sz w:val="24"/>
                <w:szCs w:val="24"/>
              </w:rPr>
              <w:t xml:space="preserve">Предметная область </w:t>
            </w:r>
          </w:p>
        </w:tc>
        <w:tc>
          <w:tcPr>
            <w:tcW w:w="2835" w:type="dxa"/>
          </w:tcPr>
          <w:p w:rsidR="003F3748" w:rsidRPr="003F3748" w:rsidRDefault="003F3748" w:rsidP="003F3748">
            <w:pPr>
              <w:spacing w:after="0" w:line="240" w:lineRule="auto"/>
              <w:jc w:val="both"/>
              <w:rPr>
                <w:rFonts w:ascii="Times New Roman" w:hAnsi="Times New Roman" w:cs="Times New Roman"/>
                <w:sz w:val="24"/>
                <w:szCs w:val="24"/>
              </w:rPr>
            </w:pPr>
            <w:r w:rsidRPr="003F3748">
              <w:rPr>
                <w:rFonts w:ascii="Times New Roman" w:hAnsi="Times New Roman" w:cs="Times New Roman"/>
                <w:sz w:val="24"/>
                <w:szCs w:val="24"/>
              </w:rPr>
              <w:t xml:space="preserve">Учебные предметы </w:t>
            </w:r>
          </w:p>
        </w:tc>
        <w:tc>
          <w:tcPr>
            <w:tcW w:w="4785" w:type="dxa"/>
          </w:tcPr>
          <w:p w:rsidR="003F3748" w:rsidRPr="003F3748" w:rsidRDefault="003F3748" w:rsidP="003F3748">
            <w:pPr>
              <w:spacing w:after="0" w:line="240" w:lineRule="auto"/>
              <w:rPr>
                <w:rFonts w:ascii="Times New Roman" w:hAnsi="Times New Roman" w:cs="Times New Roman"/>
                <w:sz w:val="24"/>
                <w:szCs w:val="24"/>
              </w:rPr>
            </w:pPr>
            <w:r w:rsidRPr="003F3748">
              <w:rPr>
                <w:rFonts w:ascii="Times New Roman" w:hAnsi="Times New Roman" w:cs="Times New Roman"/>
                <w:sz w:val="24"/>
                <w:szCs w:val="24"/>
              </w:rPr>
              <w:t>Основные задачи реализации содержания</w:t>
            </w:r>
          </w:p>
        </w:tc>
      </w:tr>
      <w:tr w:rsidR="003F3748" w:rsidRPr="003F3748" w:rsidTr="00C13CF6">
        <w:trPr>
          <w:trHeight w:val="276"/>
        </w:trPr>
        <w:tc>
          <w:tcPr>
            <w:tcW w:w="1951" w:type="dxa"/>
            <w:vMerge w:val="restart"/>
          </w:tcPr>
          <w:p w:rsidR="003F3748" w:rsidRPr="003F3748" w:rsidRDefault="00802E21" w:rsidP="003F3748">
            <w:pPr>
              <w:spacing w:after="0" w:line="240" w:lineRule="auto"/>
              <w:rPr>
                <w:rFonts w:ascii="Times New Roman" w:hAnsi="Times New Roman" w:cs="Times New Roman"/>
                <w:sz w:val="24"/>
                <w:szCs w:val="24"/>
              </w:rPr>
            </w:pPr>
            <w:r w:rsidRPr="002E3AE6">
              <w:t>Филология</w:t>
            </w:r>
          </w:p>
        </w:tc>
        <w:tc>
          <w:tcPr>
            <w:tcW w:w="2835" w:type="dxa"/>
          </w:tcPr>
          <w:p w:rsidR="003F3748" w:rsidRPr="003F3748" w:rsidRDefault="003F3748" w:rsidP="003F3748">
            <w:pPr>
              <w:spacing w:after="0" w:line="240" w:lineRule="auto"/>
              <w:jc w:val="both"/>
              <w:rPr>
                <w:rFonts w:ascii="Times New Roman" w:hAnsi="Times New Roman" w:cs="Times New Roman"/>
                <w:sz w:val="24"/>
                <w:szCs w:val="24"/>
              </w:rPr>
            </w:pPr>
            <w:r w:rsidRPr="003F3748">
              <w:rPr>
                <w:rFonts w:ascii="Times New Roman" w:hAnsi="Times New Roman" w:cs="Times New Roman"/>
                <w:sz w:val="24"/>
                <w:szCs w:val="24"/>
              </w:rPr>
              <w:t>Русский язык</w:t>
            </w:r>
          </w:p>
          <w:p w:rsidR="003F3748" w:rsidRPr="003F3748" w:rsidRDefault="003F3748" w:rsidP="003F3748">
            <w:pPr>
              <w:spacing w:after="0" w:line="240" w:lineRule="auto"/>
              <w:jc w:val="both"/>
              <w:rPr>
                <w:rFonts w:ascii="Times New Roman" w:hAnsi="Times New Roman" w:cs="Times New Roman"/>
                <w:sz w:val="24"/>
                <w:szCs w:val="24"/>
              </w:rPr>
            </w:pPr>
          </w:p>
          <w:p w:rsidR="003F3748" w:rsidRPr="003F3748" w:rsidRDefault="003F3748" w:rsidP="003F3748">
            <w:pPr>
              <w:spacing w:after="0" w:line="240" w:lineRule="auto"/>
              <w:jc w:val="both"/>
              <w:rPr>
                <w:rFonts w:ascii="Times New Roman" w:hAnsi="Times New Roman" w:cs="Times New Roman"/>
                <w:sz w:val="24"/>
                <w:szCs w:val="24"/>
              </w:rPr>
            </w:pPr>
          </w:p>
          <w:p w:rsidR="003F3748" w:rsidRPr="003F3748" w:rsidRDefault="003F3748" w:rsidP="003F3748">
            <w:pPr>
              <w:spacing w:after="0" w:line="240" w:lineRule="auto"/>
              <w:jc w:val="both"/>
              <w:rPr>
                <w:rFonts w:ascii="Times New Roman" w:hAnsi="Times New Roman" w:cs="Times New Roman"/>
                <w:sz w:val="24"/>
                <w:szCs w:val="24"/>
              </w:rPr>
            </w:pPr>
          </w:p>
          <w:p w:rsidR="003F3748" w:rsidRPr="003F3748" w:rsidRDefault="003F3748" w:rsidP="003F3748">
            <w:pPr>
              <w:spacing w:after="0" w:line="240" w:lineRule="auto"/>
              <w:jc w:val="both"/>
              <w:rPr>
                <w:rFonts w:ascii="Times New Roman" w:hAnsi="Times New Roman" w:cs="Times New Roman"/>
                <w:sz w:val="24"/>
                <w:szCs w:val="24"/>
              </w:rPr>
            </w:pPr>
          </w:p>
        </w:tc>
        <w:tc>
          <w:tcPr>
            <w:tcW w:w="4785" w:type="dxa"/>
            <w:vMerge w:val="restart"/>
          </w:tcPr>
          <w:p w:rsidR="003F3748" w:rsidRPr="003F3748" w:rsidRDefault="003F3748" w:rsidP="003F3748">
            <w:pPr>
              <w:spacing w:after="0" w:line="240" w:lineRule="auto"/>
              <w:rPr>
                <w:rFonts w:ascii="Times New Roman" w:hAnsi="Times New Roman" w:cs="Times New Roman"/>
                <w:sz w:val="24"/>
                <w:szCs w:val="24"/>
              </w:rPr>
            </w:pPr>
            <w:r w:rsidRPr="003F3748">
              <w:rPr>
                <w:rFonts w:ascii="Times New Roman" w:hAnsi="Times New Roman" w:cs="Times New Roman"/>
                <w:sz w:val="24"/>
                <w:szCs w:val="24"/>
              </w:rPr>
              <w:t>Формирование первоначальных представлений о русском языке как государственном языке Российской Федерации, как средстве общения людей разных национальностей в России и за рубежом. Развитие диалогической и монологической устной и письменной речи, коммуникативных умений, нравственных и эстетических чувств, способностей к творческой деятельности.</w:t>
            </w:r>
          </w:p>
        </w:tc>
      </w:tr>
      <w:tr w:rsidR="003F3748" w:rsidRPr="003F3748" w:rsidTr="00C13CF6">
        <w:trPr>
          <w:trHeight w:val="276"/>
        </w:trPr>
        <w:tc>
          <w:tcPr>
            <w:tcW w:w="1951" w:type="dxa"/>
            <w:vMerge/>
          </w:tcPr>
          <w:p w:rsidR="003F3748" w:rsidRPr="003F3748" w:rsidRDefault="003F3748" w:rsidP="003F3748">
            <w:pPr>
              <w:spacing w:after="0" w:line="240" w:lineRule="auto"/>
              <w:jc w:val="both"/>
              <w:rPr>
                <w:rFonts w:ascii="Times New Roman" w:hAnsi="Times New Roman" w:cs="Times New Roman"/>
                <w:sz w:val="24"/>
                <w:szCs w:val="24"/>
              </w:rPr>
            </w:pPr>
          </w:p>
        </w:tc>
        <w:tc>
          <w:tcPr>
            <w:tcW w:w="2835" w:type="dxa"/>
          </w:tcPr>
          <w:p w:rsidR="003F3748" w:rsidRPr="003F3748" w:rsidRDefault="003F3748" w:rsidP="003F3748">
            <w:pPr>
              <w:spacing w:after="0" w:line="240" w:lineRule="auto"/>
              <w:jc w:val="both"/>
              <w:rPr>
                <w:rFonts w:ascii="Times New Roman" w:hAnsi="Times New Roman" w:cs="Times New Roman"/>
                <w:sz w:val="24"/>
                <w:szCs w:val="24"/>
              </w:rPr>
            </w:pPr>
            <w:r w:rsidRPr="003F3748">
              <w:rPr>
                <w:rFonts w:ascii="Times New Roman" w:hAnsi="Times New Roman" w:cs="Times New Roman"/>
                <w:sz w:val="24"/>
                <w:szCs w:val="24"/>
              </w:rPr>
              <w:t>Литературное чтение</w:t>
            </w:r>
          </w:p>
        </w:tc>
        <w:tc>
          <w:tcPr>
            <w:tcW w:w="4785" w:type="dxa"/>
            <w:vMerge/>
          </w:tcPr>
          <w:p w:rsidR="003F3748" w:rsidRPr="003F3748" w:rsidRDefault="003F3748" w:rsidP="003F3748">
            <w:pPr>
              <w:spacing w:after="0" w:line="240" w:lineRule="auto"/>
              <w:rPr>
                <w:rFonts w:ascii="Times New Roman" w:hAnsi="Times New Roman" w:cs="Times New Roman"/>
                <w:sz w:val="24"/>
                <w:szCs w:val="24"/>
              </w:rPr>
            </w:pPr>
          </w:p>
        </w:tc>
      </w:tr>
      <w:tr w:rsidR="003F3748" w:rsidRPr="003F3748" w:rsidTr="00C13CF6">
        <w:trPr>
          <w:trHeight w:val="276"/>
        </w:trPr>
        <w:tc>
          <w:tcPr>
            <w:tcW w:w="1951" w:type="dxa"/>
          </w:tcPr>
          <w:p w:rsidR="003F3748" w:rsidRPr="003F3748" w:rsidRDefault="00802E21" w:rsidP="00802E21">
            <w:pPr>
              <w:spacing w:after="0" w:line="240" w:lineRule="auto"/>
              <w:rPr>
                <w:rFonts w:ascii="Times New Roman" w:hAnsi="Times New Roman" w:cs="Times New Roman"/>
                <w:sz w:val="24"/>
                <w:szCs w:val="24"/>
              </w:rPr>
            </w:pPr>
            <w:r>
              <w:rPr>
                <w:rFonts w:ascii="Times New Roman" w:hAnsi="Times New Roman" w:cs="Times New Roman"/>
                <w:sz w:val="24"/>
                <w:szCs w:val="24"/>
              </w:rPr>
              <w:t>Иностранный</w:t>
            </w:r>
            <w:r w:rsidR="003F3748" w:rsidRPr="003F3748">
              <w:rPr>
                <w:rFonts w:ascii="Times New Roman" w:hAnsi="Times New Roman" w:cs="Times New Roman"/>
                <w:sz w:val="24"/>
                <w:szCs w:val="24"/>
              </w:rPr>
              <w:t xml:space="preserve"> язык</w:t>
            </w:r>
          </w:p>
        </w:tc>
        <w:tc>
          <w:tcPr>
            <w:tcW w:w="2835" w:type="dxa"/>
          </w:tcPr>
          <w:p w:rsidR="003F3748" w:rsidRPr="003F3748" w:rsidRDefault="00802E21" w:rsidP="003F3748">
            <w:pPr>
              <w:spacing w:after="0" w:line="240" w:lineRule="auto"/>
              <w:rPr>
                <w:rFonts w:ascii="Times New Roman" w:hAnsi="Times New Roman" w:cs="Times New Roman"/>
                <w:sz w:val="24"/>
                <w:szCs w:val="24"/>
              </w:rPr>
            </w:pPr>
            <w:r w:rsidRPr="002E3AE6">
              <w:rPr>
                <w:rFonts w:ascii="Times New Roman" w:hAnsi="Times New Roman"/>
                <w:sz w:val="24"/>
                <w:szCs w:val="24"/>
              </w:rPr>
              <w:t>Английский язык</w:t>
            </w:r>
          </w:p>
        </w:tc>
        <w:tc>
          <w:tcPr>
            <w:tcW w:w="4785" w:type="dxa"/>
          </w:tcPr>
          <w:p w:rsidR="003F3748" w:rsidRPr="003F3748" w:rsidRDefault="003F3748" w:rsidP="003F3748">
            <w:pPr>
              <w:pStyle w:val="af1"/>
              <w:spacing w:after="0" w:line="240" w:lineRule="auto"/>
              <w:ind w:left="34"/>
              <w:rPr>
                <w:rFonts w:ascii="Times New Roman" w:hAnsi="Times New Roman" w:cs="Times New Roman"/>
                <w:sz w:val="24"/>
                <w:szCs w:val="24"/>
              </w:rPr>
            </w:pPr>
            <w:r w:rsidRPr="003F3748">
              <w:rPr>
                <w:rFonts w:ascii="Times New Roman" w:hAnsi="Times New Roman" w:cs="Times New Roman"/>
                <w:sz w:val="24"/>
                <w:szCs w:val="24"/>
              </w:rPr>
              <w:t>Формирование дружелюбного отношения и толерантности к носителям другого языка на основе знакомства с жизнью своих сверстников в других странах, с детским    фольклором и доступными образцами детской художественной литературы, формирование начальных навыков общения в устной и письменной форме с носителями иностранного языка, коммуникативных умений, нравственных и эстетических чувств, способностей к творческой деятельности на иностранном языке.</w:t>
            </w:r>
          </w:p>
        </w:tc>
      </w:tr>
      <w:tr w:rsidR="003F3748" w:rsidRPr="003F3748" w:rsidTr="00C13CF6">
        <w:trPr>
          <w:trHeight w:val="276"/>
        </w:trPr>
        <w:tc>
          <w:tcPr>
            <w:tcW w:w="1951" w:type="dxa"/>
          </w:tcPr>
          <w:p w:rsidR="003F3748" w:rsidRPr="003F3748" w:rsidRDefault="003F3748" w:rsidP="003F3748">
            <w:pPr>
              <w:spacing w:after="0" w:line="240" w:lineRule="auto"/>
              <w:rPr>
                <w:rFonts w:ascii="Times New Roman" w:hAnsi="Times New Roman" w:cs="Times New Roman"/>
                <w:sz w:val="24"/>
                <w:szCs w:val="24"/>
              </w:rPr>
            </w:pPr>
            <w:r w:rsidRPr="003F3748">
              <w:rPr>
                <w:rFonts w:ascii="Times New Roman" w:hAnsi="Times New Roman" w:cs="Times New Roman"/>
                <w:sz w:val="24"/>
                <w:szCs w:val="24"/>
              </w:rPr>
              <w:t>Математика и информатика</w:t>
            </w:r>
          </w:p>
        </w:tc>
        <w:tc>
          <w:tcPr>
            <w:tcW w:w="2835" w:type="dxa"/>
          </w:tcPr>
          <w:p w:rsidR="003F3748" w:rsidRPr="003F3748" w:rsidRDefault="003F3748" w:rsidP="003F3748">
            <w:pPr>
              <w:spacing w:after="0" w:line="240" w:lineRule="auto"/>
              <w:jc w:val="both"/>
              <w:rPr>
                <w:rFonts w:ascii="Times New Roman" w:hAnsi="Times New Roman" w:cs="Times New Roman"/>
                <w:sz w:val="24"/>
                <w:szCs w:val="24"/>
              </w:rPr>
            </w:pPr>
            <w:r w:rsidRPr="003F3748">
              <w:rPr>
                <w:rFonts w:ascii="Times New Roman" w:hAnsi="Times New Roman" w:cs="Times New Roman"/>
                <w:sz w:val="24"/>
                <w:szCs w:val="24"/>
              </w:rPr>
              <w:t>Математика</w:t>
            </w:r>
          </w:p>
        </w:tc>
        <w:tc>
          <w:tcPr>
            <w:tcW w:w="4785" w:type="dxa"/>
          </w:tcPr>
          <w:p w:rsidR="003F3748" w:rsidRPr="003F3748" w:rsidRDefault="003F3748" w:rsidP="003F3748">
            <w:pPr>
              <w:pStyle w:val="af1"/>
              <w:spacing w:after="0" w:line="240" w:lineRule="auto"/>
              <w:ind w:left="34"/>
              <w:rPr>
                <w:rFonts w:ascii="Times New Roman" w:hAnsi="Times New Roman" w:cs="Times New Roman"/>
                <w:sz w:val="24"/>
                <w:szCs w:val="24"/>
              </w:rPr>
            </w:pPr>
            <w:r w:rsidRPr="003F3748">
              <w:rPr>
                <w:rFonts w:ascii="Times New Roman" w:hAnsi="Times New Roman" w:cs="Times New Roman"/>
                <w:sz w:val="24"/>
                <w:szCs w:val="24"/>
              </w:rPr>
              <w:t>Развитие математической  речи, логического и алгоритмического мышления, воображения, обеспечение первоначальных представлений о компьютерной грамотности.</w:t>
            </w:r>
          </w:p>
        </w:tc>
      </w:tr>
      <w:tr w:rsidR="003F3748" w:rsidRPr="003F3748" w:rsidTr="00C13CF6">
        <w:trPr>
          <w:trHeight w:val="264"/>
        </w:trPr>
        <w:tc>
          <w:tcPr>
            <w:tcW w:w="1951" w:type="dxa"/>
          </w:tcPr>
          <w:p w:rsidR="003F3748" w:rsidRPr="003F3748" w:rsidRDefault="003F3748" w:rsidP="003F3748">
            <w:pPr>
              <w:spacing w:after="0" w:line="240" w:lineRule="auto"/>
              <w:jc w:val="both"/>
              <w:rPr>
                <w:rFonts w:ascii="Times New Roman" w:hAnsi="Times New Roman" w:cs="Times New Roman"/>
                <w:sz w:val="24"/>
                <w:szCs w:val="24"/>
              </w:rPr>
            </w:pPr>
            <w:r w:rsidRPr="003F3748">
              <w:rPr>
                <w:rFonts w:ascii="Times New Roman" w:hAnsi="Times New Roman" w:cs="Times New Roman"/>
                <w:sz w:val="24"/>
                <w:szCs w:val="24"/>
              </w:rPr>
              <w:t>Обществознание и естествознание (окружающий мир)</w:t>
            </w:r>
          </w:p>
        </w:tc>
        <w:tc>
          <w:tcPr>
            <w:tcW w:w="2835" w:type="dxa"/>
          </w:tcPr>
          <w:p w:rsidR="003F3748" w:rsidRPr="003F3748" w:rsidRDefault="003F3748" w:rsidP="003F3748">
            <w:pPr>
              <w:spacing w:after="0" w:line="240" w:lineRule="auto"/>
              <w:jc w:val="both"/>
              <w:rPr>
                <w:rFonts w:ascii="Times New Roman" w:hAnsi="Times New Roman" w:cs="Times New Roman"/>
                <w:sz w:val="24"/>
                <w:szCs w:val="24"/>
              </w:rPr>
            </w:pPr>
            <w:r w:rsidRPr="003F3748">
              <w:rPr>
                <w:rFonts w:ascii="Times New Roman" w:hAnsi="Times New Roman" w:cs="Times New Roman"/>
                <w:sz w:val="24"/>
                <w:szCs w:val="24"/>
              </w:rPr>
              <w:t>Окружающий мир</w:t>
            </w:r>
          </w:p>
        </w:tc>
        <w:tc>
          <w:tcPr>
            <w:tcW w:w="4785" w:type="dxa"/>
          </w:tcPr>
          <w:p w:rsidR="003F3748" w:rsidRPr="003F3748" w:rsidRDefault="003F3748" w:rsidP="003F3748">
            <w:pPr>
              <w:pStyle w:val="af1"/>
              <w:spacing w:after="0" w:line="240" w:lineRule="auto"/>
              <w:ind w:left="34"/>
              <w:rPr>
                <w:rFonts w:ascii="Times New Roman" w:hAnsi="Times New Roman" w:cs="Times New Roman"/>
                <w:sz w:val="24"/>
                <w:szCs w:val="24"/>
              </w:rPr>
            </w:pPr>
            <w:r w:rsidRPr="003F3748">
              <w:rPr>
                <w:rFonts w:ascii="Times New Roman" w:hAnsi="Times New Roman" w:cs="Times New Roman"/>
                <w:sz w:val="24"/>
                <w:szCs w:val="24"/>
              </w:rPr>
              <w:t xml:space="preserve">Формирование уважительного отношения к семье, населенному пункту, региону, России, истории, культуре, природе нашей страны, ее современной жизни. Осознание ценности, целостности и многообразия окружающего мира, своего места в нем. Формирование модели безопасного поведения в условиях повседневной жизни и в различных опасных и чрезвычайных </w:t>
            </w:r>
            <w:r w:rsidRPr="003F3748">
              <w:rPr>
                <w:rFonts w:ascii="Times New Roman" w:hAnsi="Times New Roman" w:cs="Times New Roman"/>
                <w:sz w:val="24"/>
                <w:szCs w:val="24"/>
              </w:rPr>
              <w:lastRenderedPageBreak/>
              <w:t>ситуациях. Формирование психологической культуры и компетенции для обеспечения эффективного и безопасного взаимодействия в социуме.</w:t>
            </w:r>
          </w:p>
        </w:tc>
      </w:tr>
      <w:tr w:rsidR="003F3748" w:rsidRPr="003F3748" w:rsidTr="00C13CF6">
        <w:trPr>
          <w:trHeight w:val="289"/>
        </w:trPr>
        <w:tc>
          <w:tcPr>
            <w:tcW w:w="1951" w:type="dxa"/>
          </w:tcPr>
          <w:p w:rsidR="003F3748" w:rsidRPr="003F3748" w:rsidRDefault="003F3748" w:rsidP="00802E21">
            <w:pPr>
              <w:spacing w:after="0" w:line="240" w:lineRule="auto"/>
              <w:rPr>
                <w:rFonts w:ascii="Times New Roman" w:hAnsi="Times New Roman" w:cs="Times New Roman"/>
                <w:sz w:val="24"/>
                <w:szCs w:val="24"/>
              </w:rPr>
            </w:pPr>
            <w:r w:rsidRPr="003F3748">
              <w:rPr>
                <w:rFonts w:ascii="Times New Roman" w:hAnsi="Times New Roman" w:cs="Times New Roman"/>
                <w:sz w:val="24"/>
                <w:szCs w:val="24"/>
              </w:rPr>
              <w:lastRenderedPageBreak/>
              <w:t>Основы религиозн</w:t>
            </w:r>
            <w:r w:rsidR="00802E21">
              <w:rPr>
                <w:rFonts w:ascii="Times New Roman" w:hAnsi="Times New Roman" w:cs="Times New Roman"/>
                <w:sz w:val="24"/>
                <w:szCs w:val="24"/>
              </w:rPr>
              <w:t>ых</w:t>
            </w:r>
            <w:r w:rsidRPr="003F3748">
              <w:rPr>
                <w:rFonts w:ascii="Times New Roman" w:hAnsi="Times New Roman" w:cs="Times New Roman"/>
                <w:sz w:val="24"/>
                <w:szCs w:val="24"/>
              </w:rPr>
              <w:t xml:space="preserve"> культур и светской этики</w:t>
            </w:r>
          </w:p>
        </w:tc>
        <w:tc>
          <w:tcPr>
            <w:tcW w:w="2835" w:type="dxa"/>
          </w:tcPr>
          <w:p w:rsidR="003F3748" w:rsidRPr="003F3748" w:rsidRDefault="003F3748" w:rsidP="00802E21">
            <w:pPr>
              <w:spacing w:after="0" w:line="240" w:lineRule="auto"/>
              <w:rPr>
                <w:rFonts w:ascii="Times New Roman" w:hAnsi="Times New Roman" w:cs="Times New Roman"/>
                <w:sz w:val="24"/>
                <w:szCs w:val="24"/>
              </w:rPr>
            </w:pPr>
            <w:r w:rsidRPr="003F3748">
              <w:rPr>
                <w:rFonts w:ascii="Times New Roman" w:hAnsi="Times New Roman" w:cs="Times New Roman"/>
                <w:sz w:val="24"/>
                <w:szCs w:val="24"/>
              </w:rPr>
              <w:t>Основы религиозн</w:t>
            </w:r>
            <w:r w:rsidR="00802E21">
              <w:rPr>
                <w:rFonts w:ascii="Times New Roman" w:hAnsi="Times New Roman" w:cs="Times New Roman"/>
                <w:sz w:val="24"/>
                <w:szCs w:val="24"/>
              </w:rPr>
              <w:t>ых</w:t>
            </w:r>
            <w:r w:rsidRPr="003F3748">
              <w:rPr>
                <w:rFonts w:ascii="Times New Roman" w:hAnsi="Times New Roman" w:cs="Times New Roman"/>
                <w:sz w:val="24"/>
                <w:szCs w:val="24"/>
              </w:rPr>
              <w:t xml:space="preserve"> культур и светской этики</w:t>
            </w:r>
          </w:p>
        </w:tc>
        <w:tc>
          <w:tcPr>
            <w:tcW w:w="4785" w:type="dxa"/>
          </w:tcPr>
          <w:p w:rsidR="003F3748" w:rsidRPr="003F3748" w:rsidRDefault="003F3748" w:rsidP="003F3748">
            <w:pPr>
              <w:spacing w:after="0" w:line="240" w:lineRule="auto"/>
              <w:rPr>
                <w:rFonts w:ascii="Times New Roman" w:hAnsi="Times New Roman" w:cs="Times New Roman"/>
                <w:sz w:val="24"/>
                <w:szCs w:val="24"/>
              </w:rPr>
            </w:pPr>
            <w:r w:rsidRPr="003F3748">
              <w:rPr>
                <w:rFonts w:ascii="Times New Roman" w:hAnsi="Times New Roman" w:cs="Times New Roman"/>
                <w:sz w:val="24"/>
                <w:szCs w:val="24"/>
              </w:rPr>
              <w:t xml:space="preserve">Воспитание способности к духовному развитию, нравственному самосовершенствованию. </w:t>
            </w:r>
          </w:p>
          <w:p w:rsidR="003F3748" w:rsidRPr="003F3748" w:rsidRDefault="003F3748" w:rsidP="003F3748">
            <w:pPr>
              <w:spacing w:after="0" w:line="240" w:lineRule="auto"/>
              <w:rPr>
                <w:rFonts w:ascii="Times New Roman" w:hAnsi="Times New Roman" w:cs="Times New Roman"/>
                <w:sz w:val="24"/>
                <w:szCs w:val="24"/>
              </w:rPr>
            </w:pPr>
            <w:r w:rsidRPr="003F3748">
              <w:rPr>
                <w:rFonts w:ascii="Times New Roman" w:hAnsi="Times New Roman" w:cs="Times New Roman"/>
                <w:sz w:val="24"/>
                <w:szCs w:val="24"/>
              </w:rPr>
              <w:t>Формирование первоначальных представлений о светской этике, об отечественных традиционных религиях, их роли в культуре, истории и современности России.</w:t>
            </w:r>
          </w:p>
        </w:tc>
      </w:tr>
      <w:tr w:rsidR="003F3748" w:rsidRPr="003F3748" w:rsidTr="00C13CF6">
        <w:trPr>
          <w:trHeight w:val="119"/>
        </w:trPr>
        <w:tc>
          <w:tcPr>
            <w:tcW w:w="1951" w:type="dxa"/>
            <w:vMerge w:val="restart"/>
          </w:tcPr>
          <w:p w:rsidR="003F3748" w:rsidRPr="003F3748" w:rsidRDefault="003F3748" w:rsidP="003F3748">
            <w:pPr>
              <w:spacing w:after="0" w:line="240" w:lineRule="auto"/>
              <w:rPr>
                <w:rFonts w:ascii="Times New Roman" w:hAnsi="Times New Roman" w:cs="Times New Roman"/>
                <w:sz w:val="24"/>
                <w:szCs w:val="24"/>
              </w:rPr>
            </w:pPr>
            <w:r w:rsidRPr="003F3748">
              <w:rPr>
                <w:rFonts w:ascii="Times New Roman" w:hAnsi="Times New Roman" w:cs="Times New Roman"/>
                <w:sz w:val="24"/>
                <w:szCs w:val="24"/>
              </w:rPr>
              <w:t>Искусство</w:t>
            </w:r>
          </w:p>
        </w:tc>
        <w:tc>
          <w:tcPr>
            <w:tcW w:w="2835" w:type="dxa"/>
          </w:tcPr>
          <w:p w:rsidR="003F3748" w:rsidRPr="003F3748" w:rsidRDefault="003F3748" w:rsidP="003F3748">
            <w:pPr>
              <w:spacing w:after="0" w:line="240" w:lineRule="auto"/>
              <w:rPr>
                <w:rFonts w:ascii="Times New Roman" w:hAnsi="Times New Roman" w:cs="Times New Roman"/>
                <w:sz w:val="24"/>
                <w:szCs w:val="24"/>
              </w:rPr>
            </w:pPr>
            <w:r w:rsidRPr="003F3748">
              <w:rPr>
                <w:rFonts w:ascii="Times New Roman" w:hAnsi="Times New Roman" w:cs="Times New Roman"/>
                <w:sz w:val="24"/>
                <w:szCs w:val="24"/>
              </w:rPr>
              <w:t>Музыка</w:t>
            </w:r>
          </w:p>
          <w:p w:rsidR="003F3748" w:rsidRPr="003F3748" w:rsidRDefault="003F3748" w:rsidP="003F3748">
            <w:pPr>
              <w:spacing w:after="0" w:line="240" w:lineRule="auto"/>
              <w:rPr>
                <w:rFonts w:ascii="Times New Roman" w:hAnsi="Times New Roman" w:cs="Times New Roman"/>
                <w:sz w:val="24"/>
                <w:szCs w:val="24"/>
              </w:rPr>
            </w:pPr>
          </w:p>
          <w:p w:rsidR="003F3748" w:rsidRPr="003F3748" w:rsidRDefault="003F3748" w:rsidP="003F3748">
            <w:pPr>
              <w:spacing w:after="0" w:line="240" w:lineRule="auto"/>
              <w:rPr>
                <w:rFonts w:ascii="Times New Roman" w:hAnsi="Times New Roman" w:cs="Times New Roman"/>
                <w:sz w:val="24"/>
                <w:szCs w:val="24"/>
              </w:rPr>
            </w:pPr>
          </w:p>
        </w:tc>
        <w:tc>
          <w:tcPr>
            <w:tcW w:w="4785" w:type="dxa"/>
            <w:vMerge w:val="restart"/>
          </w:tcPr>
          <w:p w:rsidR="003F3748" w:rsidRPr="003F3748" w:rsidRDefault="003F3748" w:rsidP="003F3748">
            <w:pPr>
              <w:pStyle w:val="af1"/>
              <w:spacing w:after="0" w:line="240" w:lineRule="auto"/>
              <w:ind w:left="34"/>
              <w:rPr>
                <w:rFonts w:ascii="Times New Roman" w:hAnsi="Times New Roman" w:cs="Times New Roman"/>
                <w:sz w:val="24"/>
                <w:szCs w:val="24"/>
              </w:rPr>
            </w:pPr>
            <w:r w:rsidRPr="003F3748">
              <w:rPr>
                <w:rFonts w:ascii="Times New Roman" w:hAnsi="Times New Roman" w:cs="Times New Roman"/>
                <w:sz w:val="24"/>
                <w:szCs w:val="24"/>
              </w:rPr>
              <w:t>Развитие способностей к художественно-образному, эмоционально-ценностному восприятию произведений изобразительного и музыкального искусства, выражению в творческих работах своего отношения к окружающему миру.</w:t>
            </w:r>
          </w:p>
        </w:tc>
      </w:tr>
      <w:tr w:rsidR="003F3748" w:rsidRPr="003F3748" w:rsidTr="00C13CF6">
        <w:trPr>
          <w:trHeight w:val="119"/>
        </w:trPr>
        <w:tc>
          <w:tcPr>
            <w:tcW w:w="1951" w:type="dxa"/>
            <w:vMerge/>
          </w:tcPr>
          <w:p w:rsidR="003F3748" w:rsidRPr="003F3748" w:rsidRDefault="003F3748" w:rsidP="003F3748">
            <w:pPr>
              <w:spacing w:after="0" w:line="240" w:lineRule="auto"/>
              <w:rPr>
                <w:rFonts w:ascii="Times New Roman" w:hAnsi="Times New Roman" w:cs="Times New Roman"/>
                <w:sz w:val="24"/>
                <w:szCs w:val="24"/>
              </w:rPr>
            </w:pPr>
          </w:p>
        </w:tc>
        <w:tc>
          <w:tcPr>
            <w:tcW w:w="2835" w:type="dxa"/>
          </w:tcPr>
          <w:p w:rsidR="003F3748" w:rsidRPr="003F3748" w:rsidRDefault="003F3748" w:rsidP="003F3748">
            <w:pPr>
              <w:spacing w:after="0" w:line="240" w:lineRule="auto"/>
              <w:rPr>
                <w:rFonts w:ascii="Times New Roman" w:hAnsi="Times New Roman" w:cs="Times New Roman"/>
                <w:sz w:val="24"/>
                <w:szCs w:val="24"/>
              </w:rPr>
            </w:pPr>
            <w:r w:rsidRPr="003F3748">
              <w:rPr>
                <w:rFonts w:ascii="Times New Roman" w:hAnsi="Times New Roman" w:cs="Times New Roman"/>
                <w:sz w:val="24"/>
                <w:szCs w:val="24"/>
              </w:rPr>
              <w:t>Изобразительное искусство</w:t>
            </w:r>
          </w:p>
        </w:tc>
        <w:tc>
          <w:tcPr>
            <w:tcW w:w="4785" w:type="dxa"/>
            <w:vMerge/>
          </w:tcPr>
          <w:p w:rsidR="003F3748" w:rsidRPr="003F3748" w:rsidRDefault="003F3748" w:rsidP="003F3748">
            <w:pPr>
              <w:spacing w:after="0" w:line="240" w:lineRule="auto"/>
              <w:rPr>
                <w:rFonts w:ascii="Times New Roman" w:hAnsi="Times New Roman" w:cs="Times New Roman"/>
                <w:sz w:val="24"/>
                <w:szCs w:val="24"/>
              </w:rPr>
            </w:pPr>
          </w:p>
        </w:tc>
      </w:tr>
      <w:tr w:rsidR="003F3748" w:rsidRPr="003F3748" w:rsidTr="00C13CF6">
        <w:trPr>
          <w:trHeight w:val="119"/>
        </w:trPr>
        <w:tc>
          <w:tcPr>
            <w:tcW w:w="1951" w:type="dxa"/>
          </w:tcPr>
          <w:p w:rsidR="003F3748" w:rsidRPr="003F3748" w:rsidRDefault="003F3748" w:rsidP="003F3748">
            <w:pPr>
              <w:spacing w:after="0" w:line="240" w:lineRule="auto"/>
              <w:rPr>
                <w:rFonts w:ascii="Times New Roman" w:hAnsi="Times New Roman" w:cs="Times New Roman"/>
                <w:sz w:val="24"/>
                <w:szCs w:val="24"/>
              </w:rPr>
            </w:pPr>
            <w:r w:rsidRPr="003F3748">
              <w:rPr>
                <w:rFonts w:ascii="Times New Roman" w:hAnsi="Times New Roman" w:cs="Times New Roman"/>
                <w:sz w:val="24"/>
                <w:szCs w:val="24"/>
              </w:rPr>
              <w:t>Технология</w:t>
            </w:r>
          </w:p>
        </w:tc>
        <w:tc>
          <w:tcPr>
            <w:tcW w:w="2835" w:type="dxa"/>
          </w:tcPr>
          <w:p w:rsidR="003F3748" w:rsidRPr="003F3748" w:rsidRDefault="003F3748" w:rsidP="003F3748">
            <w:pPr>
              <w:spacing w:after="0" w:line="240" w:lineRule="auto"/>
              <w:rPr>
                <w:rFonts w:ascii="Times New Roman" w:hAnsi="Times New Roman" w:cs="Times New Roman"/>
                <w:sz w:val="24"/>
                <w:szCs w:val="24"/>
              </w:rPr>
            </w:pPr>
            <w:r w:rsidRPr="003F3748">
              <w:rPr>
                <w:rFonts w:ascii="Times New Roman" w:hAnsi="Times New Roman" w:cs="Times New Roman"/>
                <w:sz w:val="24"/>
                <w:szCs w:val="24"/>
              </w:rPr>
              <w:t>Технология</w:t>
            </w:r>
          </w:p>
        </w:tc>
        <w:tc>
          <w:tcPr>
            <w:tcW w:w="4785" w:type="dxa"/>
          </w:tcPr>
          <w:p w:rsidR="003F3748" w:rsidRPr="003F3748" w:rsidRDefault="003F3748" w:rsidP="003F3748">
            <w:pPr>
              <w:pStyle w:val="af1"/>
              <w:spacing w:after="0" w:line="240" w:lineRule="auto"/>
              <w:ind w:left="34"/>
              <w:rPr>
                <w:rFonts w:ascii="Times New Roman" w:hAnsi="Times New Roman" w:cs="Times New Roman"/>
                <w:sz w:val="24"/>
                <w:szCs w:val="24"/>
              </w:rPr>
            </w:pPr>
            <w:r w:rsidRPr="003F3748">
              <w:rPr>
                <w:rFonts w:ascii="Times New Roman" w:hAnsi="Times New Roman" w:cs="Times New Roman"/>
                <w:sz w:val="24"/>
                <w:szCs w:val="24"/>
              </w:rPr>
              <w:t>Формирование опыта как основы обучения и познания, осуществление поисково-аналитической деятельности для практического решения прикладных задач с использованием знаний, полученных при изучении других учебных предметов, формирование первоначального опыта практической преобразовательной деятельности.</w:t>
            </w:r>
          </w:p>
        </w:tc>
      </w:tr>
      <w:tr w:rsidR="003F3748" w:rsidRPr="003F3748" w:rsidTr="00C13CF6">
        <w:trPr>
          <w:trHeight w:val="119"/>
        </w:trPr>
        <w:tc>
          <w:tcPr>
            <w:tcW w:w="1951" w:type="dxa"/>
          </w:tcPr>
          <w:p w:rsidR="003F3748" w:rsidRPr="003F3748" w:rsidRDefault="003F3748" w:rsidP="003F3748">
            <w:pPr>
              <w:spacing w:after="0" w:line="240" w:lineRule="auto"/>
              <w:rPr>
                <w:rFonts w:ascii="Times New Roman" w:hAnsi="Times New Roman" w:cs="Times New Roman"/>
                <w:sz w:val="24"/>
                <w:szCs w:val="24"/>
              </w:rPr>
            </w:pPr>
            <w:r w:rsidRPr="003F3748">
              <w:rPr>
                <w:rFonts w:ascii="Times New Roman" w:hAnsi="Times New Roman" w:cs="Times New Roman"/>
                <w:sz w:val="24"/>
                <w:szCs w:val="24"/>
              </w:rPr>
              <w:t>Физическая культура</w:t>
            </w:r>
          </w:p>
        </w:tc>
        <w:tc>
          <w:tcPr>
            <w:tcW w:w="2835" w:type="dxa"/>
          </w:tcPr>
          <w:p w:rsidR="003F3748" w:rsidRPr="003F3748" w:rsidRDefault="003F3748" w:rsidP="003F3748">
            <w:pPr>
              <w:spacing w:after="0" w:line="240" w:lineRule="auto"/>
              <w:rPr>
                <w:rFonts w:ascii="Times New Roman" w:hAnsi="Times New Roman" w:cs="Times New Roman"/>
                <w:sz w:val="24"/>
                <w:szCs w:val="24"/>
              </w:rPr>
            </w:pPr>
            <w:r w:rsidRPr="003F3748">
              <w:rPr>
                <w:rFonts w:ascii="Times New Roman" w:hAnsi="Times New Roman" w:cs="Times New Roman"/>
                <w:sz w:val="24"/>
                <w:szCs w:val="24"/>
              </w:rPr>
              <w:t>Физическая культура</w:t>
            </w:r>
          </w:p>
        </w:tc>
        <w:tc>
          <w:tcPr>
            <w:tcW w:w="4785" w:type="dxa"/>
          </w:tcPr>
          <w:p w:rsidR="003F3748" w:rsidRPr="003F3748" w:rsidRDefault="003F3748" w:rsidP="003F3748">
            <w:pPr>
              <w:pStyle w:val="af1"/>
              <w:spacing w:after="0" w:line="240" w:lineRule="auto"/>
              <w:ind w:left="34"/>
              <w:rPr>
                <w:rFonts w:ascii="Times New Roman" w:hAnsi="Times New Roman" w:cs="Times New Roman"/>
                <w:sz w:val="24"/>
                <w:szCs w:val="24"/>
              </w:rPr>
            </w:pPr>
            <w:r w:rsidRPr="003F3748">
              <w:rPr>
                <w:rFonts w:ascii="Times New Roman" w:hAnsi="Times New Roman" w:cs="Times New Roman"/>
                <w:sz w:val="24"/>
                <w:szCs w:val="24"/>
              </w:rPr>
              <w:t xml:space="preserve">Укрепление здоровья, содействие гармоничному физическому, нравственному и социальному развитию, успешному обучению, формирование первоначальных умений саморегуляции средствами физической культуры. </w:t>
            </w:r>
          </w:p>
          <w:p w:rsidR="003F3748" w:rsidRPr="003F3748" w:rsidRDefault="003F3748" w:rsidP="003F3748">
            <w:pPr>
              <w:pStyle w:val="af1"/>
              <w:spacing w:after="0" w:line="240" w:lineRule="auto"/>
              <w:ind w:left="34"/>
              <w:rPr>
                <w:rFonts w:ascii="Times New Roman" w:hAnsi="Times New Roman" w:cs="Times New Roman"/>
                <w:sz w:val="24"/>
                <w:szCs w:val="24"/>
              </w:rPr>
            </w:pPr>
            <w:r w:rsidRPr="003F3748">
              <w:rPr>
                <w:rFonts w:ascii="Times New Roman" w:hAnsi="Times New Roman" w:cs="Times New Roman"/>
                <w:sz w:val="24"/>
                <w:szCs w:val="24"/>
              </w:rPr>
              <w:t>Формирование установки на сохранение и укрепление здоровья, навыков здорового и безопасного образа жизни.</w:t>
            </w:r>
          </w:p>
        </w:tc>
      </w:tr>
    </w:tbl>
    <w:p w:rsidR="00E503E3" w:rsidRDefault="003F3748" w:rsidP="00E503E3">
      <w:pPr>
        <w:spacing w:after="0" w:line="240" w:lineRule="auto"/>
        <w:ind w:firstLine="454"/>
        <w:rPr>
          <w:rFonts w:ascii="Times New Roman" w:hAnsi="Times New Roman" w:cs="Times New Roman"/>
          <w:sz w:val="24"/>
          <w:szCs w:val="24"/>
        </w:rPr>
      </w:pPr>
      <w:r w:rsidRPr="003F3748">
        <w:rPr>
          <w:rFonts w:ascii="Times New Roman" w:hAnsi="Times New Roman" w:cs="Times New Roman"/>
          <w:sz w:val="24"/>
          <w:szCs w:val="24"/>
        </w:rPr>
        <w:t>В 1-4 классах ш</w:t>
      </w:r>
      <w:r w:rsidRPr="003F3748">
        <w:rPr>
          <w:rFonts w:ascii="Times New Roman" w:eastAsia="Calibri" w:hAnsi="Times New Roman" w:cs="Times New Roman"/>
          <w:sz w:val="24"/>
          <w:szCs w:val="24"/>
        </w:rPr>
        <w:t xml:space="preserve">кола реализует программы начального общего образования под редакцией А.А. </w:t>
      </w:r>
      <w:r w:rsidRPr="003F3748">
        <w:rPr>
          <w:rFonts w:ascii="Times New Roman" w:hAnsi="Times New Roman" w:cs="Times New Roman"/>
          <w:sz w:val="24"/>
          <w:szCs w:val="24"/>
        </w:rPr>
        <w:t xml:space="preserve">Плешакова «Школа России». </w:t>
      </w:r>
    </w:p>
    <w:p w:rsidR="00E503E3" w:rsidRPr="003F3748" w:rsidRDefault="00E503E3" w:rsidP="00E503E3">
      <w:pPr>
        <w:spacing w:after="0" w:line="240" w:lineRule="auto"/>
        <w:ind w:firstLine="454"/>
        <w:rPr>
          <w:rFonts w:ascii="Times New Roman" w:hAnsi="Times New Roman" w:cs="Times New Roman"/>
          <w:sz w:val="24"/>
          <w:szCs w:val="24"/>
          <w:shd w:val="clear" w:color="auto" w:fill="FFFFFF"/>
        </w:rPr>
      </w:pPr>
      <w:r w:rsidRPr="003F3748">
        <w:rPr>
          <w:rFonts w:ascii="Times New Roman" w:hAnsi="Times New Roman" w:cs="Times New Roman"/>
          <w:sz w:val="24"/>
          <w:szCs w:val="24"/>
          <w:shd w:val="clear" w:color="auto" w:fill="FFFFFF"/>
        </w:rPr>
        <w:t>При проведении занятий в 4 классах по предмету «Основы религиозной культуры и светской этики» деление на подгруппы осуществляется в соответствии с выбором модуля родителями обучающихся.</w:t>
      </w:r>
      <w:r w:rsidRPr="003F3748">
        <w:rPr>
          <w:rFonts w:ascii="Times New Roman" w:hAnsi="Times New Roman" w:cs="Times New Roman"/>
          <w:sz w:val="24"/>
          <w:szCs w:val="24"/>
        </w:rPr>
        <w:t xml:space="preserve"> </w:t>
      </w:r>
    </w:p>
    <w:p w:rsidR="003F3748" w:rsidRPr="00C13CF6" w:rsidRDefault="003F3748" w:rsidP="003F3748">
      <w:pPr>
        <w:autoSpaceDE w:val="0"/>
        <w:autoSpaceDN w:val="0"/>
        <w:adjustRightInd w:val="0"/>
        <w:spacing w:after="0" w:line="240" w:lineRule="auto"/>
        <w:ind w:firstLine="454"/>
        <w:jc w:val="both"/>
        <w:textAlignment w:val="center"/>
        <w:rPr>
          <w:rFonts w:ascii="Times New Roman" w:hAnsi="Times New Roman" w:cs="Times New Roman"/>
          <w:b/>
          <w:bCs/>
          <w:color w:val="auto"/>
          <w:sz w:val="24"/>
          <w:szCs w:val="24"/>
          <w:shd w:val="clear" w:color="auto" w:fill="FFFFFF"/>
        </w:rPr>
      </w:pPr>
      <w:r w:rsidRPr="00C13CF6">
        <w:rPr>
          <w:rFonts w:ascii="Times New Roman" w:hAnsi="Times New Roman" w:cs="Times New Roman"/>
          <w:b/>
          <w:bCs/>
          <w:color w:val="auto"/>
          <w:sz w:val="24"/>
          <w:szCs w:val="24"/>
          <w:shd w:val="clear" w:color="auto" w:fill="FFFFFF"/>
        </w:rPr>
        <w:t>Часть учебного плана, формируемая участниками образовательных отношений</w:t>
      </w:r>
    </w:p>
    <w:p w:rsidR="00E503E3" w:rsidRPr="00C13CF6" w:rsidRDefault="00D2238D" w:rsidP="00C13CF6">
      <w:pPr>
        <w:spacing w:after="0" w:line="240" w:lineRule="auto"/>
        <w:rPr>
          <w:rFonts w:ascii="Times New Roman" w:hAnsi="Times New Roman" w:cs="Times New Roman"/>
          <w:color w:val="auto"/>
          <w:sz w:val="24"/>
          <w:szCs w:val="24"/>
        </w:rPr>
      </w:pPr>
      <w:r w:rsidRPr="00C13CF6">
        <w:rPr>
          <w:rFonts w:ascii="Times New Roman" w:hAnsi="Times New Roman" w:cs="Times New Roman"/>
          <w:color w:val="auto"/>
          <w:sz w:val="24"/>
          <w:szCs w:val="24"/>
        </w:rPr>
        <w:t>обеспечивает реализацию особых образовательных потребностей характерных для данной категории обучающихся, а также индивидуальных потребностей каждого обучающегося. Время, отводимое на данную часть внутри максимально допустимой недельной нагрузки обучающихся</w:t>
      </w:r>
      <w:r w:rsidR="00E503E3" w:rsidRPr="00C13CF6">
        <w:rPr>
          <w:rFonts w:ascii="Times New Roman" w:hAnsi="Times New Roman" w:cs="Times New Roman"/>
          <w:color w:val="auto"/>
          <w:sz w:val="24"/>
          <w:szCs w:val="24"/>
        </w:rPr>
        <w:t>,</w:t>
      </w:r>
      <w:r w:rsidRPr="00C13CF6">
        <w:rPr>
          <w:rFonts w:ascii="Times New Roman" w:hAnsi="Times New Roman" w:cs="Times New Roman"/>
          <w:color w:val="auto"/>
          <w:sz w:val="24"/>
          <w:szCs w:val="24"/>
        </w:rPr>
        <w:t xml:space="preserve"> использовано</w:t>
      </w:r>
      <w:r w:rsidR="00C13CF6" w:rsidRPr="00C13CF6">
        <w:rPr>
          <w:rFonts w:ascii="Times New Roman" w:hAnsi="Times New Roman" w:cs="Times New Roman"/>
          <w:color w:val="auto"/>
          <w:sz w:val="24"/>
          <w:szCs w:val="24"/>
        </w:rPr>
        <w:t xml:space="preserve"> </w:t>
      </w:r>
      <w:r w:rsidR="00A55D7F" w:rsidRPr="00C13CF6">
        <w:rPr>
          <w:rFonts w:ascii="Times New Roman" w:hAnsi="Times New Roman" w:cs="Times New Roman"/>
          <w:color w:val="auto"/>
          <w:sz w:val="24"/>
          <w:szCs w:val="24"/>
        </w:rPr>
        <w:t xml:space="preserve">на увеличение </w:t>
      </w:r>
      <w:r w:rsidR="00C13CF6" w:rsidRPr="00C13CF6">
        <w:rPr>
          <w:rFonts w:ascii="Times New Roman" w:hAnsi="Times New Roman" w:cs="Times New Roman"/>
          <w:color w:val="auto"/>
          <w:sz w:val="24"/>
          <w:szCs w:val="24"/>
        </w:rPr>
        <w:t>учебных часов предмета «Русский язык» (1 час)</w:t>
      </w:r>
      <w:r w:rsidR="00E503E3" w:rsidRPr="00C13CF6">
        <w:rPr>
          <w:rFonts w:ascii="Times New Roman" w:hAnsi="Times New Roman" w:cs="Times New Roman"/>
          <w:color w:val="auto"/>
          <w:sz w:val="24"/>
          <w:szCs w:val="24"/>
        </w:rPr>
        <w:t xml:space="preserve">. </w:t>
      </w:r>
    </w:p>
    <w:p w:rsidR="00E503E3" w:rsidRPr="003F3748" w:rsidRDefault="00C13CF6" w:rsidP="00E503E3">
      <w:pPr>
        <w:autoSpaceDE w:val="0"/>
        <w:autoSpaceDN w:val="0"/>
        <w:adjustRightInd w:val="0"/>
        <w:spacing w:after="0" w:line="240" w:lineRule="auto"/>
        <w:ind w:firstLine="454"/>
        <w:jc w:val="both"/>
        <w:textAlignment w:val="center"/>
        <w:rPr>
          <w:rFonts w:ascii="Times New Roman" w:hAnsi="Times New Roman" w:cs="Times New Roman"/>
          <w:sz w:val="24"/>
          <w:szCs w:val="24"/>
        </w:rPr>
      </w:pPr>
      <w:r>
        <w:rPr>
          <w:rFonts w:ascii="Times New Roman" w:hAnsi="Times New Roman" w:cs="Times New Roman"/>
          <w:sz w:val="24"/>
          <w:szCs w:val="24"/>
        </w:rPr>
        <w:t xml:space="preserve">Обязательным компонентом учебного плана является </w:t>
      </w:r>
      <w:r w:rsidRPr="000370D4">
        <w:rPr>
          <w:rFonts w:ascii="Times New Roman" w:hAnsi="Times New Roman" w:cs="Times New Roman"/>
          <w:b/>
          <w:sz w:val="24"/>
          <w:szCs w:val="24"/>
        </w:rPr>
        <w:t>внеурочная деятельность</w:t>
      </w:r>
      <w:r>
        <w:rPr>
          <w:rFonts w:ascii="Times New Roman" w:hAnsi="Times New Roman" w:cs="Times New Roman"/>
          <w:sz w:val="24"/>
          <w:szCs w:val="24"/>
        </w:rPr>
        <w:t xml:space="preserve">. В соответствии с требованиями ФГОС НОО обучающихся с ЗПР внеурочная деятельность организуется по направлениям развития личности (духовно-нравственное, социальное, общеинтеллектуальное, общекультурное, спортивно-оздоровительное) и составляет 4 часа </w:t>
      </w:r>
      <w:r>
        <w:rPr>
          <w:rFonts w:ascii="Times New Roman" w:hAnsi="Times New Roman" w:cs="Times New Roman"/>
          <w:sz w:val="24"/>
          <w:szCs w:val="24"/>
        </w:rPr>
        <w:lastRenderedPageBreak/>
        <w:t xml:space="preserve">в неделю. План внеурочной деятельности соответствует ФГОС НОО (смотреть в ООП НОО). </w:t>
      </w:r>
      <w:r w:rsidR="00E503E3" w:rsidRPr="003F3748">
        <w:rPr>
          <w:rFonts w:ascii="Times New Roman" w:hAnsi="Times New Roman" w:cs="Times New Roman"/>
          <w:sz w:val="24"/>
          <w:szCs w:val="24"/>
        </w:rPr>
        <w:t>Время, отведенное на внеурочную деятельность, не учитывается при определении максимально допустимой недельной нагрузки обучающихся.</w:t>
      </w:r>
    </w:p>
    <w:p w:rsidR="00D2238D" w:rsidRDefault="00D2238D" w:rsidP="00E503E3">
      <w:pPr>
        <w:autoSpaceDE w:val="0"/>
        <w:autoSpaceDN w:val="0"/>
        <w:adjustRightInd w:val="0"/>
        <w:spacing w:after="0" w:line="240" w:lineRule="auto"/>
        <w:ind w:firstLine="454"/>
        <w:jc w:val="both"/>
        <w:rPr>
          <w:rFonts w:ascii="Times New Roman" w:hAnsi="Times New Roman" w:cs="Times New Roman"/>
          <w:color w:val="auto"/>
          <w:sz w:val="24"/>
          <w:szCs w:val="24"/>
        </w:rPr>
      </w:pPr>
      <w:r w:rsidRPr="00D2238D">
        <w:rPr>
          <w:rFonts w:ascii="Times New Roman" w:hAnsi="Times New Roman" w:cs="Times New Roman"/>
          <w:b/>
          <w:bCs/>
          <w:color w:val="auto"/>
          <w:sz w:val="24"/>
          <w:szCs w:val="24"/>
        </w:rPr>
        <w:t xml:space="preserve">Коррекционно-развивающее направление, </w:t>
      </w:r>
      <w:r w:rsidRPr="00D2238D">
        <w:rPr>
          <w:rFonts w:ascii="Times New Roman" w:hAnsi="Times New Roman" w:cs="Times New Roman"/>
          <w:color w:val="auto"/>
          <w:sz w:val="24"/>
          <w:szCs w:val="24"/>
        </w:rPr>
        <w:t xml:space="preserve">согласно требованиям ФГОС, является </w:t>
      </w:r>
      <w:r w:rsidRPr="00D2238D">
        <w:rPr>
          <w:rFonts w:ascii="Times New Roman" w:hAnsi="Times New Roman" w:cs="Times New Roman"/>
          <w:b/>
          <w:bCs/>
          <w:color w:val="auto"/>
          <w:sz w:val="24"/>
          <w:szCs w:val="24"/>
        </w:rPr>
        <w:t xml:space="preserve">обязательным </w:t>
      </w:r>
      <w:r w:rsidRPr="00D2238D">
        <w:rPr>
          <w:rFonts w:ascii="Times New Roman" w:hAnsi="Times New Roman" w:cs="Times New Roman"/>
          <w:color w:val="auto"/>
          <w:sz w:val="24"/>
          <w:szCs w:val="24"/>
        </w:rPr>
        <w:t>и представлено фронтальными и индивидуальными коррекционно-развивающими занятиями (логопедические</w:t>
      </w:r>
      <w:r w:rsidR="000370D4">
        <w:rPr>
          <w:rFonts w:ascii="Times New Roman" w:hAnsi="Times New Roman" w:cs="Times New Roman"/>
          <w:color w:val="auto"/>
          <w:sz w:val="24"/>
          <w:szCs w:val="24"/>
        </w:rPr>
        <w:t xml:space="preserve">, </w:t>
      </w:r>
      <w:r w:rsidRPr="00D2238D">
        <w:rPr>
          <w:rFonts w:ascii="Times New Roman" w:hAnsi="Times New Roman" w:cs="Times New Roman"/>
          <w:color w:val="auto"/>
          <w:sz w:val="24"/>
          <w:szCs w:val="24"/>
        </w:rPr>
        <w:t>психокоррекционные занятия</w:t>
      </w:r>
      <w:r w:rsidR="000370D4">
        <w:rPr>
          <w:rFonts w:ascii="Times New Roman" w:hAnsi="Times New Roman" w:cs="Times New Roman"/>
          <w:color w:val="auto"/>
          <w:sz w:val="24"/>
          <w:szCs w:val="24"/>
        </w:rPr>
        <w:t xml:space="preserve"> и коррекционно-развивающие занятия с дефектологом</w:t>
      </w:r>
      <w:r w:rsidRPr="00D2238D">
        <w:rPr>
          <w:rFonts w:ascii="Times New Roman" w:hAnsi="Times New Roman" w:cs="Times New Roman"/>
          <w:color w:val="auto"/>
          <w:sz w:val="24"/>
          <w:szCs w:val="24"/>
        </w:rPr>
        <w:t>)</w:t>
      </w:r>
      <w:r w:rsidR="000370D4">
        <w:rPr>
          <w:rFonts w:ascii="Times New Roman" w:hAnsi="Times New Roman" w:cs="Times New Roman"/>
          <w:color w:val="auto"/>
          <w:sz w:val="24"/>
          <w:szCs w:val="24"/>
        </w:rPr>
        <w:t>, которые составляют нагрузку 6 часов в неделю.</w:t>
      </w:r>
      <w:r w:rsidRPr="00D2238D">
        <w:rPr>
          <w:rFonts w:ascii="Times New Roman" w:hAnsi="Times New Roman" w:cs="Times New Roman"/>
          <w:color w:val="auto"/>
          <w:sz w:val="24"/>
          <w:szCs w:val="24"/>
        </w:rPr>
        <w:t xml:space="preserve"> </w:t>
      </w:r>
      <w:r w:rsidR="000370D4">
        <w:rPr>
          <w:rFonts w:ascii="Times New Roman" w:hAnsi="Times New Roman" w:cs="Times New Roman"/>
          <w:color w:val="auto"/>
          <w:sz w:val="24"/>
          <w:szCs w:val="24"/>
        </w:rPr>
        <w:t xml:space="preserve">Содержание занятий соответствует рекомендациям заключений ПМПК. Занятия направлены на коррекцию дефекта и формирование навыков адаптации личности в современных жизненных условиях. </w:t>
      </w:r>
    </w:p>
    <w:p w:rsidR="000370D4" w:rsidRPr="00D2238D" w:rsidRDefault="000370D4" w:rsidP="00E503E3">
      <w:pPr>
        <w:autoSpaceDE w:val="0"/>
        <w:autoSpaceDN w:val="0"/>
        <w:adjustRightInd w:val="0"/>
        <w:spacing w:after="0" w:line="240" w:lineRule="auto"/>
        <w:ind w:firstLine="454"/>
        <w:jc w:val="both"/>
        <w:rPr>
          <w:rFonts w:ascii="Times New Roman" w:hAnsi="Times New Roman" w:cs="Times New Roman"/>
          <w:color w:val="auto"/>
          <w:sz w:val="24"/>
          <w:szCs w:val="24"/>
        </w:rPr>
      </w:pPr>
      <w:r>
        <w:rPr>
          <w:rFonts w:ascii="Times New Roman" w:hAnsi="Times New Roman" w:cs="Times New Roman"/>
          <w:color w:val="auto"/>
          <w:sz w:val="24"/>
          <w:szCs w:val="24"/>
        </w:rPr>
        <w:t>Коррекционно-развивающие занятия проводятся во внеурочное время. На одно занятие отводится не менее 20 минут.</w:t>
      </w:r>
    </w:p>
    <w:p w:rsidR="003F3748" w:rsidRPr="003F3748" w:rsidRDefault="003F3748" w:rsidP="003F3748">
      <w:pPr>
        <w:pStyle w:val="ab"/>
        <w:shd w:val="clear" w:color="auto" w:fill="FFFFFF"/>
        <w:spacing w:after="0" w:line="240" w:lineRule="auto"/>
        <w:jc w:val="center"/>
        <w:rPr>
          <w:rFonts w:ascii="Times New Roman" w:hAnsi="Times New Roman"/>
          <w:b/>
          <w:bCs/>
          <w:sz w:val="24"/>
          <w:szCs w:val="24"/>
        </w:rPr>
        <w:sectPr w:rsidR="003F3748" w:rsidRPr="003F3748" w:rsidSect="00C13CF6">
          <w:pgSz w:w="11906" w:h="16838"/>
          <w:pgMar w:top="1134" w:right="850" w:bottom="1134" w:left="1701" w:header="708" w:footer="708" w:gutter="0"/>
          <w:cols w:space="708"/>
          <w:docGrid w:linePitch="360"/>
        </w:sectPr>
      </w:pPr>
    </w:p>
    <w:p w:rsidR="003F3748" w:rsidRPr="003F3748" w:rsidRDefault="003F3748" w:rsidP="003F3748">
      <w:pPr>
        <w:pStyle w:val="ab"/>
        <w:shd w:val="clear" w:color="auto" w:fill="FFFFFF"/>
        <w:spacing w:after="0" w:line="240" w:lineRule="auto"/>
        <w:jc w:val="center"/>
        <w:rPr>
          <w:rFonts w:ascii="Times New Roman" w:hAnsi="Times New Roman"/>
          <w:b/>
          <w:bCs/>
          <w:sz w:val="24"/>
          <w:szCs w:val="24"/>
        </w:rPr>
      </w:pPr>
      <w:r w:rsidRPr="003F3748">
        <w:rPr>
          <w:rFonts w:ascii="Times New Roman" w:hAnsi="Times New Roman"/>
          <w:b/>
          <w:bCs/>
          <w:sz w:val="24"/>
          <w:szCs w:val="24"/>
        </w:rPr>
        <w:lastRenderedPageBreak/>
        <w:t>Учебный план начального общего образования</w:t>
      </w:r>
      <w:r w:rsidR="00911B37">
        <w:rPr>
          <w:rFonts w:ascii="Times New Roman" w:hAnsi="Times New Roman"/>
          <w:b/>
          <w:bCs/>
          <w:sz w:val="24"/>
          <w:szCs w:val="24"/>
        </w:rPr>
        <w:t xml:space="preserve"> для обучающихся с ЗПР</w:t>
      </w:r>
      <w:r w:rsidRPr="003F3748">
        <w:rPr>
          <w:rFonts w:ascii="Times New Roman" w:hAnsi="Times New Roman"/>
          <w:b/>
          <w:bCs/>
          <w:sz w:val="24"/>
          <w:szCs w:val="24"/>
        </w:rPr>
        <w:t xml:space="preserve"> </w:t>
      </w:r>
    </w:p>
    <w:p w:rsidR="003F3748" w:rsidRPr="003F3748" w:rsidRDefault="003F3748" w:rsidP="003F3748">
      <w:pPr>
        <w:pStyle w:val="ab"/>
        <w:shd w:val="clear" w:color="auto" w:fill="FFFFFF"/>
        <w:spacing w:after="0" w:line="240" w:lineRule="auto"/>
        <w:jc w:val="center"/>
        <w:rPr>
          <w:rFonts w:ascii="Times New Roman" w:hAnsi="Times New Roman"/>
          <w:b/>
          <w:bCs/>
          <w:sz w:val="24"/>
          <w:szCs w:val="24"/>
        </w:rPr>
      </w:pPr>
      <w:r w:rsidRPr="003F3748">
        <w:rPr>
          <w:rFonts w:ascii="Times New Roman" w:hAnsi="Times New Roman"/>
          <w:b/>
          <w:bCs/>
          <w:sz w:val="24"/>
          <w:szCs w:val="24"/>
        </w:rPr>
        <w:t xml:space="preserve">Муниципального казенного общеобразовательного учреждения </w:t>
      </w:r>
    </w:p>
    <w:p w:rsidR="003F3748" w:rsidRPr="003F3748" w:rsidRDefault="003F3748" w:rsidP="003F3748">
      <w:pPr>
        <w:pStyle w:val="ab"/>
        <w:shd w:val="clear" w:color="auto" w:fill="FFFFFF"/>
        <w:spacing w:after="0" w:line="240" w:lineRule="auto"/>
        <w:jc w:val="center"/>
        <w:rPr>
          <w:rFonts w:ascii="Times New Roman" w:hAnsi="Times New Roman"/>
          <w:b/>
          <w:bCs/>
          <w:sz w:val="24"/>
          <w:szCs w:val="24"/>
        </w:rPr>
      </w:pPr>
      <w:r w:rsidRPr="003F3748">
        <w:rPr>
          <w:rFonts w:ascii="Times New Roman" w:hAnsi="Times New Roman"/>
          <w:b/>
          <w:bCs/>
          <w:sz w:val="24"/>
          <w:szCs w:val="24"/>
        </w:rPr>
        <w:t xml:space="preserve">Добромысловской средней общеобразовательной школы </w:t>
      </w:r>
    </w:p>
    <w:p w:rsidR="002E6D52" w:rsidRDefault="002E6D52" w:rsidP="003F3748">
      <w:pPr>
        <w:pStyle w:val="ab"/>
        <w:shd w:val="clear" w:color="auto" w:fill="FFFFFF"/>
        <w:spacing w:after="0" w:line="240" w:lineRule="auto"/>
        <w:jc w:val="center"/>
        <w:rPr>
          <w:rFonts w:ascii="Times New Roman" w:hAnsi="Times New Roman"/>
          <w:b/>
          <w:bCs/>
          <w:sz w:val="24"/>
          <w:szCs w:val="24"/>
        </w:rPr>
      </w:pPr>
    </w:p>
    <w:tbl>
      <w:tblPr>
        <w:tblStyle w:val="af0"/>
        <w:tblW w:w="0" w:type="auto"/>
        <w:tblInd w:w="-526" w:type="dxa"/>
        <w:tblLayout w:type="fixed"/>
        <w:tblLook w:val="04A0"/>
      </w:tblPr>
      <w:tblGrid>
        <w:gridCol w:w="2732"/>
        <w:gridCol w:w="2727"/>
        <w:gridCol w:w="1134"/>
        <w:gridCol w:w="1134"/>
        <w:gridCol w:w="1134"/>
        <w:gridCol w:w="1107"/>
      </w:tblGrid>
      <w:tr w:rsidR="002E6D52" w:rsidTr="00911B37">
        <w:trPr>
          <w:trHeight w:val="539"/>
        </w:trPr>
        <w:tc>
          <w:tcPr>
            <w:tcW w:w="2732" w:type="dxa"/>
            <w:vMerge w:val="restart"/>
          </w:tcPr>
          <w:p w:rsidR="002E6D52" w:rsidRDefault="002E6D52" w:rsidP="003F3748">
            <w:pPr>
              <w:pStyle w:val="ab"/>
              <w:spacing w:after="0"/>
              <w:jc w:val="center"/>
              <w:rPr>
                <w:rFonts w:ascii="Times New Roman" w:hAnsi="Times New Roman"/>
                <w:sz w:val="24"/>
                <w:szCs w:val="24"/>
                <w:shd w:val="clear" w:color="auto" w:fill="FFFFFF"/>
              </w:rPr>
            </w:pPr>
            <w:r w:rsidRPr="003F3748">
              <w:rPr>
                <w:rFonts w:ascii="Times New Roman" w:hAnsi="Times New Roman"/>
                <w:b/>
                <w:bCs/>
                <w:sz w:val="24"/>
                <w:szCs w:val="24"/>
              </w:rPr>
              <w:t>Предметные области</w:t>
            </w:r>
          </w:p>
        </w:tc>
        <w:tc>
          <w:tcPr>
            <w:tcW w:w="2727" w:type="dxa"/>
          </w:tcPr>
          <w:p w:rsidR="002E6D52" w:rsidRPr="003F3748" w:rsidRDefault="002E6D52" w:rsidP="00C13CF6">
            <w:pPr>
              <w:pStyle w:val="af9"/>
              <w:snapToGrid w:val="0"/>
              <w:jc w:val="center"/>
              <w:rPr>
                <w:b/>
                <w:bCs/>
              </w:rPr>
            </w:pPr>
            <w:r w:rsidRPr="003F3748">
              <w:rPr>
                <w:b/>
                <w:bCs/>
              </w:rPr>
              <w:t>Учебные предметы</w:t>
            </w:r>
          </w:p>
        </w:tc>
        <w:tc>
          <w:tcPr>
            <w:tcW w:w="4509" w:type="dxa"/>
            <w:gridSpan w:val="4"/>
          </w:tcPr>
          <w:p w:rsidR="002E6D52" w:rsidRDefault="002E6D52" w:rsidP="003F3748">
            <w:pPr>
              <w:pStyle w:val="ab"/>
              <w:spacing w:after="0"/>
              <w:jc w:val="center"/>
              <w:rPr>
                <w:rFonts w:ascii="Times New Roman" w:hAnsi="Times New Roman"/>
                <w:sz w:val="24"/>
                <w:szCs w:val="24"/>
                <w:shd w:val="clear" w:color="auto" w:fill="FFFFFF"/>
              </w:rPr>
            </w:pPr>
            <w:r w:rsidRPr="003F3748">
              <w:rPr>
                <w:rFonts w:ascii="Times New Roman" w:hAnsi="Times New Roman"/>
                <w:b/>
                <w:bCs/>
                <w:sz w:val="24"/>
                <w:szCs w:val="24"/>
              </w:rPr>
              <w:t>Количество часов  в неделю</w:t>
            </w:r>
          </w:p>
        </w:tc>
      </w:tr>
      <w:tr w:rsidR="002E6D52" w:rsidTr="00911B37">
        <w:trPr>
          <w:trHeight w:val="144"/>
        </w:trPr>
        <w:tc>
          <w:tcPr>
            <w:tcW w:w="2732" w:type="dxa"/>
            <w:vMerge/>
          </w:tcPr>
          <w:p w:rsidR="002E6D52" w:rsidRDefault="002E6D52" w:rsidP="003F3748">
            <w:pPr>
              <w:pStyle w:val="ab"/>
              <w:spacing w:after="0"/>
              <w:jc w:val="center"/>
              <w:rPr>
                <w:rFonts w:ascii="Times New Roman" w:hAnsi="Times New Roman"/>
                <w:sz w:val="24"/>
                <w:szCs w:val="24"/>
                <w:shd w:val="clear" w:color="auto" w:fill="FFFFFF"/>
              </w:rPr>
            </w:pPr>
          </w:p>
        </w:tc>
        <w:tc>
          <w:tcPr>
            <w:tcW w:w="2727" w:type="dxa"/>
          </w:tcPr>
          <w:p w:rsidR="002E6D52" w:rsidRPr="003F3748" w:rsidRDefault="002E6D52" w:rsidP="00C13CF6">
            <w:pPr>
              <w:pStyle w:val="af9"/>
              <w:snapToGrid w:val="0"/>
              <w:jc w:val="center"/>
              <w:rPr>
                <w:b/>
                <w:bCs/>
              </w:rPr>
            </w:pPr>
            <w:r w:rsidRPr="003F3748">
              <w:rPr>
                <w:b/>
                <w:bCs/>
              </w:rPr>
              <w:t>Классы</w:t>
            </w:r>
          </w:p>
        </w:tc>
        <w:tc>
          <w:tcPr>
            <w:tcW w:w="1134" w:type="dxa"/>
          </w:tcPr>
          <w:p w:rsidR="002E6D52" w:rsidRPr="003F3748" w:rsidRDefault="002E6D52" w:rsidP="00C13CF6">
            <w:pPr>
              <w:snapToGrid w:val="0"/>
              <w:jc w:val="center"/>
              <w:rPr>
                <w:rFonts w:ascii="Times New Roman" w:hAnsi="Times New Roman" w:cs="Times New Roman"/>
                <w:b/>
                <w:bCs/>
                <w:sz w:val="24"/>
                <w:szCs w:val="24"/>
              </w:rPr>
            </w:pPr>
            <w:r w:rsidRPr="003F3748">
              <w:rPr>
                <w:rFonts w:ascii="Times New Roman" w:hAnsi="Times New Roman" w:cs="Times New Roman"/>
                <w:b/>
                <w:bCs/>
                <w:sz w:val="24"/>
                <w:szCs w:val="24"/>
              </w:rPr>
              <w:t>1 класс</w:t>
            </w:r>
          </w:p>
        </w:tc>
        <w:tc>
          <w:tcPr>
            <w:tcW w:w="1134" w:type="dxa"/>
          </w:tcPr>
          <w:p w:rsidR="002E6D52" w:rsidRPr="003F3748" w:rsidRDefault="002E6D52" w:rsidP="00C13CF6">
            <w:pPr>
              <w:snapToGrid w:val="0"/>
              <w:jc w:val="center"/>
              <w:rPr>
                <w:rFonts w:ascii="Times New Roman" w:hAnsi="Times New Roman" w:cs="Times New Roman"/>
                <w:b/>
                <w:bCs/>
                <w:sz w:val="24"/>
                <w:szCs w:val="24"/>
              </w:rPr>
            </w:pPr>
            <w:r w:rsidRPr="003F3748">
              <w:rPr>
                <w:rFonts w:ascii="Times New Roman" w:hAnsi="Times New Roman" w:cs="Times New Roman"/>
                <w:b/>
                <w:bCs/>
                <w:sz w:val="24"/>
                <w:szCs w:val="24"/>
              </w:rPr>
              <w:t>2 класс</w:t>
            </w:r>
          </w:p>
        </w:tc>
        <w:tc>
          <w:tcPr>
            <w:tcW w:w="1134" w:type="dxa"/>
          </w:tcPr>
          <w:p w:rsidR="002E6D52" w:rsidRPr="003F3748" w:rsidRDefault="002E6D52" w:rsidP="00C13CF6">
            <w:pPr>
              <w:snapToGrid w:val="0"/>
              <w:jc w:val="center"/>
              <w:rPr>
                <w:rFonts w:ascii="Times New Roman" w:hAnsi="Times New Roman" w:cs="Times New Roman"/>
                <w:b/>
                <w:bCs/>
                <w:sz w:val="24"/>
                <w:szCs w:val="24"/>
              </w:rPr>
            </w:pPr>
            <w:r w:rsidRPr="003F3748">
              <w:rPr>
                <w:rFonts w:ascii="Times New Roman" w:hAnsi="Times New Roman" w:cs="Times New Roman"/>
                <w:b/>
                <w:bCs/>
                <w:sz w:val="24"/>
                <w:szCs w:val="24"/>
              </w:rPr>
              <w:t>3 класс</w:t>
            </w:r>
          </w:p>
        </w:tc>
        <w:tc>
          <w:tcPr>
            <w:tcW w:w="1107" w:type="dxa"/>
          </w:tcPr>
          <w:p w:rsidR="002E6D52" w:rsidRPr="003F3748" w:rsidRDefault="002E6D52" w:rsidP="00C13CF6">
            <w:pPr>
              <w:snapToGrid w:val="0"/>
              <w:jc w:val="center"/>
              <w:rPr>
                <w:rFonts w:ascii="Times New Roman" w:hAnsi="Times New Roman" w:cs="Times New Roman"/>
                <w:b/>
                <w:bCs/>
                <w:sz w:val="24"/>
                <w:szCs w:val="24"/>
              </w:rPr>
            </w:pPr>
            <w:r w:rsidRPr="003F3748">
              <w:rPr>
                <w:rFonts w:ascii="Times New Roman" w:hAnsi="Times New Roman" w:cs="Times New Roman"/>
                <w:b/>
                <w:bCs/>
                <w:sz w:val="24"/>
                <w:szCs w:val="24"/>
              </w:rPr>
              <w:t>4 класс</w:t>
            </w:r>
          </w:p>
        </w:tc>
      </w:tr>
      <w:tr w:rsidR="002E6D52" w:rsidTr="00911B37">
        <w:trPr>
          <w:trHeight w:val="270"/>
        </w:trPr>
        <w:tc>
          <w:tcPr>
            <w:tcW w:w="9968" w:type="dxa"/>
            <w:gridSpan w:val="6"/>
          </w:tcPr>
          <w:p w:rsidR="002E6D52" w:rsidRDefault="002E6D52" w:rsidP="002E6D52">
            <w:pPr>
              <w:pStyle w:val="ab"/>
              <w:spacing w:after="0"/>
              <w:rPr>
                <w:rFonts w:ascii="Times New Roman" w:hAnsi="Times New Roman"/>
                <w:sz w:val="24"/>
                <w:szCs w:val="24"/>
                <w:shd w:val="clear" w:color="auto" w:fill="FFFFFF"/>
              </w:rPr>
            </w:pPr>
            <w:r w:rsidRPr="003F3748">
              <w:rPr>
                <w:rFonts w:ascii="Times New Roman" w:hAnsi="Times New Roman"/>
                <w:b/>
                <w:bCs/>
                <w:sz w:val="24"/>
                <w:szCs w:val="24"/>
              </w:rPr>
              <w:t>Обязательная часть</w:t>
            </w:r>
          </w:p>
        </w:tc>
      </w:tr>
      <w:tr w:rsidR="002E6D52" w:rsidTr="00911B37">
        <w:trPr>
          <w:trHeight w:val="270"/>
        </w:trPr>
        <w:tc>
          <w:tcPr>
            <w:tcW w:w="2732" w:type="dxa"/>
            <w:vMerge w:val="restart"/>
          </w:tcPr>
          <w:p w:rsidR="002E6D52" w:rsidRPr="003F3748" w:rsidRDefault="00802E21" w:rsidP="00C13CF6">
            <w:pPr>
              <w:pStyle w:val="af9"/>
              <w:snapToGrid w:val="0"/>
            </w:pPr>
            <w:r>
              <w:t xml:space="preserve">Филология </w:t>
            </w:r>
          </w:p>
        </w:tc>
        <w:tc>
          <w:tcPr>
            <w:tcW w:w="2727" w:type="dxa"/>
          </w:tcPr>
          <w:p w:rsidR="002E6D52" w:rsidRPr="003F3748" w:rsidRDefault="002E6D52" w:rsidP="00C13CF6">
            <w:pPr>
              <w:pStyle w:val="af9"/>
              <w:snapToGrid w:val="0"/>
            </w:pPr>
            <w:r w:rsidRPr="003F3748">
              <w:t>Русский язык</w:t>
            </w:r>
          </w:p>
        </w:tc>
        <w:tc>
          <w:tcPr>
            <w:tcW w:w="1134" w:type="dxa"/>
          </w:tcPr>
          <w:p w:rsidR="002E6D52" w:rsidRPr="003F3748" w:rsidRDefault="002E6D52" w:rsidP="00C13CF6">
            <w:pPr>
              <w:pStyle w:val="af9"/>
              <w:snapToGrid w:val="0"/>
              <w:jc w:val="center"/>
            </w:pPr>
            <w:r w:rsidRPr="003F3748">
              <w:t>4</w:t>
            </w:r>
          </w:p>
        </w:tc>
        <w:tc>
          <w:tcPr>
            <w:tcW w:w="1134" w:type="dxa"/>
          </w:tcPr>
          <w:p w:rsidR="002E6D52" w:rsidRPr="003F3748" w:rsidRDefault="002E6D52" w:rsidP="00C13CF6">
            <w:pPr>
              <w:pStyle w:val="af9"/>
              <w:snapToGrid w:val="0"/>
              <w:jc w:val="center"/>
            </w:pPr>
            <w:r w:rsidRPr="003F3748">
              <w:t>4</w:t>
            </w:r>
          </w:p>
        </w:tc>
        <w:tc>
          <w:tcPr>
            <w:tcW w:w="1134" w:type="dxa"/>
          </w:tcPr>
          <w:p w:rsidR="002E6D52" w:rsidRPr="003F3748" w:rsidRDefault="002E6D52" w:rsidP="00C13CF6">
            <w:pPr>
              <w:pStyle w:val="af9"/>
              <w:snapToGrid w:val="0"/>
              <w:jc w:val="center"/>
            </w:pPr>
            <w:r w:rsidRPr="003F3748">
              <w:t>4</w:t>
            </w:r>
          </w:p>
        </w:tc>
        <w:tc>
          <w:tcPr>
            <w:tcW w:w="1107" w:type="dxa"/>
          </w:tcPr>
          <w:p w:rsidR="002E6D52" w:rsidRPr="003F3748" w:rsidRDefault="002E6D52" w:rsidP="00C13CF6">
            <w:pPr>
              <w:pStyle w:val="af9"/>
              <w:snapToGrid w:val="0"/>
              <w:jc w:val="center"/>
            </w:pPr>
            <w:r w:rsidRPr="003F3748">
              <w:t>4</w:t>
            </w:r>
          </w:p>
        </w:tc>
      </w:tr>
      <w:tr w:rsidR="002E6D52" w:rsidTr="00911B37">
        <w:trPr>
          <w:trHeight w:val="144"/>
        </w:trPr>
        <w:tc>
          <w:tcPr>
            <w:tcW w:w="2732" w:type="dxa"/>
            <w:vMerge/>
          </w:tcPr>
          <w:p w:rsidR="002E6D52" w:rsidRPr="003F3748" w:rsidRDefault="002E6D52" w:rsidP="00C13CF6">
            <w:pPr>
              <w:pStyle w:val="af9"/>
              <w:snapToGrid w:val="0"/>
            </w:pPr>
          </w:p>
        </w:tc>
        <w:tc>
          <w:tcPr>
            <w:tcW w:w="2727" w:type="dxa"/>
          </w:tcPr>
          <w:p w:rsidR="002E6D52" w:rsidRPr="003F3748" w:rsidRDefault="002E6D52" w:rsidP="00C13CF6">
            <w:pPr>
              <w:snapToGrid w:val="0"/>
              <w:rPr>
                <w:rFonts w:ascii="Times New Roman" w:hAnsi="Times New Roman" w:cs="Times New Roman"/>
                <w:sz w:val="24"/>
                <w:szCs w:val="24"/>
              </w:rPr>
            </w:pPr>
            <w:r w:rsidRPr="003F3748">
              <w:rPr>
                <w:rFonts w:ascii="Times New Roman" w:hAnsi="Times New Roman" w:cs="Times New Roman"/>
                <w:sz w:val="24"/>
                <w:szCs w:val="24"/>
              </w:rPr>
              <w:t>Литературное чтение</w:t>
            </w:r>
          </w:p>
        </w:tc>
        <w:tc>
          <w:tcPr>
            <w:tcW w:w="1134" w:type="dxa"/>
          </w:tcPr>
          <w:p w:rsidR="002E6D52" w:rsidRPr="003F3748" w:rsidRDefault="002E6D52" w:rsidP="00C13CF6">
            <w:pPr>
              <w:pStyle w:val="af9"/>
              <w:snapToGrid w:val="0"/>
              <w:jc w:val="center"/>
            </w:pPr>
            <w:r w:rsidRPr="003F3748">
              <w:t>4</w:t>
            </w:r>
          </w:p>
        </w:tc>
        <w:tc>
          <w:tcPr>
            <w:tcW w:w="1134" w:type="dxa"/>
          </w:tcPr>
          <w:p w:rsidR="002E6D52" w:rsidRPr="003F3748" w:rsidRDefault="002E6D52" w:rsidP="00C13CF6">
            <w:pPr>
              <w:pStyle w:val="af9"/>
              <w:snapToGrid w:val="0"/>
              <w:jc w:val="center"/>
            </w:pPr>
            <w:r w:rsidRPr="003F3748">
              <w:t>4</w:t>
            </w:r>
          </w:p>
        </w:tc>
        <w:tc>
          <w:tcPr>
            <w:tcW w:w="1134" w:type="dxa"/>
          </w:tcPr>
          <w:p w:rsidR="002E6D52" w:rsidRPr="003F3748" w:rsidRDefault="002E6D52" w:rsidP="00C13CF6">
            <w:pPr>
              <w:pStyle w:val="af9"/>
              <w:snapToGrid w:val="0"/>
              <w:jc w:val="center"/>
            </w:pPr>
            <w:r w:rsidRPr="003F3748">
              <w:t>4</w:t>
            </w:r>
          </w:p>
        </w:tc>
        <w:tc>
          <w:tcPr>
            <w:tcW w:w="1107" w:type="dxa"/>
          </w:tcPr>
          <w:p w:rsidR="002E6D52" w:rsidRPr="003F3748" w:rsidRDefault="002E6D52" w:rsidP="00C13CF6">
            <w:pPr>
              <w:pStyle w:val="af9"/>
              <w:snapToGrid w:val="0"/>
              <w:jc w:val="center"/>
            </w:pPr>
            <w:r w:rsidRPr="003F3748">
              <w:t>3</w:t>
            </w:r>
          </w:p>
        </w:tc>
      </w:tr>
      <w:tr w:rsidR="002E6D52" w:rsidTr="00911B37">
        <w:trPr>
          <w:trHeight w:val="613"/>
        </w:trPr>
        <w:tc>
          <w:tcPr>
            <w:tcW w:w="2732" w:type="dxa"/>
          </w:tcPr>
          <w:p w:rsidR="002E6D52" w:rsidRPr="003F3748" w:rsidRDefault="002E6D52" w:rsidP="00C13CF6">
            <w:pPr>
              <w:snapToGrid w:val="0"/>
              <w:rPr>
                <w:rFonts w:ascii="Times New Roman" w:hAnsi="Times New Roman" w:cs="Times New Roman"/>
                <w:sz w:val="24"/>
                <w:szCs w:val="24"/>
              </w:rPr>
            </w:pPr>
            <w:r w:rsidRPr="003F3748">
              <w:rPr>
                <w:rFonts w:ascii="Times New Roman" w:hAnsi="Times New Roman" w:cs="Times New Roman"/>
                <w:sz w:val="24"/>
                <w:szCs w:val="24"/>
              </w:rPr>
              <w:t>Иностранные языки</w:t>
            </w:r>
          </w:p>
        </w:tc>
        <w:tc>
          <w:tcPr>
            <w:tcW w:w="2727" w:type="dxa"/>
          </w:tcPr>
          <w:p w:rsidR="002E6D52" w:rsidRPr="003F3748" w:rsidRDefault="00802E21" w:rsidP="00802E21">
            <w:pPr>
              <w:snapToGrid w:val="0"/>
              <w:rPr>
                <w:rFonts w:ascii="Times New Roman" w:hAnsi="Times New Roman" w:cs="Times New Roman"/>
                <w:sz w:val="24"/>
                <w:szCs w:val="24"/>
              </w:rPr>
            </w:pPr>
            <w:r>
              <w:rPr>
                <w:rFonts w:ascii="Times New Roman" w:hAnsi="Times New Roman" w:cs="Times New Roman"/>
                <w:sz w:val="24"/>
                <w:szCs w:val="24"/>
              </w:rPr>
              <w:t>А</w:t>
            </w:r>
            <w:r w:rsidRPr="003F3748">
              <w:rPr>
                <w:rFonts w:ascii="Times New Roman" w:hAnsi="Times New Roman" w:cs="Times New Roman"/>
                <w:sz w:val="24"/>
                <w:szCs w:val="24"/>
              </w:rPr>
              <w:t>нглийский</w:t>
            </w:r>
            <w:r>
              <w:rPr>
                <w:rFonts w:ascii="Times New Roman" w:hAnsi="Times New Roman" w:cs="Times New Roman"/>
                <w:sz w:val="24"/>
                <w:szCs w:val="24"/>
              </w:rPr>
              <w:t xml:space="preserve"> </w:t>
            </w:r>
            <w:r w:rsidR="002E6D52" w:rsidRPr="003F3748">
              <w:rPr>
                <w:rFonts w:ascii="Times New Roman" w:hAnsi="Times New Roman" w:cs="Times New Roman"/>
                <w:sz w:val="24"/>
                <w:szCs w:val="24"/>
              </w:rPr>
              <w:t xml:space="preserve">язык </w:t>
            </w:r>
          </w:p>
        </w:tc>
        <w:tc>
          <w:tcPr>
            <w:tcW w:w="1134" w:type="dxa"/>
          </w:tcPr>
          <w:p w:rsidR="002E6D52" w:rsidRPr="003F3748" w:rsidRDefault="002E6D52" w:rsidP="00C13CF6">
            <w:pPr>
              <w:pStyle w:val="af9"/>
              <w:snapToGrid w:val="0"/>
              <w:jc w:val="center"/>
            </w:pPr>
            <w:r w:rsidRPr="003F3748">
              <w:t>0</w:t>
            </w:r>
          </w:p>
        </w:tc>
        <w:tc>
          <w:tcPr>
            <w:tcW w:w="1134" w:type="dxa"/>
          </w:tcPr>
          <w:p w:rsidR="002E6D52" w:rsidRPr="003F3748" w:rsidRDefault="002E6D52" w:rsidP="00C13CF6">
            <w:pPr>
              <w:pStyle w:val="af9"/>
              <w:snapToGrid w:val="0"/>
              <w:jc w:val="center"/>
            </w:pPr>
            <w:r w:rsidRPr="003F3748">
              <w:t>2</w:t>
            </w:r>
          </w:p>
        </w:tc>
        <w:tc>
          <w:tcPr>
            <w:tcW w:w="1134" w:type="dxa"/>
          </w:tcPr>
          <w:p w:rsidR="002E6D52" w:rsidRPr="003F3748" w:rsidRDefault="002E6D52" w:rsidP="00C13CF6">
            <w:pPr>
              <w:pStyle w:val="af9"/>
              <w:snapToGrid w:val="0"/>
              <w:jc w:val="center"/>
            </w:pPr>
            <w:r w:rsidRPr="003F3748">
              <w:t>2</w:t>
            </w:r>
          </w:p>
        </w:tc>
        <w:tc>
          <w:tcPr>
            <w:tcW w:w="1107" w:type="dxa"/>
          </w:tcPr>
          <w:p w:rsidR="002E6D52" w:rsidRPr="003F3748" w:rsidRDefault="002E6D52" w:rsidP="00C13CF6">
            <w:pPr>
              <w:pStyle w:val="af9"/>
              <w:snapToGrid w:val="0"/>
              <w:jc w:val="center"/>
            </w:pPr>
            <w:r w:rsidRPr="003F3748">
              <w:t>2</w:t>
            </w:r>
          </w:p>
        </w:tc>
      </w:tr>
      <w:tr w:rsidR="002E6D52" w:rsidTr="00911B37">
        <w:trPr>
          <w:trHeight w:val="539"/>
        </w:trPr>
        <w:tc>
          <w:tcPr>
            <w:tcW w:w="2732" w:type="dxa"/>
          </w:tcPr>
          <w:p w:rsidR="002E6D52" w:rsidRPr="003F3748" w:rsidRDefault="002E6D52" w:rsidP="00C13CF6">
            <w:pPr>
              <w:snapToGrid w:val="0"/>
              <w:jc w:val="both"/>
              <w:rPr>
                <w:rFonts w:ascii="Times New Roman" w:eastAsia="Times New Roman" w:hAnsi="Times New Roman" w:cs="Times New Roman"/>
                <w:sz w:val="24"/>
                <w:szCs w:val="24"/>
              </w:rPr>
            </w:pPr>
            <w:r w:rsidRPr="003F3748">
              <w:rPr>
                <w:rFonts w:ascii="Times New Roman" w:eastAsia="Times New Roman" w:hAnsi="Times New Roman" w:cs="Times New Roman"/>
                <w:sz w:val="24"/>
                <w:szCs w:val="24"/>
              </w:rPr>
              <w:t>Математика и информатика</w:t>
            </w:r>
          </w:p>
        </w:tc>
        <w:tc>
          <w:tcPr>
            <w:tcW w:w="2727" w:type="dxa"/>
          </w:tcPr>
          <w:p w:rsidR="002E6D52" w:rsidRPr="003F3748" w:rsidRDefault="002E6D52" w:rsidP="00C13CF6">
            <w:pPr>
              <w:snapToGrid w:val="0"/>
              <w:rPr>
                <w:rFonts w:ascii="Times New Roman" w:hAnsi="Times New Roman" w:cs="Times New Roman"/>
                <w:sz w:val="24"/>
                <w:szCs w:val="24"/>
              </w:rPr>
            </w:pPr>
            <w:r w:rsidRPr="003F3748">
              <w:rPr>
                <w:rFonts w:ascii="Times New Roman" w:hAnsi="Times New Roman" w:cs="Times New Roman"/>
                <w:sz w:val="24"/>
                <w:szCs w:val="24"/>
              </w:rPr>
              <w:t xml:space="preserve">Математика </w:t>
            </w:r>
          </w:p>
        </w:tc>
        <w:tc>
          <w:tcPr>
            <w:tcW w:w="1134" w:type="dxa"/>
          </w:tcPr>
          <w:p w:rsidR="002E6D52" w:rsidRPr="003F3748" w:rsidRDefault="002E6D52" w:rsidP="00C13CF6">
            <w:pPr>
              <w:pStyle w:val="af9"/>
              <w:snapToGrid w:val="0"/>
              <w:jc w:val="center"/>
            </w:pPr>
            <w:r w:rsidRPr="003F3748">
              <w:t>4</w:t>
            </w:r>
          </w:p>
        </w:tc>
        <w:tc>
          <w:tcPr>
            <w:tcW w:w="1134" w:type="dxa"/>
          </w:tcPr>
          <w:p w:rsidR="002E6D52" w:rsidRPr="003F3748" w:rsidRDefault="002E6D52" w:rsidP="00C13CF6">
            <w:pPr>
              <w:pStyle w:val="af9"/>
              <w:snapToGrid w:val="0"/>
              <w:jc w:val="center"/>
            </w:pPr>
            <w:r w:rsidRPr="003F3748">
              <w:t>4</w:t>
            </w:r>
          </w:p>
        </w:tc>
        <w:tc>
          <w:tcPr>
            <w:tcW w:w="1134" w:type="dxa"/>
          </w:tcPr>
          <w:p w:rsidR="002E6D52" w:rsidRPr="003F3748" w:rsidRDefault="002E6D52" w:rsidP="00C13CF6">
            <w:pPr>
              <w:pStyle w:val="af9"/>
              <w:snapToGrid w:val="0"/>
              <w:jc w:val="center"/>
            </w:pPr>
            <w:r w:rsidRPr="003F3748">
              <w:t>4</w:t>
            </w:r>
          </w:p>
        </w:tc>
        <w:tc>
          <w:tcPr>
            <w:tcW w:w="1107" w:type="dxa"/>
          </w:tcPr>
          <w:p w:rsidR="002E6D52" w:rsidRPr="003F3748" w:rsidRDefault="002E6D52" w:rsidP="00C13CF6">
            <w:pPr>
              <w:pStyle w:val="af9"/>
              <w:snapToGrid w:val="0"/>
              <w:jc w:val="center"/>
            </w:pPr>
            <w:r w:rsidRPr="003F3748">
              <w:t>4</w:t>
            </w:r>
          </w:p>
        </w:tc>
      </w:tr>
      <w:tr w:rsidR="002E6D52" w:rsidTr="00911B37">
        <w:trPr>
          <w:trHeight w:val="824"/>
        </w:trPr>
        <w:tc>
          <w:tcPr>
            <w:tcW w:w="2732" w:type="dxa"/>
          </w:tcPr>
          <w:p w:rsidR="002E6D52" w:rsidRPr="003F3748" w:rsidRDefault="002E6D52" w:rsidP="00C13CF6">
            <w:pPr>
              <w:snapToGrid w:val="0"/>
              <w:jc w:val="both"/>
              <w:rPr>
                <w:rFonts w:ascii="Times New Roman" w:eastAsia="Times New Roman" w:hAnsi="Times New Roman" w:cs="Times New Roman"/>
                <w:sz w:val="24"/>
                <w:szCs w:val="24"/>
              </w:rPr>
            </w:pPr>
            <w:r w:rsidRPr="003F3748">
              <w:rPr>
                <w:rFonts w:ascii="Times New Roman" w:eastAsia="Times New Roman" w:hAnsi="Times New Roman" w:cs="Times New Roman"/>
                <w:sz w:val="24"/>
                <w:szCs w:val="24"/>
              </w:rPr>
              <w:t>Обществознание и естествознание (окружающий мир)</w:t>
            </w:r>
          </w:p>
        </w:tc>
        <w:tc>
          <w:tcPr>
            <w:tcW w:w="2727" w:type="dxa"/>
          </w:tcPr>
          <w:p w:rsidR="002E6D52" w:rsidRPr="003F3748" w:rsidRDefault="002E6D52" w:rsidP="00C13CF6">
            <w:pPr>
              <w:snapToGrid w:val="0"/>
              <w:rPr>
                <w:rFonts w:ascii="Times New Roman" w:hAnsi="Times New Roman" w:cs="Times New Roman"/>
                <w:sz w:val="24"/>
                <w:szCs w:val="24"/>
              </w:rPr>
            </w:pPr>
            <w:r w:rsidRPr="003F3748">
              <w:rPr>
                <w:rFonts w:ascii="Times New Roman" w:hAnsi="Times New Roman" w:cs="Times New Roman"/>
                <w:sz w:val="24"/>
                <w:szCs w:val="24"/>
              </w:rPr>
              <w:t>Окружающий мир</w:t>
            </w:r>
          </w:p>
        </w:tc>
        <w:tc>
          <w:tcPr>
            <w:tcW w:w="1134" w:type="dxa"/>
          </w:tcPr>
          <w:p w:rsidR="002E6D52" w:rsidRPr="003F3748" w:rsidRDefault="002E6D52" w:rsidP="00C13CF6">
            <w:pPr>
              <w:pStyle w:val="af9"/>
              <w:snapToGrid w:val="0"/>
              <w:jc w:val="center"/>
            </w:pPr>
            <w:r w:rsidRPr="003F3748">
              <w:t>2</w:t>
            </w:r>
          </w:p>
        </w:tc>
        <w:tc>
          <w:tcPr>
            <w:tcW w:w="1134" w:type="dxa"/>
          </w:tcPr>
          <w:p w:rsidR="002E6D52" w:rsidRPr="003F3748" w:rsidRDefault="002E6D52" w:rsidP="00C13CF6">
            <w:pPr>
              <w:pStyle w:val="af9"/>
              <w:snapToGrid w:val="0"/>
              <w:jc w:val="center"/>
            </w:pPr>
            <w:r w:rsidRPr="003F3748">
              <w:t>2</w:t>
            </w:r>
          </w:p>
        </w:tc>
        <w:tc>
          <w:tcPr>
            <w:tcW w:w="1134" w:type="dxa"/>
          </w:tcPr>
          <w:p w:rsidR="002E6D52" w:rsidRPr="003F3748" w:rsidRDefault="002E6D52" w:rsidP="00C13CF6">
            <w:pPr>
              <w:pStyle w:val="af9"/>
              <w:snapToGrid w:val="0"/>
              <w:jc w:val="center"/>
            </w:pPr>
            <w:r w:rsidRPr="003F3748">
              <w:t>2</w:t>
            </w:r>
          </w:p>
        </w:tc>
        <w:tc>
          <w:tcPr>
            <w:tcW w:w="1107" w:type="dxa"/>
          </w:tcPr>
          <w:p w:rsidR="002E6D52" w:rsidRPr="003F3748" w:rsidRDefault="002E6D52" w:rsidP="00C13CF6">
            <w:pPr>
              <w:pStyle w:val="af9"/>
              <w:snapToGrid w:val="0"/>
              <w:jc w:val="center"/>
            </w:pPr>
            <w:r w:rsidRPr="003F3748">
              <w:t>2</w:t>
            </w:r>
          </w:p>
        </w:tc>
      </w:tr>
      <w:tr w:rsidR="002E6D52" w:rsidTr="00911B37">
        <w:trPr>
          <w:trHeight w:val="854"/>
        </w:trPr>
        <w:tc>
          <w:tcPr>
            <w:tcW w:w="2732" w:type="dxa"/>
          </w:tcPr>
          <w:p w:rsidR="002E6D52" w:rsidRPr="003F3748" w:rsidRDefault="002E6D52" w:rsidP="00802E21">
            <w:pPr>
              <w:snapToGrid w:val="0"/>
              <w:jc w:val="both"/>
              <w:rPr>
                <w:rFonts w:ascii="Times New Roman" w:eastAsia="Times New Roman" w:hAnsi="Times New Roman" w:cs="Times New Roman"/>
                <w:sz w:val="24"/>
                <w:szCs w:val="24"/>
              </w:rPr>
            </w:pPr>
            <w:r w:rsidRPr="003F3748">
              <w:rPr>
                <w:rFonts w:ascii="Times New Roman" w:eastAsia="Times New Roman" w:hAnsi="Times New Roman" w:cs="Times New Roman"/>
                <w:sz w:val="24"/>
                <w:szCs w:val="24"/>
              </w:rPr>
              <w:t>Основы религиозн</w:t>
            </w:r>
            <w:r w:rsidR="00802E21">
              <w:rPr>
                <w:rFonts w:ascii="Times New Roman" w:eastAsia="Times New Roman" w:hAnsi="Times New Roman" w:cs="Times New Roman"/>
                <w:sz w:val="24"/>
                <w:szCs w:val="24"/>
              </w:rPr>
              <w:t>ых</w:t>
            </w:r>
            <w:r w:rsidRPr="003F3748">
              <w:rPr>
                <w:rFonts w:ascii="Times New Roman" w:eastAsia="Times New Roman" w:hAnsi="Times New Roman" w:cs="Times New Roman"/>
                <w:sz w:val="24"/>
                <w:szCs w:val="24"/>
              </w:rPr>
              <w:t xml:space="preserve"> культур и светской этики</w:t>
            </w:r>
          </w:p>
        </w:tc>
        <w:tc>
          <w:tcPr>
            <w:tcW w:w="2727" w:type="dxa"/>
          </w:tcPr>
          <w:p w:rsidR="002E6D52" w:rsidRPr="003F3748" w:rsidRDefault="002E6D52" w:rsidP="00802E21">
            <w:pPr>
              <w:snapToGrid w:val="0"/>
              <w:rPr>
                <w:rFonts w:ascii="Times New Roman" w:hAnsi="Times New Roman" w:cs="Times New Roman"/>
                <w:sz w:val="24"/>
                <w:szCs w:val="24"/>
              </w:rPr>
            </w:pPr>
            <w:r w:rsidRPr="003F3748">
              <w:rPr>
                <w:rFonts w:ascii="Times New Roman" w:eastAsia="Times New Roman" w:hAnsi="Times New Roman" w:cs="Times New Roman"/>
                <w:sz w:val="24"/>
                <w:szCs w:val="24"/>
              </w:rPr>
              <w:t>Основы религиозн</w:t>
            </w:r>
            <w:r w:rsidR="00802E21">
              <w:rPr>
                <w:rFonts w:ascii="Times New Roman" w:eastAsia="Times New Roman" w:hAnsi="Times New Roman" w:cs="Times New Roman"/>
                <w:sz w:val="24"/>
                <w:szCs w:val="24"/>
              </w:rPr>
              <w:t>ых</w:t>
            </w:r>
            <w:r w:rsidRPr="003F3748">
              <w:rPr>
                <w:rFonts w:ascii="Times New Roman" w:eastAsia="Times New Roman" w:hAnsi="Times New Roman" w:cs="Times New Roman"/>
                <w:sz w:val="24"/>
                <w:szCs w:val="24"/>
              </w:rPr>
              <w:t xml:space="preserve"> культур и светской этики</w:t>
            </w:r>
          </w:p>
        </w:tc>
        <w:tc>
          <w:tcPr>
            <w:tcW w:w="1134" w:type="dxa"/>
          </w:tcPr>
          <w:p w:rsidR="002E6D52" w:rsidRPr="003F3748" w:rsidRDefault="002E6D52" w:rsidP="00C13CF6">
            <w:pPr>
              <w:pStyle w:val="af9"/>
              <w:snapToGrid w:val="0"/>
              <w:jc w:val="center"/>
            </w:pPr>
            <w:r w:rsidRPr="003F3748">
              <w:t>-</w:t>
            </w:r>
          </w:p>
        </w:tc>
        <w:tc>
          <w:tcPr>
            <w:tcW w:w="1134" w:type="dxa"/>
          </w:tcPr>
          <w:p w:rsidR="002E6D52" w:rsidRPr="003F3748" w:rsidRDefault="002E6D52" w:rsidP="00C13CF6">
            <w:pPr>
              <w:pStyle w:val="af9"/>
              <w:snapToGrid w:val="0"/>
              <w:jc w:val="center"/>
            </w:pPr>
            <w:r w:rsidRPr="003F3748">
              <w:t>-</w:t>
            </w:r>
          </w:p>
        </w:tc>
        <w:tc>
          <w:tcPr>
            <w:tcW w:w="1134" w:type="dxa"/>
          </w:tcPr>
          <w:p w:rsidR="002E6D52" w:rsidRPr="003F3748" w:rsidRDefault="002E6D52" w:rsidP="00C13CF6">
            <w:pPr>
              <w:pStyle w:val="af9"/>
              <w:snapToGrid w:val="0"/>
              <w:jc w:val="center"/>
            </w:pPr>
            <w:r w:rsidRPr="003F3748">
              <w:t>-</w:t>
            </w:r>
          </w:p>
        </w:tc>
        <w:tc>
          <w:tcPr>
            <w:tcW w:w="1107" w:type="dxa"/>
          </w:tcPr>
          <w:p w:rsidR="002E6D52" w:rsidRPr="003F3748" w:rsidRDefault="002E6D52" w:rsidP="00C13CF6">
            <w:pPr>
              <w:pStyle w:val="af9"/>
              <w:snapToGrid w:val="0"/>
              <w:jc w:val="center"/>
            </w:pPr>
            <w:r w:rsidRPr="003F3748">
              <w:t>1</w:t>
            </w:r>
          </w:p>
        </w:tc>
      </w:tr>
      <w:tr w:rsidR="002E6D52" w:rsidTr="00911B37">
        <w:trPr>
          <w:trHeight w:val="270"/>
        </w:trPr>
        <w:tc>
          <w:tcPr>
            <w:tcW w:w="2732" w:type="dxa"/>
            <w:vMerge w:val="restart"/>
          </w:tcPr>
          <w:p w:rsidR="002E6D52" w:rsidRPr="003F3748" w:rsidRDefault="002E6D52" w:rsidP="00C13CF6">
            <w:pPr>
              <w:snapToGrid w:val="0"/>
              <w:rPr>
                <w:rFonts w:ascii="Times New Roman" w:eastAsia="Times New Roman" w:hAnsi="Times New Roman" w:cs="Times New Roman"/>
                <w:sz w:val="24"/>
                <w:szCs w:val="24"/>
              </w:rPr>
            </w:pPr>
            <w:r w:rsidRPr="003F3748">
              <w:rPr>
                <w:rFonts w:ascii="Times New Roman" w:eastAsia="Times New Roman" w:hAnsi="Times New Roman" w:cs="Times New Roman"/>
                <w:sz w:val="24"/>
                <w:szCs w:val="24"/>
              </w:rPr>
              <w:t xml:space="preserve">Искусство </w:t>
            </w:r>
          </w:p>
        </w:tc>
        <w:tc>
          <w:tcPr>
            <w:tcW w:w="2727" w:type="dxa"/>
          </w:tcPr>
          <w:p w:rsidR="002E6D52" w:rsidRPr="003F3748" w:rsidRDefault="002E6D52" w:rsidP="00C13CF6">
            <w:pPr>
              <w:pStyle w:val="af9"/>
              <w:snapToGrid w:val="0"/>
            </w:pPr>
            <w:r w:rsidRPr="003F3748">
              <w:t>Музыка</w:t>
            </w:r>
          </w:p>
        </w:tc>
        <w:tc>
          <w:tcPr>
            <w:tcW w:w="1134" w:type="dxa"/>
          </w:tcPr>
          <w:p w:rsidR="002E6D52" w:rsidRPr="003F3748" w:rsidRDefault="002E6D52" w:rsidP="00C13CF6">
            <w:pPr>
              <w:pStyle w:val="af9"/>
              <w:snapToGrid w:val="0"/>
              <w:jc w:val="center"/>
            </w:pPr>
            <w:r w:rsidRPr="003F3748">
              <w:t>1</w:t>
            </w:r>
          </w:p>
        </w:tc>
        <w:tc>
          <w:tcPr>
            <w:tcW w:w="1134" w:type="dxa"/>
          </w:tcPr>
          <w:p w:rsidR="002E6D52" w:rsidRPr="003F3748" w:rsidRDefault="002E6D52" w:rsidP="00C13CF6">
            <w:pPr>
              <w:pStyle w:val="af9"/>
              <w:snapToGrid w:val="0"/>
              <w:jc w:val="center"/>
            </w:pPr>
            <w:r w:rsidRPr="003F3748">
              <w:t>1</w:t>
            </w:r>
          </w:p>
        </w:tc>
        <w:tc>
          <w:tcPr>
            <w:tcW w:w="1134" w:type="dxa"/>
          </w:tcPr>
          <w:p w:rsidR="002E6D52" w:rsidRPr="003F3748" w:rsidRDefault="002E6D52" w:rsidP="00C13CF6">
            <w:pPr>
              <w:pStyle w:val="af9"/>
              <w:snapToGrid w:val="0"/>
              <w:jc w:val="center"/>
            </w:pPr>
            <w:r w:rsidRPr="003F3748">
              <w:t>1</w:t>
            </w:r>
          </w:p>
        </w:tc>
        <w:tc>
          <w:tcPr>
            <w:tcW w:w="1107" w:type="dxa"/>
          </w:tcPr>
          <w:p w:rsidR="002E6D52" w:rsidRPr="003F3748" w:rsidRDefault="002E6D52" w:rsidP="00C13CF6">
            <w:pPr>
              <w:pStyle w:val="af9"/>
              <w:snapToGrid w:val="0"/>
              <w:jc w:val="center"/>
            </w:pPr>
            <w:r w:rsidRPr="003F3748">
              <w:t>1</w:t>
            </w:r>
          </w:p>
        </w:tc>
      </w:tr>
      <w:tr w:rsidR="002E6D52" w:rsidTr="00911B37">
        <w:trPr>
          <w:trHeight w:val="144"/>
        </w:trPr>
        <w:tc>
          <w:tcPr>
            <w:tcW w:w="2732" w:type="dxa"/>
            <w:vMerge/>
          </w:tcPr>
          <w:p w:rsidR="002E6D52" w:rsidRPr="003F3748" w:rsidRDefault="002E6D52" w:rsidP="00C13CF6">
            <w:pPr>
              <w:snapToGrid w:val="0"/>
              <w:rPr>
                <w:rFonts w:ascii="Times New Roman" w:hAnsi="Times New Roman" w:cs="Times New Roman"/>
                <w:sz w:val="24"/>
                <w:szCs w:val="24"/>
              </w:rPr>
            </w:pPr>
          </w:p>
        </w:tc>
        <w:tc>
          <w:tcPr>
            <w:tcW w:w="2727" w:type="dxa"/>
          </w:tcPr>
          <w:p w:rsidR="002E6D52" w:rsidRPr="003F3748" w:rsidRDefault="002E6D52" w:rsidP="00C13CF6">
            <w:pPr>
              <w:pStyle w:val="af9"/>
              <w:snapToGrid w:val="0"/>
            </w:pPr>
            <w:r w:rsidRPr="003F3748">
              <w:t>Изобразительное искусство</w:t>
            </w:r>
          </w:p>
        </w:tc>
        <w:tc>
          <w:tcPr>
            <w:tcW w:w="1134" w:type="dxa"/>
          </w:tcPr>
          <w:p w:rsidR="002E6D52" w:rsidRPr="003F3748" w:rsidRDefault="002E6D52" w:rsidP="00C13CF6">
            <w:pPr>
              <w:pStyle w:val="af9"/>
              <w:snapToGrid w:val="0"/>
              <w:jc w:val="center"/>
            </w:pPr>
            <w:r w:rsidRPr="003F3748">
              <w:t>1</w:t>
            </w:r>
          </w:p>
        </w:tc>
        <w:tc>
          <w:tcPr>
            <w:tcW w:w="1134" w:type="dxa"/>
          </w:tcPr>
          <w:p w:rsidR="002E6D52" w:rsidRPr="003F3748" w:rsidRDefault="002E6D52" w:rsidP="00C13CF6">
            <w:pPr>
              <w:pStyle w:val="af9"/>
              <w:snapToGrid w:val="0"/>
              <w:jc w:val="center"/>
            </w:pPr>
            <w:r w:rsidRPr="003F3748">
              <w:t>1</w:t>
            </w:r>
          </w:p>
        </w:tc>
        <w:tc>
          <w:tcPr>
            <w:tcW w:w="1134" w:type="dxa"/>
          </w:tcPr>
          <w:p w:rsidR="002E6D52" w:rsidRPr="003F3748" w:rsidRDefault="002E6D52" w:rsidP="00C13CF6">
            <w:pPr>
              <w:pStyle w:val="af9"/>
              <w:snapToGrid w:val="0"/>
              <w:jc w:val="center"/>
            </w:pPr>
            <w:r w:rsidRPr="003F3748">
              <w:t>1</w:t>
            </w:r>
          </w:p>
        </w:tc>
        <w:tc>
          <w:tcPr>
            <w:tcW w:w="1107" w:type="dxa"/>
          </w:tcPr>
          <w:p w:rsidR="002E6D52" w:rsidRPr="003F3748" w:rsidRDefault="002E6D52" w:rsidP="00C13CF6">
            <w:pPr>
              <w:pStyle w:val="af9"/>
              <w:snapToGrid w:val="0"/>
              <w:jc w:val="center"/>
            </w:pPr>
            <w:r w:rsidRPr="003F3748">
              <w:t>1</w:t>
            </w:r>
          </w:p>
        </w:tc>
      </w:tr>
      <w:tr w:rsidR="002E6D52" w:rsidTr="00911B37">
        <w:trPr>
          <w:trHeight w:val="270"/>
        </w:trPr>
        <w:tc>
          <w:tcPr>
            <w:tcW w:w="2732" w:type="dxa"/>
          </w:tcPr>
          <w:p w:rsidR="002E6D52" w:rsidRPr="003F3748" w:rsidRDefault="002E6D52" w:rsidP="00C13CF6">
            <w:pPr>
              <w:pStyle w:val="af9"/>
              <w:snapToGrid w:val="0"/>
            </w:pPr>
            <w:r w:rsidRPr="003F3748">
              <w:t>Технология</w:t>
            </w:r>
          </w:p>
        </w:tc>
        <w:tc>
          <w:tcPr>
            <w:tcW w:w="2727" w:type="dxa"/>
          </w:tcPr>
          <w:p w:rsidR="002E6D52" w:rsidRPr="003F3748" w:rsidRDefault="002E6D52" w:rsidP="00C13CF6">
            <w:pPr>
              <w:pStyle w:val="af9"/>
              <w:snapToGrid w:val="0"/>
            </w:pPr>
            <w:r w:rsidRPr="003F3748">
              <w:t>Технология</w:t>
            </w:r>
          </w:p>
        </w:tc>
        <w:tc>
          <w:tcPr>
            <w:tcW w:w="1134" w:type="dxa"/>
          </w:tcPr>
          <w:p w:rsidR="002E6D52" w:rsidRPr="003F3748" w:rsidRDefault="002E6D52" w:rsidP="00C13CF6">
            <w:pPr>
              <w:pStyle w:val="af9"/>
              <w:snapToGrid w:val="0"/>
              <w:jc w:val="center"/>
            </w:pPr>
            <w:r w:rsidRPr="003F3748">
              <w:t>1</w:t>
            </w:r>
          </w:p>
        </w:tc>
        <w:tc>
          <w:tcPr>
            <w:tcW w:w="1134" w:type="dxa"/>
          </w:tcPr>
          <w:p w:rsidR="002E6D52" w:rsidRPr="003F3748" w:rsidRDefault="002E6D52" w:rsidP="00C13CF6">
            <w:pPr>
              <w:pStyle w:val="af9"/>
              <w:snapToGrid w:val="0"/>
              <w:jc w:val="center"/>
            </w:pPr>
            <w:r w:rsidRPr="003F3748">
              <w:t>1</w:t>
            </w:r>
          </w:p>
        </w:tc>
        <w:tc>
          <w:tcPr>
            <w:tcW w:w="1134" w:type="dxa"/>
          </w:tcPr>
          <w:p w:rsidR="002E6D52" w:rsidRPr="003F3748" w:rsidRDefault="002E6D52" w:rsidP="00C13CF6">
            <w:pPr>
              <w:pStyle w:val="af9"/>
              <w:snapToGrid w:val="0"/>
              <w:jc w:val="center"/>
            </w:pPr>
            <w:r w:rsidRPr="003F3748">
              <w:t>1</w:t>
            </w:r>
          </w:p>
        </w:tc>
        <w:tc>
          <w:tcPr>
            <w:tcW w:w="1107" w:type="dxa"/>
          </w:tcPr>
          <w:p w:rsidR="002E6D52" w:rsidRPr="003F3748" w:rsidRDefault="002E6D52" w:rsidP="00C13CF6">
            <w:pPr>
              <w:pStyle w:val="af9"/>
              <w:snapToGrid w:val="0"/>
              <w:jc w:val="center"/>
            </w:pPr>
            <w:r w:rsidRPr="003F3748">
              <w:t>1</w:t>
            </w:r>
          </w:p>
        </w:tc>
      </w:tr>
      <w:tr w:rsidR="002E6D52" w:rsidTr="00911B37">
        <w:trPr>
          <w:trHeight w:val="259"/>
        </w:trPr>
        <w:tc>
          <w:tcPr>
            <w:tcW w:w="2732" w:type="dxa"/>
          </w:tcPr>
          <w:p w:rsidR="002E6D52" w:rsidRPr="003F3748" w:rsidRDefault="002E6D52" w:rsidP="00C13CF6">
            <w:pPr>
              <w:snapToGrid w:val="0"/>
              <w:rPr>
                <w:rFonts w:ascii="Times New Roman" w:eastAsia="Times New Roman" w:hAnsi="Times New Roman" w:cs="Times New Roman"/>
                <w:sz w:val="24"/>
                <w:szCs w:val="24"/>
              </w:rPr>
            </w:pPr>
            <w:r w:rsidRPr="003F3748">
              <w:rPr>
                <w:rFonts w:ascii="Times New Roman" w:eastAsia="Times New Roman" w:hAnsi="Times New Roman" w:cs="Times New Roman"/>
                <w:sz w:val="24"/>
                <w:szCs w:val="24"/>
              </w:rPr>
              <w:t>Физическая культура</w:t>
            </w:r>
          </w:p>
        </w:tc>
        <w:tc>
          <w:tcPr>
            <w:tcW w:w="2727" w:type="dxa"/>
          </w:tcPr>
          <w:p w:rsidR="002E6D52" w:rsidRPr="003F3748" w:rsidRDefault="002E6D52" w:rsidP="00C13CF6">
            <w:pPr>
              <w:snapToGrid w:val="0"/>
              <w:rPr>
                <w:rFonts w:ascii="Times New Roman" w:eastAsia="Times New Roman" w:hAnsi="Times New Roman" w:cs="Times New Roman"/>
                <w:sz w:val="24"/>
                <w:szCs w:val="24"/>
              </w:rPr>
            </w:pPr>
            <w:r w:rsidRPr="003F3748">
              <w:rPr>
                <w:rFonts w:ascii="Times New Roman" w:eastAsia="Times New Roman" w:hAnsi="Times New Roman" w:cs="Times New Roman"/>
                <w:sz w:val="24"/>
                <w:szCs w:val="24"/>
              </w:rPr>
              <w:t>Физическая культура</w:t>
            </w:r>
          </w:p>
        </w:tc>
        <w:tc>
          <w:tcPr>
            <w:tcW w:w="1134" w:type="dxa"/>
          </w:tcPr>
          <w:p w:rsidR="002E6D52" w:rsidRPr="003F3748" w:rsidRDefault="002E6D52" w:rsidP="00C13CF6">
            <w:pPr>
              <w:pStyle w:val="af9"/>
              <w:snapToGrid w:val="0"/>
              <w:jc w:val="center"/>
              <w:rPr>
                <w:color w:val="000000"/>
              </w:rPr>
            </w:pPr>
            <w:r w:rsidRPr="003F3748">
              <w:rPr>
                <w:color w:val="000000"/>
              </w:rPr>
              <w:t>3</w:t>
            </w:r>
          </w:p>
        </w:tc>
        <w:tc>
          <w:tcPr>
            <w:tcW w:w="1134" w:type="dxa"/>
          </w:tcPr>
          <w:p w:rsidR="002E6D52" w:rsidRPr="003F3748" w:rsidRDefault="002E6D52" w:rsidP="00C13CF6">
            <w:pPr>
              <w:pStyle w:val="af9"/>
              <w:snapToGrid w:val="0"/>
              <w:jc w:val="center"/>
              <w:rPr>
                <w:color w:val="000000"/>
              </w:rPr>
            </w:pPr>
            <w:r w:rsidRPr="003F3748">
              <w:rPr>
                <w:color w:val="000000"/>
              </w:rPr>
              <w:t>3</w:t>
            </w:r>
          </w:p>
        </w:tc>
        <w:tc>
          <w:tcPr>
            <w:tcW w:w="1134" w:type="dxa"/>
          </w:tcPr>
          <w:p w:rsidR="002E6D52" w:rsidRPr="003F3748" w:rsidRDefault="002E6D52" w:rsidP="00C13CF6">
            <w:pPr>
              <w:pStyle w:val="af9"/>
              <w:snapToGrid w:val="0"/>
              <w:jc w:val="center"/>
              <w:rPr>
                <w:color w:val="000000"/>
              </w:rPr>
            </w:pPr>
            <w:r w:rsidRPr="003F3748">
              <w:rPr>
                <w:color w:val="000000"/>
              </w:rPr>
              <w:t>3</w:t>
            </w:r>
          </w:p>
        </w:tc>
        <w:tc>
          <w:tcPr>
            <w:tcW w:w="1107" w:type="dxa"/>
          </w:tcPr>
          <w:p w:rsidR="002E6D52" w:rsidRPr="003F3748" w:rsidRDefault="002E6D52" w:rsidP="00C13CF6">
            <w:pPr>
              <w:pStyle w:val="af9"/>
              <w:snapToGrid w:val="0"/>
              <w:jc w:val="center"/>
              <w:rPr>
                <w:color w:val="000000"/>
              </w:rPr>
            </w:pPr>
            <w:r w:rsidRPr="003F3748">
              <w:rPr>
                <w:color w:val="000000"/>
              </w:rPr>
              <w:t>3</w:t>
            </w:r>
          </w:p>
        </w:tc>
      </w:tr>
      <w:tr w:rsidR="002E6D52" w:rsidTr="00911B37">
        <w:trPr>
          <w:trHeight w:val="270"/>
        </w:trPr>
        <w:tc>
          <w:tcPr>
            <w:tcW w:w="5459" w:type="dxa"/>
            <w:gridSpan w:val="2"/>
          </w:tcPr>
          <w:p w:rsidR="002E6D52" w:rsidRPr="00911B37" w:rsidRDefault="002E6D52" w:rsidP="00911B37">
            <w:pPr>
              <w:snapToGrid w:val="0"/>
              <w:rPr>
                <w:rFonts w:ascii="Times New Roman" w:eastAsia="Times New Roman" w:hAnsi="Times New Roman" w:cs="Times New Roman"/>
                <w:b/>
                <w:sz w:val="24"/>
                <w:szCs w:val="24"/>
              </w:rPr>
            </w:pPr>
            <w:r w:rsidRPr="00911B37">
              <w:rPr>
                <w:rFonts w:ascii="Times New Roman" w:eastAsia="Times New Roman" w:hAnsi="Times New Roman" w:cs="Times New Roman"/>
                <w:b/>
                <w:sz w:val="24"/>
                <w:szCs w:val="24"/>
              </w:rPr>
              <w:t>Итого</w:t>
            </w:r>
          </w:p>
        </w:tc>
        <w:tc>
          <w:tcPr>
            <w:tcW w:w="1134" w:type="dxa"/>
          </w:tcPr>
          <w:p w:rsidR="002E6D52" w:rsidRPr="003F3748" w:rsidRDefault="002E6D52" w:rsidP="00911B37">
            <w:pPr>
              <w:pStyle w:val="af9"/>
              <w:snapToGrid w:val="0"/>
              <w:jc w:val="center"/>
              <w:rPr>
                <w:color w:val="000000"/>
              </w:rPr>
            </w:pPr>
            <w:r w:rsidRPr="003F3748">
              <w:rPr>
                <w:color w:val="000000"/>
              </w:rPr>
              <w:t>20</w:t>
            </w:r>
          </w:p>
        </w:tc>
        <w:tc>
          <w:tcPr>
            <w:tcW w:w="1134" w:type="dxa"/>
          </w:tcPr>
          <w:p w:rsidR="002E6D52" w:rsidRPr="003F3748" w:rsidRDefault="002E6D52" w:rsidP="00911B37">
            <w:pPr>
              <w:pStyle w:val="af9"/>
              <w:snapToGrid w:val="0"/>
              <w:jc w:val="center"/>
              <w:rPr>
                <w:color w:val="000000"/>
              </w:rPr>
            </w:pPr>
            <w:r w:rsidRPr="003F3748">
              <w:rPr>
                <w:color w:val="000000"/>
              </w:rPr>
              <w:t>22</w:t>
            </w:r>
          </w:p>
        </w:tc>
        <w:tc>
          <w:tcPr>
            <w:tcW w:w="1134" w:type="dxa"/>
          </w:tcPr>
          <w:p w:rsidR="002E6D52" w:rsidRPr="003F3748" w:rsidRDefault="002E6D52" w:rsidP="00911B37">
            <w:pPr>
              <w:pStyle w:val="af9"/>
              <w:snapToGrid w:val="0"/>
              <w:jc w:val="center"/>
              <w:rPr>
                <w:color w:val="000000"/>
              </w:rPr>
            </w:pPr>
            <w:r w:rsidRPr="003F3748">
              <w:rPr>
                <w:color w:val="000000"/>
              </w:rPr>
              <w:t>22</w:t>
            </w:r>
          </w:p>
        </w:tc>
        <w:tc>
          <w:tcPr>
            <w:tcW w:w="1107" w:type="dxa"/>
          </w:tcPr>
          <w:p w:rsidR="002E6D52" w:rsidRPr="003F3748" w:rsidRDefault="002E6D52" w:rsidP="00911B37">
            <w:pPr>
              <w:pStyle w:val="af9"/>
              <w:snapToGrid w:val="0"/>
              <w:jc w:val="center"/>
              <w:rPr>
                <w:color w:val="000000"/>
              </w:rPr>
            </w:pPr>
            <w:r w:rsidRPr="003F3748">
              <w:rPr>
                <w:color w:val="000000"/>
              </w:rPr>
              <w:t>22</w:t>
            </w:r>
          </w:p>
        </w:tc>
      </w:tr>
      <w:tr w:rsidR="00911B37" w:rsidTr="00911B37">
        <w:trPr>
          <w:trHeight w:val="270"/>
        </w:trPr>
        <w:tc>
          <w:tcPr>
            <w:tcW w:w="2732" w:type="dxa"/>
          </w:tcPr>
          <w:p w:rsidR="00911B37" w:rsidRPr="00911B37" w:rsidRDefault="00911B37" w:rsidP="00C13CF6">
            <w:pPr>
              <w:snapToGrid w:val="0"/>
              <w:rPr>
                <w:rFonts w:ascii="Times New Roman" w:eastAsia="Times New Roman" w:hAnsi="Times New Roman" w:cs="Times New Roman"/>
                <w:b/>
                <w:sz w:val="24"/>
                <w:szCs w:val="24"/>
              </w:rPr>
            </w:pPr>
            <w:r w:rsidRPr="00911B37">
              <w:rPr>
                <w:rFonts w:ascii="Times New Roman" w:hAnsi="Times New Roman" w:cs="Times New Roman"/>
                <w:b/>
                <w:bCs/>
                <w:sz w:val="24"/>
                <w:szCs w:val="24"/>
              </w:rPr>
              <w:t>Часть, формируемая участниками образовательных отношений</w:t>
            </w:r>
          </w:p>
        </w:tc>
        <w:tc>
          <w:tcPr>
            <w:tcW w:w="2727" w:type="dxa"/>
          </w:tcPr>
          <w:p w:rsidR="00911B37" w:rsidRPr="003F3748" w:rsidRDefault="00911B37" w:rsidP="00911B37">
            <w:pPr>
              <w:pStyle w:val="af9"/>
              <w:snapToGrid w:val="0"/>
              <w:jc w:val="center"/>
            </w:pPr>
            <w:r w:rsidRPr="003F3748">
              <w:rPr>
                <w:shd w:val="clear" w:color="auto" w:fill="FFFFFF"/>
              </w:rPr>
              <w:t>Русский язык</w:t>
            </w:r>
          </w:p>
        </w:tc>
        <w:tc>
          <w:tcPr>
            <w:tcW w:w="1134" w:type="dxa"/>
          </w:tcPr>
          <w:p w:rsidR="00911B37" w:rsidRPr="003F3748" w:rsidRDefault="00911B37" w:rsidP="00911B37">
            <w:pPr>
              <w:pStyle w:val="af9"/>
              <w:snapToGrid w:val="0"/>
              <w:jc w:val="center"/>
            </w:pPr>
            <w:r w:rsidRPr="003F3748">
              <w:t>1</w:t>
            </w:r>
          </w:p>
        </w:tc>
        <w:tc>
          <w:tcPr>
            <w:tcW w:w="1134" w:type="dxa"/>
          </w:tcPr>
          <w:p w:rsidR="00911B37" w:rsidRPr="003F3748" w:rsidRDefault="00911B37" w:rsidP="00911B37">
            <w:pPr>
              <w:pStyle w:val="af9"/>
              <w:snapToGrid w:val="0"/>
              <w:jc w:val="center"/>
            </w:pPr>
            <w:r w:rsidRPr="003F3748">
              <w:t>1</w:t>
            </w:r>
          </w:p>
        </w:tc>
        <w:tc>
          <w:tcPr>
            <w:tcW w:w="1134" w:type="dxa"/>
          </w:tcPr>
          <w:p w:rsidR="00911B37" w:rsidRPr="003F3748" w:rsidRDefault="00911B37" w:rsidP="00911B37">
            <w:pPr>
              <w:pStyle w:val="af9"/>
              <w:snapToGrid w:val="0"/>
              <w:jc w:val="center"/>
            </w:pPr>
            <w:r w:rsidRPr="003F3748">
              <w:t>1</w:t>
            </w:r>
          </w:p>
        </w:tc>
        <w:tc>
          <w:tcPr>
            <w:tcW w:w="1107" w:type="dxa"/>
          </w:tcPr>
          <w:p w:rsidR="00911B37" w:rsidRPr="003F3748" w:rsidRDefault="00911B37" w:rsidP="00911B37">
            <w:pPr>
              <w:pStyle w:val="af9"/>
              <w:snapToGrid w:val="0"/>
              <w:jc w:val="center"/>
            </w:pPr>
            <w:r w:rsidRPr="003F3748">
              <w:t>1</w:t>
            </w:r>
          </w:p>
        </w:tc>
      </w:tr>
      <w:tr w:rsidR="00911B37" w:rsidTr="00911B37">
        <w:trPr>
          <w:trHeight w:val="266"/>
        </w:trPr>
        <w:tc>
          <w:tcPr>
            <w:tcW w:w="5459" w:type="dxa"/>
            <w:gridSpan w:val="2"/>
          </w:tcPr>
          <w:p w:rsidR="00911B37" w:rsidRPr="003F3748" w:rsidRDefault="00911B37" w:rsidP="00911B37">
            <w:pPr>
              <w:pStyle w:val="af9"/>
              <w:snapToGrid w:val="0"/>
            </w:pPr>
            <w:r w:rsidRPr="003F3748">
              <w:t>Максимально допустимая недельная нагрузка</w:t>
            </w:r>
          </w:p>
        </w:tc>
        <w:tc>
          <w:tcPr>
            <w:tcW w:w="1134" w:type="dxa"/>
          </w:tcPr>
          <w:p w:rsidR="00911B37" w:rsidRPr="003F3748" w:rsidRDefault="00911B37" w:rsidP="00911B37">
            <w:pPr>
              <w:pStyle w:val="af9"/>
              <w:snapToGrid w:val="0"/>
              <w:jc w:val="center"/>
            </w:pPr>
            <w:r w:rsidRPr="003F3748">
              <w:t>21</w:t>
            </w:r>
          </w:p>
        </w:tc>
        <w:tc>
          <w:tcPr>
            <w:tcW w:w="1134" w:type="dxa"/>
          </w:tcPr>
          <w:p w:rsidR="00911B37" w:rsidRPr="003F3748" w:rsidRDefault="00911B37" w:rsidP="00911B37">
            <w:pPr>
              <w:pStyle w:val="af9"/>
              <w:snapToGrid w:val="0"/>
              <w:jc w:val="center"/>
            </w:pPr>
            <w:r w:rsidRPr="003F3748">
              <w:t>23</w:t>
            </w:r>
          </w:p>
        </w:tc>
        <w:tc>
          <w:tcPr>
            <w:tcW w:w="1134" w:type="dxa"/>
          </w:tcPr>
          <w:p w:rsidR="00911B37" w:rsidRPr="003F3748" w:rsidRDefault="00911B37" w:rsidP="00911B37">
            <w:pPr>
              <w:pStyle w:val="af9"/>
              <w:snapToGrid w:val="0"/>
              <w:jc w:val="center"/>
            </w:pPr>
            <w:r w:rsidRPr="003F3748">
              <w:rPr>
                <w:lang w:val="en-US"/>
              </w:rPr>
              <w:t>2</w:t>
            </w:r>
            <w:r w:rsidRPr="003F3748">
              <w:t>3</w:t>
            </w:r>
          </w:p>
        </w:tc>
        <w:tc>
          <w:tcPr>
            <w:tcW w:w="1107" w:type="dxa"/>
          </w:tcPr>
          <w:p w:rsidR="00911B37" w:rsidRPr="003F3748" w:rsidRDefault="00911B37" w:rsidP="00911B37">
            <w:pPr>
              <w:pStyle w:val="af9"/>
              <w:snapToGrid w:val="0"/>
              <w:jc w:val="center"/>
            </w:pPr>
            <w:r w:rsidRPr="003F3748">
              <w:t>23</w:t>
            </w:r>
          </w:p>
        </w:tc>
      </w:tr>
      <w:tr w:rsidR="00911B37" w:rsidTr="00911B37">
        <w:trPr>
          <w:trHeight w:val="284"/>
        </w:trPr>
        <w:tc>
          <w:tcPr>
            <w:tcW w:w="5459" w:type="dxa"/>
            <w:gridSpan w:val="2"/>
          </w:tcPr>
          <w:p w:rsidR="00911B37" w:rsidRPr="003F3748" w:rsidRDefault="00911B37" w:rsidP="00911B37">
            <w:pPr>
              <w:pStyle w:val="af9"/>
              <w:snapToGrid w:val="0"/>
            </w:pPr>
            <w:r>
              <w:t>Внеурочная деятельность</w:t>
            </w:r>
          </w:p>
        </w:tc>
        <w:tc>
          <w:tcPr>
            <w:tcW w:w="1134" w:type="dxa"/>
          </w:tcPr>
          <w:p w:rsidR="00911B37" w:rsidRPr="003F3748" w:rsidRDefault="00911B37" w:rsidP="00911B37">
            <w:pPr>
              <w:pStyle w:val="af9"/>
              <w:snapToGrid w:val="0"/>
              <w:jc w:val="center"/>
            </w:pPr>
            <w:r>
              <w:t>10</w:t>
            </w:r>
          </w:p>
        </w:tc>
        <w:tc>
          <w:tcPr>
            <w:tcW w:w="1134" w:type="dxa"/>
          </w:tcPr>
          <w:p w:rsidR="00911B37" w:rsidRPr="003F3748" w:rsidRDefault="00911B37" w:rsidP="00911B37">
            <w:pPr>
              <w:pStyle w:val="af9"/>
              <w:snapToGrid w:val="0"/>
              <w:jc w:val="center"/>
            </w:pPr>
            <w:r>
              <w:t>10</w:t>
            </w:r>
          </w:p>
        </w:tc>
        <w:tc>
          <w:tcPr>
            <w:tcW w:w="1134" w:type="dxa"/>
          </w:tcPr>
          <w:p w:rsidR="00911B37" w:rsidRPr="00911B37" w:rsidRDefault="00911B37" w:rsidP="00911B37">
            <w:pPr>
              <w:pStyle w:val="af9"/>
              <w:snapToGrid w:val="0"/>
              <w:jc w:val="center"/>
            </w:pPr>
            <w:r>
              <w:t>10</w:t>
            </w:r>
          </w:p>
        </w:tc>
        <w:tc>
          <w:tcPr>
            <w:tcW w:w="1107" w:type="dxa"/>
          </w:tcPr>
          <w:p w:rsidR="00911B37" w:rsidRPr="003F3748" w:rsidRDefault="00911B37" w:rsidP="00911B37">
            <w:pPr>
              <w:pStyle w:val="af9"/>
              <w:snapToGrid w:val="0"/>
              <w:jc w:val="center"/>
            </w:pPr>
            <w:r>
              <w:t>10</w:t>
            </w:r>
          </w:p>
        </w:tc>
      </w:tr>
      <w:tr w:rsidR="00911B37" w:rsidTr="00911B37">
        <w:trPr>
          <w:trHeight w:val="260"/>
        </w:trPr>
        <w:tc>
          <w:tcPr>
            <w:tcW w:w="5459" w:type="dxa"/>
            <w:gridSpan w:val="2"/>
          </w:tcPr>
          <w:p w:rsidR="00911B37" w:rsidRDefault="00911B37" w:rsidP="00911B37">
            <w:pPr>
              <w:pStyle w:val="af9"/>
              <w:snapToGrid w:val="0"/>
            </w:pPr>
            <w:r w:rsidRPr="000E00A3">
              <w:rPr>
                <w:b/>
                <w:bCs/>
              </w:rPr>
              <w:t xml:space="preserve">Коррекционно-развивающие занятия:  </w:t>
            </w:r>
          </w:p>
        </w:tc>
        <w:tc>
          <w:tcPr>
            <w:tcW w:w="1134" w:type="dxa"/>
          </w:tcPr>
          <w:p w:rsidR="00911B37" w:rsidRDefault="00911B37" w:rsidP="00911B37">
            <w:pPr>
              <w:pStyle w:val="af9"/>
              <w:snapToGrid w:val="0"/>
              <w:jc w:val="center"/>
            </w:pPr>
            <w:r>
              <w:t>6</w:t>
            </w:r>
          </w:p>
        </w:tc>
        <w:tc>
          <w:tcPr>
            <w:tcW w:w="1134" w:type="dxa"/>
          </w:tcPr>
          <w:p w:rsidR="00911B37" w:rsidRDefault="00911B37" w:rsidP="00911B37">
            <w:pPr>
              <w:pStyle w:val="af9"/>
              <w:snapToGrid w:val="0"/>
              <w:jc w:val="center"/>
            </w:pPr>
            <w:r>
              <w:t>6</w:t>
            </w:r>
          </w:p>
        </w:tc>
        <w:tc>
          <w:tcPr>
            <w:tcW w:w="1134" w:type="dxa"/>
          </w:tcPr>
          <w:p w:rsidR="00911B37" w:rsidRDefault="00911B37" w:rsidP="00911B37">
            <w:pPr>
              <w:pStyle w:val="af9"/>
              <w:snapToGrid w:val="0"/>
              <w:jc w:val="center"/>
            </w:pPr>
            <w:r>
              <w:t>6</w:t>
            </w:r>
          </w:p>
        </w:tc>
        <w:tc>
          <w:tcPr>
            <w:tcW w:w="1107" w:type="dxa"/>
          </w:tcPr>
          <w:p w:rsidR="00911B37" w:rsidRDefault="00911B37" w:rsidP="00911B37">
            <w:pPr>
              <w:pStyle w:val="af9"/>
              <w:snapToGrid w:val="0"/>
              <w:jc w:val="center"/>
            </w:pPr>
            <w:r>
              <w:t>6</w:t>
            </w:r>
          </w:p>
        </w:tc>
      </w:tr>
      <w:tr w:rsidR="00911B37" w:rsidTr="00911B37">
        <w:trPr>
          <w:trHeight w:val="260"/>
        </w:trPr>
        <w:tc>
          <w:tcPr>
            <w:tcW w:w="5459" w:type="dxa"/>
            <w:gridSpan w:val="2"/>
          </w:tcPr>
          <w:p w:rsidR="00911B37" w:rsidRPr="00911B37" w:rsidRDefault="00911B37" w:rsidP="00911B37">
            <w:pPr>
              <w:tabs>
                <w:tab w:val="left" w:pos="4500"/>
                <w:tab w:val="left" w:pos="9180"/>
                <w:tab w:val="left" w:pos="9360"/>
              </w:tabs>
              <w:autoSpaceDN w:val="0"/>
              <w:rPr>
                <w:rFonts w:ascii="Times New Roman" w:hAnsi="Times New Roman" w:cs="Times New Roman"/>
                <w:bCs/>
                <w:color w:val="auto"/>
                <w:sz w:val="24"/>
                <w:szCs w:val="24"/>
              </w:rPr>
            </w:pPr>
            <w:r w:rsidRPr="00911B37">
              <w:rPr>
                <w:rFonts w:ascii="Times New Roman" w:hAnsi="Times New Roman" w:cs="Times New Roman"/>
                <w:bCs/>
                <w:color w:val="auto"/>
                <w:sz w:val="24"/>
                <w:szCs w:val="24"/>
              </w:rPr>
              <w:t>Логопедические занятия</w:t>
            </w:r>
          </w:p>
        </w:tc>
        <w:tc>
          <w:tcPr>
            <w:tcW w:w="1134" w:type="dxa"/>
            <w:vAlign w:val="center"/>
          </w:tcPr>
          <w:p w:rsidR="00911B37" w:rsidRPr="00A55D7F" w:rsidRDefault="00911B37" w:rsidP="00911B37">
            <w:pPr>
              <w:tabs>
                <w:tab w:val="left" w:pos="4500"/>
                <w:tab w:val="left" w:pos="9180"/>
                <w:tab w:val="left" w:pos="9360"/>
              </w:tabs>
              <w:jc w:val="center"/>
              <w:rPr>
                <w:rFonts w:ascii="Times New Roman" w:hAnsi="Times New Roman" w:cs="Times New Roman"/>
                <w:bCs/>
                <w:sz w:val="24"/>
                <w:szCs w:val="24"/>
              </w:rPr>
            </w:pPr>
            <w:r w:rsidRPr="00A55D7F">
              <w:rPr>
                <w:rFonts w:ascii="Times New Roman" w:hAnsi="Times New Roman" w:cs="Times New Roman"/>
                <w:bCs/>
                <w:sz w:val="24"/>
                <w:szCs w:val="24"/>
              </w:rPr>
              <w:t>3</w:t>
            </w:r>
          </w:p>
        </w:tc>
        <w:tc>
          <w:tcPr>
            <w:tcW w:w="1134" w:type="dxa"/>
            <w:vAlign w:val="center"/>
          </w:tcPr>
          <w:p w:rsidR="00911B37" w:rsidRPr="00A55D7F" w:rsidRDefault="00911B37" w:rsidP="00911B37">
            <w:pPr>
              <w:tabs>
                <w:tab w:val="left" w:pos="4500"/>
                <w:tab w:val="left" w:pos="9180"/>
                <w:tab w:val="left" w:pos="9360"/>
              </w:tabs>
              <w:jc w:val="center"/>
              <w:rPr>
                <w:rFonts w:ascii="Times New Roman" w:hAnsi="Times New Roman" w:cs="Times New Roman"/>
                <w:bCs/>
                <w:sz w:val="24"/>
                <w:szCs w:val="24"/>
              </w:rPr>
            </w:pPr>
            <w:r w:rsidRPr="00A55D7F">
              <w:rPr>
                <w:rFonts w:ascii="Times New Roman" w:hAnsi="Times New Roman" w:cs="Times New Roman"/>
                <w:bCs/>
                <w:sz w:val="24"/>
                <w:szCs w:val="24"/>
              </w:rPr>
              <w:t>2</w:t>
            </w:r>
          </w:p>
        </w:tc>
        <w:tc>
          <w:tcPr>
            <w:tcW w:w="1134" w:type="dxa"/>
            <w:vAlign w:val="center"/>
          </w:tcPr>
          <w:p w:rsidR="00911B37" w:rsidRPr="00A55D7F" w:rsidRDefault="00911B37" w:rsidP="00911B37">
            <w:pPr>
              <w:tabs>
                <w:tab w:val="left" w:pos="4500"/>
                <w:tab w:val="left" w:pos="9180"/>
                <w:tab w:val="left" w:pos="9360"/>
              </w:tabs>
              <w:jc w:val="center"/>
              <w:rPr>
                <w:rFonts w:ascii="Times New Roman" w:hAnsi="Times New Roman" w:cs="Times New Roman"/>
                <w:bCs/>
                <w:sz w:val="24"/>
                <w:szCs w:val="24"/>
              </w:rPr>
            </w:pPr>
            <w:r w:rsidRPr="00A55D7F">
              <w:rPr>
                <w:rFonts w:ascii="Times New Roman" w:hAnsi="Times New Roman" w:cs="Times New Roman"/>
                <w:bCs/>
                <w:sz w:val="24"/>
                <w:szCs w:val="24"/>
              </w:rPr>
              <w:t>2</w:t>
            </w:r>
          </w:p>
        </w:tc>
        <w:tc>
          <w:tcPr>
            <w:tcW w:w="1107" w:type="dxa"/>
            <w:vAlign w:val="center"/>
          </w:tcPr>
          <w:p w:rsidR="00911B37" w:rsidRPr="00A55D7F" w:rsidRDefault="00911B37" w:rsidP="00911B37">
            <w:pPr>
              <w:tabs>
                <w:tab w:val="left" w:pos="4500"/>
                <w:tab w:val="left" w:pos="9180"/>
                <w:tab w:val="left" w:pos="9360"/>
              </w:tabs>
              <w:jc w:val="center"/>
              <w:rPr>
                <w:rFonts w:ascii="Times New Roman" w:hAnsi="Times New Roman" w:cs="Times New Roman"/>
                <w:bCs/>
                <w:sz w:val="24"/>
                <w:szCs w:val="24"/>
              </w:rPr>
            </w:pPr>
            <w:r w:rsidRPr="00A55D7F">
              <w:rPr>
                <w:rFonts w:ascii="Times New Roman" w:hAnsi="Times New Roman" w:cs="Times New Roman"/>
                <w:bCs/>
                <w:sz w:val="24"/>
                <w:szCs w:val="24"/>
              </w:rPr>
              <w:t>2</w:t>
            </w:r>
          </w:p>
        </w:tc>
      </w:tr>
      <w:tr w:rsidR="00911B37" w:rsidTr="00911B37">
        <w:trPr>
          <w:trHeight w:val="263"/>
        </w:trPr>
        <w:tc>
          <w:tcPr>
            <w:tcW w:w="5459" w:type="dxa"/>
            <w:gridSpan w:val="2"/>
          </w:tcPr>
          <w:p w:rsidR="00911B37" w:rsidRPr="00911B37" w:rsidRDefault="00911B37" w:rsidP="00911B37">
            <w:pPr>
              <w:tabs>
                <w:tab w:val="left" w:pos="4500"/>
                <w:tab w:val="left" w:pos="9180"/>
                <w:tab w:val="left" w:pos="9360"/>
              </w:tabs>
              <w:autoSpaceDN w:val="0"/>
              <w:rPr>
                <w:rFonts w:ascii="Times New Roman" w:hAnsi="Times New Roman" w:cs="Times New Roman"/>
                <w:bCs/>
                <w:color w:val="auto"/>
                <w:sz w:val="24"/>
                <w:szCs w:val="24"/>
              </w:rPr>
            </w:pPr>
            <w:r w:rsidRPr="00911B37">
              <w:rPr>
                <w:rFonts w:ascii="Times New Roman" w:hAnsi="Times New Roman" w:cs="Times New Roman"/>
                <w:bCs/>
                <w:color w:val="auto"/>
                <w:sz w:val="24"/>
                <w:szCs w:val="24"/>
              </w:rPr>
              <w:t>Психокоррекционные занятия</w:t>
            </w:r>
          </w:p>
        </w:tc>
        <w:tc>
          <w:tcPr>
            <w:tcW w:w="1134" w:type="dxa"/>
            <w:vAlign w:val="center"/>
          </w:tcPr>
          <w:p w:rsidR="00911B37" w:rsidRPr="00A55D7F" w:rsidRDefault="00911B37" w:rsidP="00911B37">
            <w:pPr>
              <w:tabs>
                <w:tab w:val="left" w:pos="4500"/>
                <w:tab w:val="left" w:pos="9180"/>
                <w:tab w:val="left" w:pos="9360"/>
              </w:tabs>
              <w:jc w:val="center"/>
              <w:rPr>
                <w:rFonts w:ascii="Times New Roman" w:hAnsi="Times New Roman" w:cs="Times New Roman"/>
                <w:bCs/>
                <w:sz w:val="24"/>
                <w:szCs w:val="24"/>
              </w:rPr>
            </w:pPr>
            <w:r w:rsidRPr="00A55D7F">
              <w:rPr>
                <w:rFonts w:ascii="Times New Roman" w:hAnsi="Times New Roman" w:cs="Times New Roman"/>
                <w:bCs/>
                <w:sz w:val="24"/>
                <w:szCs w:val="24"/>
              </w:rPr>
              <w:t>1</w:t>
            </w:r>
          </w:p>
        </w:tc>
        <w:tc>
          <w:tcPr>
            <w:tcW w:w="1134" w:type="dxa"/>
            <w:vAlign w:val="center"/>
          </w:tcPr>
          <w:p w:rsidR="00911B37" w:rsidRPr="00A55D7F" w:rsidRDefault="00911B37" w:rsidP="00911B37">
            <w:pPr>
              <w:tabs>
                <w:tab w:val="left" w:pos="4500"/>
                <w:tab w:val="left" w:pos="9180"/>
                <w:tab w:val="left" w:pos="9360"/>
              </w:tabs>
              <w:jc w:val="center"/>
              <w:rPr>
                <w:rFonts w:ascii="Times New Roman" w:hAnsi="Times New Roman" w:cs="Times New Roman"/>
                <w:bCs/>
                <w:sz w:val="24"/>
                <w:szCs w:val="24"/>
              </w:rPr>
            </w:pPr>
            <w:r w:rsidRPr="00A55D7F">
              <w:rPr>
                <w:rFonts w:ascii="Times New Roman" w:hAnsi="Times New Roman" w:cs="Times New Roman"/>
                <w:bCs/>
                <w:sz w:val="24"/>
                <w:szCs w:val="24"/>
              </w:rPr>
              <w:t>1</w:t>
            </w:r>
          </w:p>
        </w:tc>
        <w:tc>
          <w:tcPr>
            <w:tcW w:w="1134" w:type="dxa"/>
            <w:vAlign w:val="center"/>
          </w:tcPr>
          <w:p w:rsidR="00911B37" w:rsidRPr="00A55D7F" w:rsidRDefault="00911B37" w:rsidP="00911B37">
            <w:pPr>
              <w:tabs>
                <w:tab w:val="left" w:pos="4500"/>
                <w:tab w:val="left" w:pos="9180"/>
                <w:tab w:val="left" w:pos="9360"/>
              </w:tabs>
              <w:jc w:val="center"/>
              <w:rPr>
                <w:rFonts w:ascii="Times New Roman" w:hAnsi="Times New Roman" w:cs="Times New Roman"/>
                <w:bCs/>
                <w:sz w:val="24"/>
                <w:szCs w:val="24"/>
              </w:rPr>
            </w:pPr>
            <w:r w:rsidRPr="00A55D7F">
              <w:rPr>
                <w:rFonts w:ascii="Times New Roman" w:hAnsi="Times New Roman" w:cs="Times New Roman"/>
                <w:bCs/>
                <w:sz w:val="24"/>
                <w:szCs w:val="24"/>
              </w:rPr>
              <w:t>1</w:t>
            </w:r>
          </w:p>
        </w:tc>
        <w:tc>
          <w:tcPr>
            <w:tcW w:w="1107" w:type="dxa"/>
            <w:vAlign w:val="center"/>
          </w:tcPr>
          <w:p w:rsidR="00911B37" w:rsidRPr="00A55D7F" w:rsidRDefault="00911B37" w:rsidP="00911B37">
            <w:pPr>
              <w:tabs>
                <w:tab w:val="left" w:pos="4500"/>
                <w:tab w:val="left" w:pos="9180"/>
                <w:tab w:val="left" w:pos="9360"/>
              </w:tabs>
              <w:jc w:val="center"/>
              <w:rPr>
                <w:rFonts w:ascii="Times New Roman" w:hAnsi="Times New Roman" w:cs="Times New Roman"/>
                <w:bCs/>
                <w:sz w:val="24"/>
                <w:szCs w:val="24"/>
              </w:rPr>
            </w:pPr>
            <w:r w:rsidRPr="00A55D7F">
              <w:rPr>
                <w:rFonts w:ascii="Times New Roman" w:hAnsi="Times New Roman" w:cs="Times New Roman"/>
                <w:bCs/>
                <w:sz w:val="24"/>
                <w:szCs w:val="24"/>
              </w:rPr>
              <w:t>1</w:t>
            </w:r>
          </w:p>
        </w:tc>
      </w:tr>
      <w:tr w:rsidR="00911B37" w:rsidTr="00911B37">
        <w:trPr>
          <w:trHeight w:val="551"/>
        </w:trPr>
        <w:tc>
          <w:tcPr>
            <w:tcW w:w="5459" w:type="dxa"/>
            <w:gridSpan w:val="2"/>
          </w:tcPr>
          <w:p w:rsidR="00911B37" w:rsidRPr="00911B37" w:rsidRDefault="00911B37" w:rsidP="00911B37">
            <w:pPr>
              <w:tabs>
                <w:tab w:val="left" w:pos="4500"/>
                <w:tab w:val="left" w:pos="9180"/>
                <w:tab w:val="left" w:pos="9360"/>
              </w:tabs>
              <w:autoSpaceDN w:val="0"/>
              <w:rPr>
                <w:rFonts w:ascii="Times New Roman" w:hAnsi="Times New Roman" w:cs="Times New Roman"/>
                <w:bCs/>
                <w:color w:val="auto"/>
                <w:sz w:val="24"/>
                <w:szCs w:val="24"/>
              </w:rPr>
            </w:pPr>
            <w:r w:rsidRPr="00911B37">
              <w:rPr>
                <w:rFonts w:ascii="Times New Roman" w:hAnsi="Times New Roman" w:cs="Times New Roman"/>
                <w:bCs/>
                <w:color w:val="auto"/>
                <w:sz w:val="24"/>
                <w:szCs w:val="24"/>
              </w:rPr>
              <w:t xml:space="preserve">Коррекционно-развивающие занятия (занятия с дефектологом) </w:t>
            </w:r>
          </w:p>
        </w:tc>
        <w:tc>
          <w:tcPr>
            <w:tcW w:w="1134" w:type="dxa"/>
            <w:vAlign w:val="center"/>
          </w:tcPr>
          <w:p w:rsidR="00911B37" w:rsidRPr="00A55D7F" w:rsidRDefault="00911B37" w:rsidP="00911B37">
            <w:pPr>
              <w:tabs>
                <w:tab w:val="left" w:pos="4500"/>
                <w:tab w:val="left" w:pos="9180"/>
                <w:tab w:val="left" w:pos="9360"/>
              </w:tabs>
              <w:jc w:val="center"/>
              <w:rPr>
                <w:rFonts w:ascii="Times New Roman" w:hAnsi="Times New Roman" w:cs="Times New Roman"/>
                <w:bCs/>
                <w:sz w:val="24"/>
                <w:szCs w:val="24"/>
              </w:rPr>
            </w:pPr>
            <w:r w:rsidRPr="00A55D7F">
              <w:rPr>
                <w:rFonts w:ascii="Times New Roman" w:hAnsi="Times New Roman" w:cs="Times New Roman"/>
                <w:bCs/>
                <w:sz w:val="24"/>
                <w:szCs w:val="24"/>
              </w:rPr>
              <w:t>1</w:t>
            </w:r>
          </w:p>
        </w:tc>
        <w:tc>
          <w:tcPr>
            <w:tcW w:w="1134" w:type="dxa"/>
            <w:vAlign w:val="center"/>
          </w:tcPr>
          <w:p w:rsidR="00911B37" w:rsidRPr="00A55D7F" w:rsidRDefault="00911B37" w:rsidP="00911B37">
            <w:pPr>
              <w:tabs>
                <w:tab w:val="left" w:pos="4500"/>
                <w:tab w:val="left" w:pos="9180"/>
                <w:tab w:val="left" w:pos="9360"/>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1134" w:type="dxa"/>
            <w:vAlign w:val="center"/>
          </w:tcPr>
          <w:p w:rsidR="00911B37" w:rsidRPr="00A55D7F" w:rsidRDefault="00911B37" w:rsidP="00911B37">
            <w:pPr>
              <w:tabs>
                <w:tab w:val="left" w:pos="4500"/>
                <w:tab w:val="left" w:pos="9180"/>
                <w:tab w:val="left" w:pos="9360"/>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1107" w:type="dxa"/>
            <w:vAlign w:val="center"/>
          </w:tcPr>
          <w:p w:rsidR="00911B37" w:rsidRPr="00A55D7F" w:rsidRDefault="00911B37" w:rsidP="00911B37">
            <w:pPr>
              <w:tabs>
                <w:tab w:val="left" w:pos="4500"/>
                <w:tab w:val="left" w:pos="9180"/>
                <w:tab w:val="left" w:pos="9360"/>
              </w:tabs>
              <w:jc w:val="center"/>
              <w:rPr>
                <w:rFonts w:ascii="Times New Roman" w:hAnsi="Times New Roman" w:cs="Times New Roman"/>
                <w:bCs/>
                <w:sz w:val="24"/>
                <w:szCs w:val="24"/>
              </w:rPr>
            </w:pPr>
            <w:r>
              <w:rPr>
                <w:rFonts w:ascii="Times New Roman" w:hAnsi="Times New Roman" w:cs="Times New Roman"/>
                <w:bCs/>
                <w:sz w:val="24"/>
                <w:szCs w:val="24"/>
              </w:rPr>
              <w:t>2</w:t>
            </w:r>
          </w:p>
        </w:tc>
      </w:tr>
      <w:tr w:rsidR="00911B37" w:rsidTr="00911B37">
        <w:trPr>
          <w:trHeight w:val="205"/>
        </w:trPr>
        <w:tc>
          <w:tcPr>
            <w:tcW w:w="5459" w:type="dxa"/>
            <w:gridSpan w:val="2"/>
          </w:tcPr>
          <w:p w:rsidR="00911B37" w:rsidRPr="00911B37" w:rsidRDefault="00911B37" w:rsidP="00911B37">
            <w:pPr>
              <w:tabs>
                <w:tab w:val="left" w:pos="4500"/>
                <w:tab w:val="left" w:pos="9180"/>
                <w:tab w:val="left" w:pos="9360"/>
              </w:tabs>
              <w:autoSpaceDN w:val="0"/>
              <w:rPr>
                <w:rFonts w:ascii="Times New Roman" w:hAnsi="Times New Roman" w:cs="Times New Roman"/>
                <w:bCs/>
                <w:color w:val="auto"/>
                <w:sz w:val="24"/>
                <w:szCs w:val="24"/>
              </w:rPr>
            </w:pPr>
            <w:r w:rsidRPr="00911B37">
              <w:rPr>
                <w:rFonts w:ascii="Times New Roman" w:hAnsi="Times New Roman" w:cs="Times New Roman"/>
                <w:bCs/>
                <w:color w:val="auto"/>
                <w:sz w:val="24"/>
                <w:szCs w:val="24"/>
              </w:rPr>
              <w:t>Другие направления внеурочной деятельности</w:t>
            </w:r>
          </w:p>
        </w:tc>
        <w:tc>
          <w:tcPr>
            <w:tcW w:w="1134" w:type="dxa"/>
            <w:vAlign w:val="center"/>
          </w:tcPr>
          <w:p w:rsidR="00911B37" w:rsidRPr="00A55D7F" w:rsidRDefault="00911B37" w:rsidP="00911B37">
            <w:pPr>
              <w:tabs>
                <w:tab w:val="left" w:pos="4500"/>
                <w:tab w:val="left" w:pos="9180"/>
                <w:tab w:val="left" w:pos="9360"/>
              </w:tabs>
              <w:jc w:val="center"/>
              <w:rPr>
                <w:rFonts w:ascii="Times New Roman" w:hAnsi="Times New Roman" w:cs="Times New Roman"/>
                <w:bCs/>
                <w:sz w:val="24"/>
                <w:szCs w:val="24"/>
              </w:rPr>
            </w:pPr>
            <w:r>
              <w:rPr>
                <w:rFonts w:ascii="Times New Roman" w:hAnsi="Times New Roman" w:cs="Times New Roman"/>
                <w:bCs/>
                <w:sz w:val="24"/>
                <w:szCs w:val="24"/>
              </w:rPr>
              <w:t>4</w:t>
            </w:r>
          </w:p>
        </w:tc>
        <w:tc>
          <w:tcPr>
            <w:tcW w:w="1134" w:type="dxa"/>
            <w:vAlign w:val="center"/>
          </w:tcPr>
          <w:p w:rsidR="00911B37" w:rsidRDefault="00911B37" w:rsidP="00911B37">
            <w:pPr>
              <w:tabs>
                <w:tab w:val="left" w:pos="4500"/>
                <w:tab w:val="left" w:pos="9180"/>
                <w:tab w:val="left" w:pos="9360"/>
              </w:tabs>
              <w:jc w:val="center"/>
              <w:rPr>
                <w:rFonts w:ascii="Times New Roman" w:hAnsi="Times New Roman" w:cs="Times New Roman"/>
                <w:bCs/>
                <w:sz w:val="24"/>
                <w:szCs w:val="24"/>
              </w:rPr>
            </w:pPr>
            <w:r>
              <w:rPr>
                <w:rFonts w:ascii="Times New Roman" w:hAnsi="Times New Roman" w:cs="Times New Roman"/>
                <w:bCs/>
                <w:sz w:val="24"/>
                <w:szCs w:val="24"/>
              </w:rPr>
              <w:t>4</w:t>
            </w:r>
          </w:p>
        </w:tc>
        <w:tc>
          <w:tcPr>
            <w:tcW w:w="1134" w:type="dxa"/>
            <w:vAlign w:val="center"/>
          </w:tcPr>
          <w:p w:rsidR="00911B37" w:rsidRDefault="00911B37" w:rsidP="00911B37">
            <w:pPr>
              <w:tabs>
                <w:tab w:val="left" w:pos="4500"/>
                <w:tab w:val="left" w:pos="9180"/>
                <w:tab w:val="left" w:pos="9360"/>
              </w:tabs>
              <w:jc w:val="center"/>
              <w:rPr>
                <w:rFonts w:ascii="Times New Roman" w:hAnsi="Times New Roman" w:cs="Times New Roman"/>
                <w:bCs/>
                <w:sz w:val="24"/>
                <w:szCs w:val="24"/>
              </w:rPr>
            </w:pPr>
            <w:r>
              <w:rPr>
                <w:rFonts w:ascii="Times New Roman" w:hAnsi="Times New Roman" w:cs="Times New Roman"/>
                <w:bCs/>
                <w:sz w:val="24"/>
                <w:szCs w:val="24"/>
              </w:rPr>
              <w:t>4</w:t>
            </w:r>
          </w:p>
        </w:tc>
        <w:tc>
          <w:tcPr>
            <w:tcW w:w="1107" w:type="dxa"/>
            <w:vAlign w:val="center"/>
          </w:tcPr>
          <w:p w:rsidR="00911B37" w:rsidRDefault="00911B37" w:rsidP="00911B37">
            <w:pPr>
              <w:tabs>
                <w:tab w:val="left" w:pos="4500"/>
                <w:tab w:val="left" w:pos="9180"/>
                <w:tab w:val="left" w:pos="9360"/>
              </w:tabs>
              <w:jc w:val="center"/>
              <w:rPr>
                <w:rFonts w:ascii="Times New Roman" w:hAnsi="Times New Roman" w:cs="Times New Roman"/>
                <w:bCs/>
                <w:sz w:val="24"/>
                <w:szCs w:val="24"/>
              </w:rPr>
            </w:pPr>
            <w:r>
              <w:rPr>
                <w:rFonts w:ascii="Times New Roman" w:hAnsi="Times New Roman" w:cs="Times New Roman"/>
                <w:bCs/>
                <w:sz w:val="24"/>
                <w:szCs w:val="24"/>
              </w:rPr>
              <w:t>4</w:t>
            </w:r>
          </w:p>
        </w:tc>
      </w:tr>
    </w:tbl>
    <w:p w:rsidR="003F3748" w:rsidRPr="003F3748" w:rsidRDefault="003F3748" w:rsidP="003F3748">
      <w:pPr>
        <w:shd w:val="clear" w:color="auto" w:fill="FFFFFF"/>
        <w:spacing w:after="0" w:line="240" w:lineRule="auto"/>
        <w:jc w:val="center"/>
        <w:rPr>
          <w:rFonts w:ascii="Times New Roman" w:hAnsi="Times New Roman" w:cs="Times New Roman"/>
          <w:sz w:val="24"/>
          <w:szCs w:val="24"/>
        </w:rPr>
      </w:pPr>
      <w:r w:rsidRPr="003F3748">
        <w:rPr>
          <w:rFonts w:ascii="Times New Roman" w:hAnsi="Times New Roman" w:cs="Times New Roman"/>
          <w:b/>
          <w:bCs/>
          <w:sz w:val="24"/>
          <w:szCs w:val="24"/>
        </w:rPr>
        <w:t>Промежуточная аттестация.</w:t>
      </w:r>
    </w:p>
    <w:p w:rsidR="003F3748" w:rsidRPr="003F3748" w:rsidRDefault="003F3748" w:rsidP="003F3748">
      <w:pPr>
        <w:shd w:val="clear" w:color="auto" w:fill="FFFFFF"/>
        <w:spacing w:after="0" w:line="240" w:lineRule="auto"/>
        <w:ind w:right="499" w:firstLine="708"/>
        <w:rPr>
          <w:rFonts w:ascii="Times New Roman" w:hAnsi="Times New Roman" w:cs="Times New Roman"/>
          <w:sz w:val="24"/>
          <w:szCs w:val="24"/>
        </w:rPr>
      </w:pPr>
      <w:r w:rsidRPr="003F3748">
        <w:rPr>
          <w:rFonts w:ascii="Times New Roman" w:hAnsi="Times New Roman" w:cs="Times New Roman"/>
          <w:sz w:val="24"/>
          <w:szCs w:val="24"/>
        </w:rPr>
        <w:t>Промежуточная аттестация обучающихся  организуется и реализуется образовательной организацией. Вопросы промежуточной аттестации регулируются ст. 58 ФЗ «Об образовании в РФ» от 29.12.2012 года № 273-ФЗ, «Положением о системе оценок, формах и порядке проведения текущего контроля   и промежуточной аттестации обучающихся МКОУ Добромысловской СОШ»</w:t>
      </w:r>
    </w:p>
    <w:p w:rsidR="003F3748" w:rsidRPr="003F3748" w:rsidRDefault="003F3748" w:rsidP="003F3748">
      <w:pPr>
        <w:shd w:val="clear" w:color="auto" w:fill="FFFFFF"/>
        <w:spacing w:after="0" w:line="240" w:lineRule="auto"/>
        <w:ind w:right="499" w:firstLine="708"/>
        <w:rPr>
          <w:rFonts w:ascii="Times New Roman" w:hAnsi="Times New Roman" w:cs="Times New Roman"/>
          <w:sz w:val="24"/>
          <w:szCs w:val="24"/>
        </w:rPr>
      </w:pPr>
      <w:r w:rsidRPr="003F3748">
        <w:rPr>
          <w:rFonts w:ascii="Times New Roman" w:hAnsi="Times New Roman" w:cs="Times New Roman"/>
          <w:sz w:val="24"/>
          <w:szCs w:val="24"/>
        </w:rPr>
        <w:t>Промежуточная аттестация учащихся 1 класса в осуществляется качественно, без фиксации их достижений в классных журналах в виде отметок (допустимо указание уровня выполнения: высокий, повышенный, средний (базовый), низкий).</w:t>
      </w:r>
    </w:p>
    <w:p w:rsidR="00AB3312" w:rsidRPr="003F3748" w:rsidRDefault="00AB3312" w:rsidP="00AB3312">
      <w:pPr>
        <w:pStyle w:val="default"/>
        <w:spacing w:before="0" w:beforeAutospacing="0" w:after="0" w:afterAutospacing="0"/>
        <w:jc w:val="both"/>
        <w:rPr>
          <w:b/>
        </w:rPr>
      </w:pPr>
      <w:r w:rsidRPr="003F3748">
        <w:rPr>
          <w:b/>
        </w:rPr>
        <w:t>3.2. Система условий реализации АООП начального общего образования</w:t>
      </w:r>
    </w:p>
    <w:p w:rsidR="004F6445" w:rsidRPr="003F3748" w:rsidRDefault="004F6445" w:rsidP="004F6445">
      <w:pPr>
        <w:autoSpaceDE w:val="0"/>
        <w:autoSpaceDN w:val="0"/>
        <w:adjustRightInd w:val="0"/>
        <w:spacing w:after="0" w:line="240" w:lineRule="auto"/>
        <w:ind w:firstLine="708"/>
        <w:rPr>
          <w:rFonts w:ascii="Times New Roman" w:eastAsia="Calibri" w:hAnsi="Times New Roman" w:cs="Times New Roman"/>
          <w:color w:val="auto"/>
          <w:sz w:val="24"/>
          <w:szCs w:val="24"/>
        </w:rPr>
      </w:pPr>
      <w:r w:rsidRPr="003F3748">
        <w:rPr>
          <w:rFonts w:ascii="Times New Roman" w:eastAsia="Calibri" w:hAnsi="Times New Roman" w:cs="Times New Roman"/>
          <w:color w:val="auto"/>
          <w:sz w:val="24"/>
          <w:szCs w:val="24"/>
        </w:rPr>
        <w:t xml:space="preserve">Требования к условиям получения образования обучающимися с ЗПР определяются ФГОС НОО обучающихся с ОВЗ и представляют собой систему требований к кадровым, финансовым, материально-техническим и иным условиям реализации АООП </w:t>
      </w:r>
      <w:r w:rsidRPr="003F3748">
        <w:rPr>
          <w:rFonts w:ascii="Times New Roman" w:eastAsia="Calibri" w:hAnsi="Times New Roman" w:cs="Times New Roman"/>
          <w:color w:val="auto"/>
          <w:sz w:val="24"/>
          <w:szCs w:val="24"/>
        </w:rPr>
        <w:lastRenderedPageBreak/>
        <w:t>обучающихся с ЗПР и достижения планируемых результатов этой категорией обучающихся. Интегративным результатом реализации указанных требований является создание комфортной коррекционно-развивающей образовательной среды для обучающихся с ЗПР, построенной с учетом их особых образовательных потребностей, которая обеспечивает высокое качество образования, его доступность, открытость и привлекательность для обучающихся, их родителей (законных представителей), духовно-нравственное развитие обучающихся, гарантирует охрану и укрепление физического, психического и социального здоровья обучающихся.</w:t>
      </w:r>
    </w:p>
    <w:p w:rsidR="004F6445" w:rsidRDefault="004F6445" w:rsidP="004F6445">
      <w:pPr>
        <w:spacing w:after="0" w:line="240" w:lineRule="auto"/>
        <w:jc w:val="center"/>
        <w:rPr>
          <w:rFonts w:ascii="Times New Roman" w:hAnsi="Times New Roman" w:cs="Times New Roman"/>
          <w:b/>
          <w:color w:val="auto"/>
          <w:sz w:val="24"/>
          <w:szCs w:val="24"/>
        </w:rPr>
      </w:pPr>
      <w:r w:rsidRPr="003F3748">
        <w:rPr>
          <w:rFonts w:ascii="Times New Roman" w:hAnsi="Times New Roman" w:cs="Times New Roman"/>
          <w:b/>
          <w:color w:val="auto"/>
          <w:sz w:val="24"/>
          <w:szCs w:val="24"/>
        </w:rPr>
        <w:t>Кадровые условия</w:t>
      </w:r>
    </w:p>
    <w:p w:rsidR="00C348BD" w:rsidRPr="00C348BD" w:rsidRDefault="00C348BD" w:rsidP="00C348BD">
      <w:pPr>
        <w:widowControl w:val="0"/>
        <w:autoSpaceDE w:val="0"/>
        <w:autoSpaceDN w:val="0"/>
        <w:adjustRightInd w:val="0"/>
        <w:spacing w:after="0" w:line="240" w:lineRule="auto"/>
        <w:ind w:firstLine="708"/>
        <w:rPr>
          <w:rFonts w:ascii="Times New Roman" w:eastAsia="Calibri" w:hAnsi="Times New Roman" w:cs="Times New Roman"/>
          <w:b/>
          <w:bCs/>
          <w:sz w:val="24"/>
          <w:szCs w:val="24"/>
        </w:rPr>
      </w:pPr>
      <w:r w:rsidRPr="00C348BD">
        <w:rPr>
          <w:rFonts w:ascii="Times New Roman" w:eastAsia="Calibri" w:hAnsi="Times New Roman" w:cs="Times New Roman"/>
          <w:sz w:val="24"/>
          <w:szCs w:val="24"/>
        </w:rPr>
        <w:t xml:space="preserve">МКОУ </w:t>
      </w:r>
      <w:r>
        <w:rPr>
          <w:rFonts w:ascii="Times New Roman" w:eastAsia="Calibri" w:hAnsi="Times New Roman" w:cs="Times New Roman"/>
          <w:sz w:val="24"/>
          <w:szCs w:val="24"/>
        </w:rPr>
        <w:t>Добромысловская</w:t>
      </w:r>
      <w:r w:rsidRPr="00C348BD">
        <w:rPr>
          <w:rFonts w:ascii="Times New Roman" w:eastAsia="Calibri" w:hAnsi="Times New Roman" w:cs="Times New Roman"/>
          <w:sz w:val="24"/>
          <w:szCs w:val="24"/>
        </w:rPr>
        <w:t xml:space="preserve"> СОШ  располагает необходимым кадровым потенциалом. Педагогический состав начальной школы имеют базовое профессиональное образование и необходимую квалификацию.</w:t>
      </w:r>
      <w:r>
        <w:rPr>
          <w:rFonts w:ascii="Times New Roman" w:eastAsia="Calibri" w:hAnsi="Times New Roman" w:cs="Times New Roman"/>
          <w:b/>
          <w:bCs/>
          <w:sz w:val="24"/>
          <w:szCs w:val="24"/>
        </w:rPr>
        <w:t xml:space="preserve"> </w:t>
      </w:r>
      <w:r w:rsidRPr="00C348BD">
        <w:rPr>
          <w:rFonts w:ascii="Times New Roman" w:eastAsia="Calibri" w:hAnsi="Times New Roman" w:cs="Times New Roman"/>
          <w:sz w:val="24"/>
          <w:szCs w:val="24"/>
        </w:rPr>
        <w:t>В его компетентность входит осуществление обучения и воспитания младших школьников, использование современных образовательных</w:t>
      </w:r>
      <w:r>
        <w:rPr>
          <w:rFonts w:ascii="Times New Roman" w:eastAsia="Calibri" w:hAnsi="Times New Roman" w:cs="Times New Roman"/>
          <w:sz w:val="24"/>
          <w:szCs w:val="24"/>
        </w:rPr>
        <w:t xml:space="preserve"> </w:t>
      </w:r>
      <w:r w:rsidRPr="00C348BD">
        <w:rPr>
          <w:rFonts w:ascii="Times New Roman" w:eastAsia="Calibri" w:hAnsi="Times New Roman" w:cs="Times New Roman"/>
          <w:sz w:val="24"/>
          <w:szCs w:val="24"/>
        </w:rPr>
        <w:t>технологи</w:t>
      </w:r>
      <w:r>
        <w:rPr>
          <w:rFonts w:ascii="Times New Roman" w:eastAsia="Calibri" w:hAnsi="Times New Roman" w:cs="Times New Roman"/>
          <w:sz w:val="24"/>
          <w:szCs w:val="24"/>
        </w:rPr>
        <w:t>й</w:t>
      </w:r>
      <w:r w:rsidRPr="00C348BD">
        <w:rPr>
          <w:rFonts w:ascii="Times New Roman" w:eastAsia="Calibri" w:hAnsi="Times New Roman" w:cs="Times New Roman"/>
          <w:sz w:val="24"/>
          <w:szCs w:val="24"/>
        </w:rPr>
        <w:t>, постоянно развиваться в профессиональном отношении.</w:t>
      </w:r>
    </w:p>
    <w:p w:rsidR="00C348BD" w:rsidRPr="00C348BD" w:rsidRDefault="00C348BD" w:rsidP="00C348BD">
      <w:pPr>
        <w:widowControl w:val="0"/>
        <w:autoSpaceDE w:val="0"/>
        <w:autoSpaceDN w:val="0"/>
        <w:adjustRightInd w:val="0"/>
        <w:spacing w:after="0" w:line="240" w:lineRule="auto"/>
        <w:rPr>
          <w:rFonts w:ascii="Times New Roman" w:hAnsi="Times New Roman" w:cs="Times New Roman"/>
          <w:b/>
          <w:bCs/>
          <w:sz w:val="24"/>
          <w:szCs w:val="24"/>
        </w:rPr>
      </w:pPr>
      <w:r w:rsidRPr="00C348BD">
        <w:rPr>
          <w:rFonts w:ascii="Times New Roman" w:hAnsi="Times New Roman" w:cs="Times New Roman"/>
          <w:b/>
          <w:bCs/>
          <w:sz w:val="24"/>
          <w:szCs w:val="24"/>
        </w:rPr>
        <w:t xml:space="preserve">Реализацию </w:t>
      </w:r>
      <w:r w:rsidRPr="00C348BD">
        <w:rPr>
          <w:rFonts w:ascii="Times New Roman" w:eastAsia="Times New Roman CYR" w:hAnsi="Times New Roman" w:cs="Times New Roman"/>
          <w:b/>
          <w:sz w:val="24"/>
          <w:szCs w:val="24"/>
        </w:rPr>
        <w:t xml:space="preserve">АООП НОО обучающихся с ЗПР </w:t>
      </w:r>
      <w:r w:rsidRPr="00C348BD">
        <w:rPr>
          <w:rFonts w:ascii="Times New Roman" w:hAnsi="Times New Roman" w:cs="Times New Roman"/>
          <w:b/>
          <w:bCs/>
          <w:sz w:val="24"/>
          <w:szCs w:val="24"/>
        </w:rPr>
        <w:t>обеспечивают</w:t>
      </w:r>
      <w:r>
        <w:rPr>
          <w:rFonts w:ascii="Times New Roman" w:hAnsi="Times New Roman" w:cs="Times New Roman"/>
          <w:b/>
          <w:bCs/>
          <w:sz w:val="24"/>
          <w:szCs w:val="24"/>
        </w:rPr>
        <w:t>:</w:t>
      </w:r>
    </w:p>
    <w:tbl>
      <w:tblPr>
        <w:tblpPr w:leftFromText="180" w:rightFromText="180" w:vertAnchor="text" w:horzAnchor="margin" w:tblpXSpec="center" w:tblpY="167"/>
        <w:tblW w:w="9815" w:type="dxa"/>
        <w:tblLayout w:type="fixed"/>
        <w:tblLook w:val="01E0"/>
      </w:tblPr>
      <w:tblGrid>
        <w:gridCol w:w="2126"/>
        <w:gridCol w:w="7689"/>
      </w:tblGrid>
      <w:tr w:rsidR="00C348BD" w:rsidRPr="00C348BD" w:rsidTr="00C348BD">
        <w:trPr>
          <w:trHeight w:val="509"/>
        </w:trPr>
        <w:tc>
          <w:tcPr>
            <w:tcW w:w="2126" w:type="dxa"/>
            <w:vMerge w:val="restart"/>
            <w:tcBorders>
              <w:top w:val="single" w:sz="4" w:space="0" w:color="auto"/>
              <w:left w:val="single" w:sz="4" w:space="0" w:color="auto"/>
              <w:bottom w:val="single" w:sz="4" w:space="0" w:color="auto"/>
              <w:right w:val="single" w:sz="4" w:space="0" w:color="auto"/>
            </w:tcBorders>
            <w:vAlign w:val="center"/>
          </w:tcPr>
          <w:p w:rsidR="00C348BD" w:rsidRPr="00C348BD" w:rsidRDefault="00C348BD" w:rsidP="00C348BD">
            <w:pPr>
              <w:widowControl w:val="0"/>
              <w:tabs>
                <w:tab w:val="left" w:pos="708"/>
              </w:tabs>
              <w:autoSpaceDE w:val="0"/>
              <w:autoSpaceDN w:val="0"/>
              <w:adjustRightInd w:val="0"/>
              <w:spacing w:after="0" w:line="240" w:lineRule="auto"/>
              <w:rPr>
                <w:rFonts w:ascii="Times New Roman" w:eastAsia="Calibri" w:hAnsi="Times New Roman" w:cs="Times New Roman"/>
                <w:b/>
                <w:sz w:val="24"/>
                <w:szCs w:val="24"/>
              </w:rPr>
            </w:pPr>
            <w:r w:rsidRPr="00C348BD">
              <w:rPr>
                <w:rFonts w:ascii="Times New Roman" w:eastAsia="Calibri" w:hAnsi="Times New Roman" w:cs="Times New Roman"/>
                <w:b/>
                <w:sz w:val="24"/>
                <w:szCs w:val="24"/>
              </w:rPr>
              <w:t>Должность</w:t>
            </w:r>
          </w:p>
        </w:tc>
        <w:tc>
          <w:tcPr>
            <w:tcW w:w="7689" w:type="dxa"/>
            <w:vMerge w:val="restart"/>
            <w:tcBorders>
              <w:top w:val="single" w:sz="4" w:space="0" w:color="auto"/>
              <w:left w:val="single" w:sz="4" w:space="0" w:color="auto"/>
              <w:bottom w:val="single" w:sz="4" w:space="0" w:color="auto"/>
              <w:right w:val="single" w:sz="4" w:space="0" w:color="auto"/>
            </w:tcBorders>
            <w:vAlign w:val="center"/>
          </w:tcPr>
          <w:p w:rsidR="00C348BD" w:rsidRPr="00C348BD" w:rsidRDefault="00C348BD" w:rsidP="00C348BD">
            <w:pPr>
              <w:widowControl w:val="0"/>
              <w:tabs>
                <w:tab w:val="num" w:pos="0"/>
              </w:tabs>
              <w:autoSpaceDE w:val="0"/>
              <w:autoSpaceDN w:val="0"/>
              <w:adjustRightInd w:val="0"/>
              <w:spacing w:after="0" w:line="240" w:lineRule="auto"/>
              <w:ind w:right="-108"/>
              <w:jc w:val="center"/>
              <w:rPr>
                <w:rFonts w:ascii="Times New Roman" w:eastAsia="Calibri" w:hAnsi="Times New Roman" w:cs="Times New Roman"/>
                <w:b/>
                <w:sz w:val="24"/>
                <w:szCs w:val="24"/>
              </w:rPr>
            </w:pPr>
            <w:r>
              <w:rPr>
                <w:rFonts w:ascii="Times New Roman" w:eastAsia="Calibri" w:hAnsi="Times New Roman" w:cs="Times New Roman"/>
                <w:b/>
                <w:sz w:val="24"/>
                <w:szCs w:val="24"/>
              </w:rPr>
              <w:t>Н</w:t>
            </w:r>
            <w:r w:rsidRPr="00C348BD">
              <w:rPr>
                <w:rFonts w:ascii="Times New Roman" w:eastAsia="Calibri" w:hAnsi="Times New Roman" w:cs="Times New Roman"/>
                <w:b/>
                <w:sz w:val="24"/>
                <w:szCs w:val="24"/>
              </w:rPr>
              <w:t>аправление и виды деятельности</w:t>
            </w:r>
          </w:p>
        </w:tc>
      </w:tr>
      <w:tr w:rsidR="00C348BD" w:rsidRPr="00C348BD" w:rsidTr="00C348BD">
        <w:trPr>
          <w:trHeight w:val="276"/>
        </w:trPr>
        <w:tc>
          <w:tcPr>
            <w:tcW w:w="2126" w:type="dxa"/>
            <w:vMerge/>
            <w:tcBorders>
              <w:top w:val="single" w:sz="4" w:space="0" w:color="auto"/>
              <w:left w:val="single" w:sz="4" w:space="0" w:color="auto"/>
              <w:bottom w:val="single" w:sz="4" w:space="0" w:color="auto"/>
              <w:right w:val="single" w:sz="4" w:space="0" w:color="auto"/>
            </w:tcBorders>
            <w:vAlign w:val="center"/>
          </w:tcPr>
          <w:p w:rsidR="00C348BD" w:rsidRPr="00C348BD" w:rsidRDefault="00C348BD" w:rsidP="00C348BD">
            <w:pPr>
              <w:widowControl w:val="0"/>
              <w:autoSpaceDE w:val="0"/>
              <w:autoSpaceDN w:val="0"/>
              <w:adjustRightInd w:val="0"/>
              <w:spacing w:after="0" w:line="240" w:lineRule="auto"/>
              <w:rPr>
                <w:rFonts w:ascii="Times New Roman" w:eastAsia="Calibri" w:hAnsi="Times New Roman" w:cs="Times New Roman"/>
                <w:b/>
                <w:sz w:val="24"/>
                <w:szCs w:val="24"/>
              </w:rPr>
            </w:pPr>
          </w:p>
        </w:tc>
        <w:tc>
          <w:tcPr>
            <w:tcW w:w="7689" w:type="dxa"/>
            <w:vMerge/>
            <w:tcBorders>
              <w:top w:val="single" w:sz="4" w:space="0" w:color="auto"/>
              <w:left w:val="single" w:sz="4" w:space="0" w:color="auto"/>
              <w:bottom w:val="single" w:sz="4" w:space="0" w:color="auto"/>
              <w:right w:val="single" w:sz="4" w:space="0" w:color="auto"/>
            </w:tcBorders>
            <w:vAlign w:val="center"/>
          </w:tcPr>
          <w:p w:rsidR="00C348BD" w:rsidRPr="00C348BD" w:rsidRDefault="00C348BD" w:rsidP="00C348BD">
            <w:pPr>
              <w:widowControl w:val="0"/>
              <w:autoSpaceDE w:val="0"/>
              <w:autoSpaceDN w:val="0"/>
              <w:adjustRightInd w:val="0"/>
              <w:spacing w:after="0" w:line="240" w:lineRule="auto"/>
              <w:rPr>
                <w:rFonts w:ascii="Times New Roman" w:eastAsia="Calibri" w:hAnsi="Times New Roman" w:cs="Times New Roman"/>
                <w:b/>
                <w:sz w:val="24"/>
                <w:szCs w:val="24"/>
              </w:rPr>
            </w:pPr>
          </w:p>
        </w:tc>
      </w:tr>
      <w:tr w:rsidR="00C348BD" w:rsidRPr="00C348BD" w:rsidTr="00C348BD">
        <w:trPr>
          <w:trHeight w:val="229"/>
        </w:trPr>
        <w:tc>
          <w:tcPr>
            <w:tcW w:w="2126" w:type="dxa"/>
            <w:tcBorders>
              <w:top w:val="single" w:sz="4" w:space="0" w:color="auto"/>
              <w:left w:val="single" w:sz="4" w:space="0" w:color="auto"/>
              <w:bottom w:val="single" w:sz="4" w:space="0" w:color="auto"/>
              <w:right w:val="single" w:sz="4" w:space="0" w:color="auto"/>
            </w:tcBorders>
          </w:tcPr>
          <w:p w:rsidR="00C348BD" w:rsidRPr="00C348BD" w:rsidRDefault="00C348BD" w:rsidP="00C348BD">
            <w:pPr>
              <w:widowControl w:val="0"/>
              <w:tabs>
                <w:tab w:val="left" w:pos="708"/>
              </w:tabs>
              <w:autoSpaceDE w:val="0"/>
              <w:autoSpaceDN w:val="0"/>
              <w:adjustRightInd w:val="0"/>
              <w:spacing w:after="0" w:line="240" w:lineRule="auto"/>
              <w:rPr>
                <w:rFonts w:ascii="Times New Roman" w:eastAsia="Calibri" w:hAnsi="Times New Roman" w:cs="Times New Roman"/>
                <w:sz w:val="24"/>
                <w:szCs w:val="24"/>
              </w:rPr>
            </w:pPr>
            <w:r w:rsidRPr="00C348BD">
              <w:rPr>
                <w:rFonts w:ascii="Times New Roman" w:eastAsia="Calibri" w:hAnsi="Times New Roman" w:cs="Times New Roman"/>
                <w:sz w:val="24"/>
                <w:szCs w:val="24"/>
              </w:rPr>
              <w:t>Директор</w:t>
            </w:r>
          </w:p>
        </w:tc>
        <w:tc>
          <w:tcPr>
            <w:tcW w:w="7689" w:type="dxa"/>
            <w:tcBorders>
              <w:top w:val="single" w:sz="4" w:space="0" w:color="auto"/>
              <w:left w:val="single" w:sz="4" w:space="0" w:color="auto"/>
              <w:bottom w:val="single" w:sz="4" w:space="0" w:color="auto"/>
              <w:right w:val="single" w:sz="4" w:space="0" w:color="auto"/>
            </w:tcBorders>
          </w:tcPr>
          <w:p w:rsidR="00C348BD" w:rsidRPr="00C348BD" w:rsidRDefault="00C348BD" w:rsidP="00C348BD">
            <w:pPr>
              <w:widowControl w:val="0"/>
              <w:autoSpaceDE w:val="0"/>
              <w:autoSpaceDN w:val="0"/>
              <w:adjustRightInd w:val="0"/>
              <w:spacing w:after="0" w:line="240" w:lineRule="auto"/>
              <w:rPr>
                <w:rFonts w:ascii="Times New Roman" w:eastAsia="Calibri" w:hAnsi="Times New Roman" w:cs="Times New Roman"/>
                <w:sz w:val="24"/>
                <w:szCs w:val="24"/>
              </w:rPr>
            </w:pPr>
            <w:r w:rsidRPr="00C348BD">
              <w:rPr>
                <w:rFonts w:ascii="Times New Roman" w:eastAsia="Calibri" w:hAnsi="Times New Roman" w:cs="Times New Roman"/>
                <w:sz w:val="24"/>
                <w:szCs w:val="24"/>
              </w:rPr>
              <w:t>Осуществляет руководство</w:t>
            </w:r>
            <w:r>
              <w:rPr>
                <w:rFonts w:ascii="Times New Roman" w:eastAsia="Calibri" w:hAnsi="Times New Roman" w:cs="Times New Roman"/>
                <w:sz w:val="24"/>
                <w:szCs w:val="24"/>
              </w:rPr>
              <w:t>ОО</w:t>
            </w:r>
            <w:r w:rsidRPr="00C348BD">
              <w:rPr>
                <w:rFonts w:ascii="Times New Roman" w:eastAsia="Calibri" w:hAnsi="Times New Roman" w:cs="Times New Roman"/>
                <w:sz w:val="24"/>
                <w:szCs w:val="24"/>
              </w:rPr>
              <w:t>, обеспечивает системную образовательную, административно-хозяйственную работу,  определяет стратегию, цели и задачи развития школы, обеспечивает результативное и эффективное использование финансовых средств, формирует ФОТ, утверждает структуру и штатное расписание, решает кадровые административные, финансовые, хозяйственные и иные вопросы в соответствии с должностной инструкцией и Уставом школы.</w:t>
            </w:r>
          </w:p>
        </w:tc>
      </w:tr>
      <w:tr w:rsidR="00C348BD" w:rsidRPr="00C348BD" w:rsidTr="00C348BD">
        <w:trPr>
          <w:trHeight w:val="70"/>
        </w:trPr>
        <w:tc>
          <w:tcPr>
            <w:tcW w:w="2126" w:type="dxa"/>
            <w:tcBorders>
              <w:top w:val="single" w:sz="4" w:space="0" w:color="auto"/>
              <w:left w:val="single" w:sz="4" w:space="0" w:color="auto"/>
              <w:right w:val="single" w:sz="4" w:space="0" w:color="auto"/>
            </w:tcBorders>
          </w:tcPr>
          <w:p w:rsidR="00C348BD" w:rsidRPr="00C348BD" w:rsidRDefault="00C348BD" w:rsidP="00C348BD">
            <w:pPr>
              <w:widowControl w:val="0"/>
              <w:tabs>
                <w:tab w:val="left" w:pos="708"/>
              </w:tabs>
              <w:autoSpaceDE w:val="0"/>
              <w:autoSpaceDN w:val="0"/>
              <w:adjustRightInd w:val="0"/>
              <w:spacing w:after="0" w:line="240" w:lineRule="auto"/>
              <w:rPr>
                <w:rFonts w:ascii="Times New Roman" w:eastAsia="Calibri" w:hAnsi="Times New Roman" w:cs="Times New Roman"/>
                <w:sz w:val="24"/>
                <w:szCs w:val="24"/>
              </w:rPr>
            </w:pPr>
            <w:r w:rsidRPr="00C348BD">
              <w:rPr>
                <w:rFonts w:ascii="Times New Roman" w:eastAsia="Calibri" w:hAnsi="Times New Roman" w:cs="Times New Roman"/>
                <w:sz w:val="24"/>
                <w:szCs w:val="24"/>
              </w:rPr>
              <w:t xml:space="preserve">Заместитель директора по УВР </w:t>
            </w:r>
          </w:p>
        </w:tc>
        <w:tc>
          <w:tcPr>
            <w:tcW w:w="7689" w:type="dxa"/>
            <w:tcBorders>
              <w:top w:val="single" w:sz="4" w:space="0" w:color="auto"/>
              <w:left w:val="single" w:sz="4" w:space="0" w:color="auto"/>
              <w:right w:val="single" w:sz="4" w:space="0" w:color="auto"/>
            </w:tcBorders>
          </w:tcPr>
          <w:p w:rsidR="00C348BD" w:rsidRPr="00C348BD" w:rsidRDefault="00C348BD" w:rsidP="00C348BD">
            <w:pPr>
              <w:widowControl w:val="0"/>
              <w:autoSpaceDE w:val="0"/>
              <w:autoSpaceDN w:val="0"/>
              <w:adjustRightInd w:val="0"/>
              <w:spacing w:after="0" w:line="240" w:lineRule="auto"/>
              <w:rPr>
                <w:rFonts w:ascii="Times New Roman" w:eastAsia="Times New Roman CYR" w:hAnsi="Times New Roman" w:cs="Times New Roman"/>
                <w:sz w:val="24"/>
                <w:szCs w:val="24"/>
              </w:rPr>
            </w:pPr>
            <w:r>
              <w:rPr>
                <w:rFonts w:ascii="Times New Roman" w:eastAsia="Calibri" w:hAnsi="Times New Roman" w:cs="Times New Roman"/>
                <w:sz w:val="24"/>
                <w:szCs w:val="24"/>
              </w:rPr>
              <w:t>Обеспечивает</w:t>
            </w:r>
            <w:r w:rsidRPr="00C348BD">
              <w:rPr>
                <w:rFonts w:ascii="Times New Roman" w:eastAsia="Calibri" w:hAnsi="Times New Roman" w:cs="Times New Roman"/>
                <w:sz w:val="24"/>
                <w:szCs w:val="24"/>
              </w:rPr>
              <w:t xml:space="preserve"> услови</w:t>
            </w:r>
            <w:r>
              <w:rPr>
                <w:rFonts w:ascii="Times New Roman" w:eastAsia="Calibri" w:hAnsi="Times New Roman" w:cs="Times New Roman"/>
                <w:sz w:val="24"/>
                <w:szCs w:val="24"/>
              </w:rPr>
              <w:t>я</w:t>
            </w:r>
            <w:r w:rsidRPr="00C348BD">
              <w:rPr>
                <w:rFonts w:ascii="Times New Roman" w:eastAsia="Calibri" w:hAnsi="Times New Roman" w:cs="Times New Roman"/>
                <w:sz w:val="24"/>
                <w:szCs w:val="24"/>
              </w:rPr>
              <w:t xml:space="preserve"> для эффективной работы специалистов ОО, осуществл</w:t>
            </w:r>
            <w:r>
              <w:rPr>
                <w:rFonts w:ascii="Times New Roman" w:eastAsia="Calibri" w:hAnsi="Times New Roman" w:cs="Times New Roman"/>
                <w:sz w:val="24"/>
                <w:szCs w:val="24"/>
              </w:rPr>
              <w:t>яет</w:t>
            </w:r>
            <w:r w:rsidRPr="00C348BD">
              <w:rPr>
                <w:rFonts w:ascii="Times New Roman" w:eastAsia="Calibri" w:hAnsi="Times New Roman" w:cs="Times New Roman"/>
                <w:sz w:val="24"/>
                <w:szCs w:val="24"/>
              </w:rPr>
              <w:t xml:space="preserve"> контрол</w:t>
            </w:r>
            <w:r>
              <w:rPr>
                <w:rFonts w:ascii="Times New Roman" w:eastAsia="Calibri" w:hAnsi="Times New Roman" w:cs="Times New Roman"/>
                <w:sz w:val="24"/>
                <w:szCs w:val="24"/>
              </w:rPr>
              <w:t>ь и текущую</w:t>
            </w:r>
            <w:r w:rsidRPr="00C348BD">
              <w:rPr>
                <w:rFonts w:ascii="Times New Roman" w:eastAsia="Calibri" w:hAnsi="Times New Roman" w:cs="Times New Roman"/>
                <w:sz w:val="24"/>
                <w:szCs w:val="24"/>
              </w:rPr>
              <w:t xml:space="preserve"> организационн</w:t>
            </w:r>
            <w:r>
              <w:rPr>
                <w:rFonts w:ascii="Times New Roman" w:eastAsia="Calibri" w:hAnsi="Times New Roman" w:cs="Times New Roman"/>
                <w:sz w:val="24"/>
                <w:szCs w:val="24"/>
              </w:rPr>
              <w:t xml:space="preserve">ую </w:t>
            </w:r>
            <w:r w:rsidRPr="00C348BD">
              <w:rPr>
                <w:rFonts w:ascii="Times New Roman" w:eastAsia="Calibri" w:hAnsi="Times New Roman" w:cs="Times New Roman"/>
                <w:sz w:val="24"/>
                <w:szCs w:val="24"/>
              </w:rPr>
              <w:t>работ</w:t>
            </w:r>
            <w:r>
              <w:rPr>
                <w:rFonts w:ascii="Times New Roman" w:eastAsia="Calibri" w:hAnsi="Times New Roman" w:cs="Times New Roman"/>
                <w:sz w:val="24"/>
                <w:szCs w:val="24"/>
              </w:rPr>
              <w:t>у</w:t>
            </w:r>
            <w:r w:rsidRPr="00C348BD">
              <w:rPr>
                <w:rFonts w:ascii="Times New Roman" w:eastAsia="Calibri" w:hAnsi="Times New Roman" w:cs="Times New Roman"/>
                <w:sz w:val="24"/>
                <w:szCs w:val="24"/>
              </w:rPr>
              <w:t xml:space="preserve"> для реализации </w:t>
            </w:r>
            <w:r w:rsidRPr="00C348BD">
              <w:rPr>
                <w:rFonts w:ascii="Times New Roman" w:eastAsia="Times New Roman CYR" w:hAnsi="Times New Roman" w:cs="Times New Roman"/>
                <w:sz w:val="24"/>
                <w:szCs w:val="24"/>
              </w:rPr>
              <w:t>АООП НОО обучающихся с ЗПР</w:t>
            </w:r>
            <w:r w:rsidRPr="00C348BD">
              <w:rPr>
                <w:rFonts w:ascii="Times New Roman" w:eastAsia="Calibri" w:hAnsi="Times New Roman" w:cs="Times New Roman"/>
                <w:sz w:val="24"/>
                <w:szCs w:val="24"/>
              </w:rPr>
              <w:t>. Координирует работу учителей начальной школы, учителей-предметников, учителя-логопеда, педагогов-психолога, учителя-дефектолога. Курирует разработку учебно-методической документации, расписания уроков; обеспечивает совершенствование методов организации образовательного процесса: осуществляет контроль над организацией внеурочной образовательной деятельности, индивидуального обучения и  вопросами проведения  мониторингов внешней оценки образовательных результатов 1-4 классов,  готовности к обучению первоклассников.</w:t>
            </w:r>
          </w:p>
        </w:tc>
      </w:tr>
      <w:tr w:rsidR="00C348BD" w:rsidRPr="00C348BD" w:rsidTr="00C348BD">
        <w:trPr>
          <w:trHeight w:val="457"/>
        </w:trPr>
        <w:tc>
          <w:tcPr>
            <w:tcW w:w="2126" w:type="dxa"/>
            <w:tcBorders>
              <w:top w:val="single" w:sz="4" w:space="0" w:color="auto"/>
              <w:left w:val="single" w:sz="4" w:space="0" w:color="auto"/>
              <w:bottom w:val="single" w:sz="4" w:space="0" w:color="auto"/>
              <w:right w:val="single" w:sz="4" w:space="0" w:color="auto"/>
            </w:tcBorders>
          </w:tcPr>
          <w:p w:rsidR="00C348BD" w:rsidRPr="00C348BD" w:rsidRDefault="00C348BD" w:rsidP="00C348BD">
            <w:pPr>
              <w:widowControl w:val="0"/>
              <w:tabs>
                <w:tab w:val="left" w:pos="708"/>
              </w:tabs>
              <w:autoSpaceDE w:val="0"/>
              <w:autoSpaceDN w:val="0"/>
              <w:adjustRightInd w:val="0"/>
              <w:spacing w:after="0" w:line="240" w:lineRule="auto"/>
              <w:rPr>
                <w:rFonts w:ascii="Times New Roman" w:eastAsia="Calibri" w:hAnsi="Times New Roman" w:cs="Times New Roman"/>
                <w:sz w:val="24"/>
                <w:szCs w:val="24"/>
              </w:rPr>
            </w:pPr>
            <w:r w:rsidRPr="00C348BD">
              <w:rPr>
                <w:rFonts w:ascii="Times New Roman" w:hAnsi="Times New Roman" w:cs="Times New Roman"/>
                <w:bCs/>
                <w:sz w:val="24"/>
                <w:szCs w:val="24"/>
              </w:rPr>
              <w:t>Учител</w:t>
            </w:r>
            <w:r>
              <w:rPr>
                <w:rFonts w:ascii="Times New Roman" w:hAnsi="Times New Roman" w:cs="Times New Roman"/>
                <w:bCs/>
                <w:sz w:val="24"/>
                <w:szCs w:val="24"/>
              </w:rPr>
              <w:t>я</w:t>
            </w:r>
            <w:r w:rsidRPr="00C348BD">
              <w:rPr>
                <w:rFonts w:ascii="Times New Roman" w:hAnsi="Times New Roman" w:cs="Times New Roman"/>
                <w:bCs/>
                <w:sz w:val="24"/>
                <w:szCs w:val="24"/>
              </w:rPr>
              <w:t xml:space="preserve"> начальных классов, учителя предметники</w:t>
            </w:r>
          </w:p>
        </w:tc>
        <w:tc>
          <w:tcPr>
            <w:tcW w:w="7689" w:type="dxa"/>
            <w:tcBorders>
              <w:top w:val="single" w:sz="4" w:space="0" w:color="auto"/>
              <w:left w:val="single" w:sz="4" w:space="0" w:color="auto"/>
              <w:bottom w:val="single" w:sz="4" w:space="0" w:color="auto"/>
              <w:right w:val="single" w:sz="4" w:space="0" w:color="auto"/>
            </w:tcBorders>
          </w:tcPr>
          <w:p w:rsidR="00C348BD" w:rsidRPr="00C348BD" w:rsidRDefault="00C348BD" w:rsidP="007522A3">
            <w:pPr>
              <w:widowControl w:val="0"/>
              <w:autoSpaceDE w:val="0"/>
              <w:autoSpaceDN w:val="0"/>
              <w:adjustRightInd w:val="0"/>
              <w:spacing w:after="0" w:line="240" w:lineRule="auto"/>
              <w:rPr>
                <w:rFonts w:ascii="Times New Roman" w:eastAsia="Calibri" w:hAnsi="Times New Roman" w:cs="Times New Roman"/>
                <w:sz w:val="24"/>
                <w:szCs w:val="24"/>
              </w:rPr>
            </w:pPr>
            <w:r w:rsidRPr="00C348BD">
              <w:rPr>
                <w:rFonts w:ascii="Times New Roman" w:eastAsia="Calibri" w:hAnsi="Times New Roman" w:cs="Times New Roman"/>
                <w:sz w:val="24"/>
                <w:szCs w:val="24"/>
              </w:rPr>
              <w:t>Организ</w:t>
            </w:r>
            <w:r>
              <w:rPr>
                <w:rFonts w:ascii="Times New Roman" w:eastAsia="Calibri" w:hAnsi="Times New Roman" w:cs="Times New Roman"/>
                <w:sz w:val="24"/>
                <w:szCs w:val="24"/>
              </w:rPr>
              <w:t>уют</w:t>
            </w:r>
            <w:r w:rsidRPr="00C348BD">
              <w:rPr>
                <w:rFonts w:ascii="Times New Roman" w:eastAsia="Calibri" w:hAnsi="Times New Roman" w:cs="Times New Roman"/>
                <w:sz w:val="24"/>
                <w:szCs w:val="24"/>
              </w:rPr>
              <w:t xml:space="preserve"> услови</w:t>
            </w:r>
            <w:r>
              <w:rPr>
                <w:rFonts w:ascii="Times New Roman" w:eastAsia="Calibri" w:hAnsi="Times New Roman" w:cs="Times New Roman"/>
                <w:sz w:val="24"/>
                <w:szCs w:val="24"/>
              </w:rPr>
              <w:t>я</w:t>
            </w:r>
            <w:r w:rsidRPr="00C348BD">
              <w:rPr>
                <w:rFonts w:ascii="Times New Roman" w:eastAsia="Calibri" w:hAnsi="Times New Roman" w:cs="Times New Roman"/>
                <w:sz w:val="24"/>
                <w:szCs w:val="24"/>
              </w:rPr>
              <w:t xml:space="preserve"> для успешного продвижения ребенка в рамках</w:t>
            </w:r>
            <w:r w:rsidR="007522A3">
              <w:rPr>
                <w:rFonts w:ascii="Times New Roman" w:eastAsia="Calibri" w:hAnsi="Times New Roman" w:cs="Times New Roman"/>
                <w:sz w:val="24"/>
                <w:szCs w:val="24"/>
              </w:rPr>
              <w:t xml:space="preserve"> </w:t>
            </w:r>
            <w:r w:rsidRPr="00C348BD">
              <w:rPr>
                <w:rFonts w:ascii="Times New Roman" w:eastAsia="Calibri" w:hAnsi="Times New Roman" w:cs="Times New Roman"/>
                <w:sz w:val="24"/>
                <w:szCs w:val="24"/>
              </w:rPr>
              <w:t>образовательного процесса, реализ</w:t>
            </w:r>
            <w:r w:rsidR="007522A3">
              <w:rPr>
                <w:rFonts w:ascii="Times New Roman" w:eastAsia="Calibri" w:hAnsi="Times New Roman" w:cs="Times New Roman"/>
                <w:sz w:val="24"/>
                <w:szCs w:val="24"/>
              </w:rPr>
              <w:t>уют</w:t>
            </w:r>
            <w:r w:rsidRPr="00C348BD">
              <w:rPr>
                <w:rFonts w:ascii="Times New Roman" w:eastAsia="Calibri" w:hAnsi="Times New Roman" w:cs="Times New Roman"/>
                <w:sz w:val="24"/>
                <w:szCs w:val="24"/>
              </w:rPr>
              <w:t xml:space="preserve"> </w:t>
            </w:r>
            <w:r w:rsidRPr="00C348BD">
              <w:rPr>
                <w:rFonts w:ascii="Times New Roman" w:eastAsia="Times New Roman CYR" w:hAnsi="Times New Roman" w:cs="Times New Roman"/>
                <w:sz w:val="24"/>
                <w:szCs w:val="24"/>
              </w:rPr>
              <w:t>АООП НОО обучающихся с ЗПР</w:t>
            </w:r>
            <w:r w:rsidRPr="00C348BD">
              <w:rPr>
                <w:rFonts w:ascii="Times New Roman" w:eastAsia="Calibri" w:hAnsi="Times New Roman" w:cs="Times New Roman"/>
                <w:sz w:val="24"/>
                <w:szCs w:val="24"/>
              </w:rPr>
              <w:t>.</w:t>
            </w:r>
          </w:p>
        </w:tc>
      </w:tr>
      <w:tr w:rsidR="00C348BD" w:rsidRPr="00C348BD" w:rsidTr="00C348BD">
        <w:trPr>
          <w:trHeight w:val="457"/>
        </w:trPr>
        <w:tc>
          <w:tcPr>
            <w:tcW w:w="2126" w:type="dxa"/>
            <w:tcBorders>
              <w:top w:val="single" w:sz="4" w:space="0" w:color="auto"/>
              <w:left w:val="single" w:sz="4" w:space="0" w:color="auto"/>
              <w:bottom w:val="single" w:sz="4" w:space="0" w:color="auto"/>
              <w:right w:val="single" w:sz="4" w:space="0" w:color="auto"/>
            </w:tcBorders>
          </w:tcPr>
          <w:p w:rsidR="00C348BD" w:rsidRPr="00C348BD" w:rsidRDefault="00C348BD" w:rsidP="007522A3">
            <w:pPr>
              <w:widowControl w:val="0"/>
              <w:autoSpaceDE w:val="0"/>
              <w:autoSpaceDN w:val="0"/>
              <w:adjustRightInd w:val="0"/>
              <w:spacing w:after="0" w:line="240" w:lineRule="auto"/>
              <w:rPr>
                <w:rFonts w:ascii="Times New Roman" w:hAnsi="Times New Roman" w:cs="Times New Roman"/>
                <w:bCs/>
                <w:sz w:val="24"/>
                <w:szCs w:val="24"/>
              </w:rPr>
            </w:pPr>
            <w:r w:rsidRPr="00C348BD">
              <w:rPr>
                <w:rFonts w:ascii="Times New Roman" w:eastAsia="Calibri" w:hAnsi="Times New Roman" w:cs="Times New Roman"/>
                <w:sz w:val="24"/>
                <w:szCs w:val="24"/>
              </w:rPr>
              <w:t>Педагог</w:t>
            </w:r>
            <w:r w:rsidR="007522A3">
              <w:rPr>
                <w:rFonts w:ascii="Times New Roman" w:eastAsia="Calibri" w:hAnsi="Times New Roman" w:cs="Times New Roman"/>
                <w:sz w:val="24"/>
                <w:szCs w:val="24"/>
              </w:rPr>
              <w:t xml:space="preserve">и </w:t>
            </w:r>
            <w:r w:rsidRPr="00C348BD">
              <w:rPr>
                <w:rFonts w:ascii="Times New Roman" w:eastAsia="Calibri" w:hAnsi="Times New Roman" w:cs="Times New Roman"/>
                <w:sz w:val="24"/>
                <w:szCs w:val="24"/>
              </w:rPr>
              <w:t>дополнительного</w:t>
            </w:r>
            <w:r w:rsidR="007522A3">
              <w:rPr>
                <w:rFonts w:ascii="Times New Roman" w:eastAsia="Calibri" w:hAnsi="Times New Roman" w:cs="Times New Roman"/>
                <w:sz w:val="24"/>
                <w:szCs w:val="24"/>
              </w:rPr>
              <w:t xml:space="preserve"> </w:t>
            </w:r>
            <w:r w:rsidRPr="00C348BD">
              <w:rPr>
                <w:rFonts w:ascii="Times New Roman" w:eastAsia="Calibri" w:hAnsi="Times New Roman" w:cs="Times New Roman"/>
                <w:sz w:val="24"/>
                <w:szCs w:val="24"/>
              </w:rPr>
              <w:t>образования</w:t>
            </w:r>
          </w:p>
        </w:tc>
        <w:tc>
          <w:tcPr>
            <w:tcW w:w="7689" w:type="dxa"/>
            <w:tcBorders>
              <w:top w:val="single" w:sz="4" w:space="0" w:color="auto"/>
              <w:left w:val="single" w:sz="4" w:space="0" w:color="auto"/>
              <w:bottom w:val="single" w:sz="4" w:space="0" w:color="auto"/>
              <w:right w:val="single" w:sz="4" w:space="0" w:color="auto"/>
            </w:tcBorders>
          </w:tcPr>
          <w:p w:rsidR="00C348BD" w:rsidRPr="00C348BD" w:rsidRDefault="00C348BD" w:rsidP="007522A3">
            <w:pPr>
              <w:widowControl w:val="0"/>
              <w:autoSpaceDE w:val="0"/>
              <w:autoSpaceDN w:val="0"/>
              <w:adjustRightInd w:val="0"/>
              <w:spacing w:after="0" w:line="240" w:lineRule="auto"/>
              <w:rPr>
                <w:rFonts w:ascii="Times New Roman" w:eastAsia="Calibri" w:hAnsi="Times New Roman" w:cs="Times New Roman"/>
                <w:sz w:val="24"/>
                <w:szCs w:val="24"/>
              </w:rPr>
            </w:pPr>
            <w:r w:rsidRPr="00C348BD">
              <w:rPr>
                <w:rFonts w:ascii="Times New Roman" w:eastAsia="Calibri" w:hAnsi="Times New Roman" w:cs="Times New Roman"/>
                <w:sz w:val="24"/>
                <w:szCs w:val="24"/>
              </w:rPr>
              <w:t>Обеспечи</w:t>
            </w:r>
            <w:r w:rsidR="007522A3">
              <w:rPr>
                <w:rFonts w:ascii="Times New Roman" w:eastAsia="Calibri" w:hAnsi="Times New Roman" w:cs="Times New Roman"/>
                <w:sz w:val="24"/>
                <w:szCs w:val="24"/>
              </w:rPr>
              <w:t>вают</w:t>
            </w:r>
            <w:r w:rsidRPr="00C348BD">
              <w:rPr>
                <w:rFonts w:ascii="Times New Roman" w:eastAsia="Calibri" w:hAnsi="Times New Roman" w:cs="Times New Roman"/>
                <w:sz w:val="24"/>
                <w:szCs w:val="24"/>
              </w:rPr>
              <w:t xml:space="preserve"> реализаци</w:t>
            </w:r>
            <w:r w:rsidR="007522A3">
              <w:rPr>
                <w:rFonts w:ascii="Times New Roman" w:eastAsia="Calibri" w:hAnsi="Times New Roman" w:cs="Times New Roman"/>
                <w:sz w:val="24"/>
                <w:szCs w:val="24"/>
              </w:rPr>
              <w:t>ю</w:t>
            </w:r>
            <w:r w:rsidRPr="00C348BD">
              <w:rPr>
                <w:rFonts w:ascii="Times New Roman" w:eastAsia="Calibri" w:hAnsi="Times New Roman" w:cs="Times New Roman"/>
                <w:sz w:val="24"/>
                <w:szCs w:val="24"/>
              </w:rPr>
              <w:t xml:space="preserve"> внеурочной деятельности</w:t>
            </w:r>
          </w:p>
        </w:tc>
      </w:tr>
      <w:tr w:rsidR="00C348BD" w:rsidRPr="00C348BD" w:rsidTr="00C348BD">
        <w:trPr>
          <w:trHeight w:val="1237"/>
        </w:trPr>
        <w:tc>
          <w:tcPr>
            <w:tcW w:w="2126" w:type="dxa"/>
            <w:tcBorders>
              <w:top w:val="single" w:sz="4" w:space="0" w:color="auto"/>
              <w:left w:val="single" w:sz="4" w:space="0" w:color="auto"/>
              <w:bottom w:val="single" w:sz="4" w:space="0" w:color="auto"/>
              <w:right w:val="single" w:sz="4" w:space="0" w:color="auto"/>
            </w:tcBorders>
          </w:tcPr>
          <w:p w:rsidR="00C348BD" w:rsidRPr="00C348BD" w:rsidRDefault="00C348BD" w:rsidP="00C348BD">
            <w:pPr>
              <w:widowControl w:val="0"/>
              <w:autoSpaceDE w:val="0"/>
              <w:autoSpaceDN w:val="0"/>
              <w:adjustRightInd w:val="0"/>
              <w:spacing w:after="0" w:line="240" w:lineRule="auto"/>
              <w:rPr>
                <w:rFonts w:ascii="Times New Roman" w:eastAsia="Calibri" w:hAnsi="Times New Roman" w:cs="Times New Roman"/>
                <w:sz w:val="24"/>
                <w:szCs w:val="24"/>
              </w:rPr>
            </w:pPr>
            <w:r w:rsidRPr="00C348BD">
              <w:rPr>
                <w:rFonts w:ascii="Times New Roman" w:eastAsia="Calibri" w:hAnsi="Times New Roman" w:cs="Times New Roman"/>
                <w:sz w:val="24"/>
                <w:szCs w:val="24"/>
              </w:rPr>
              <w:t>Библиотекарь</w:t>
            </w:r>
          </w:p>
        </w:tc>
        <w:tc>
          <w:tcPr>
            <w:tcW w:w="7689" w:type="dxa"/>
            <w:tcBorders>
              <w:top w:val="single" w:sz="4" w:space="0" w:color="auto"/>
              <w:left w:val="single" w:sz="4" w:space="0" w:color="auto"/>
              <w:bottom w:val="single" w:sz="4" w:space="0" w:color="auto"/>
              <w:right w:val="single" w:sz="4" w:space="0" w:color="auto"/>
            </w:tcBorders>
          </w:tcPr>
          <w:p w:rsidR="00C348BD" w:rsidRPr="00C348BD" w:rsidRDefault="00C348BD" w:rsidP="00C348BD">
            <w:pPr>
              <w:widowControl w:val="0"/>
              <w:autoSpaceDE w:val="0"/>
              <w:autoSpaceDN w:val="0"/>
              <w:adjustRightInd w:val="0"/>
              <w:spacing w:after="0" w:line="240" w:lineRule="auto"/>
              <w:rPr>
                <w:rFonts w:ascii="Times New Roman" w:eastAsia="Calibri" w:hAnsi="Times New Roman" w:cs="Times New Roman"/>
                <w:sz w:val="24"/>
                <w:szCs w:val="24"/>
              </w:rPr>
            </w:pPr>
            <w:r w:rsidRPr="00C348BD">
              <w:rPr>
                <w:rFonts w:ascii="Times New Roman" w:eastAsia="Calibri" w:hAnsi="Times New Roman" w:cs="Times New Roman"/>
                <w:sz w:val="24"/>
                <w:szCs w:val="24"/>
              </w:rPr>
              <w:t>Обеспеч</w:t>
            </w:r>
            <w:r w:rsidR="007522A3">
              <w:rPr>
                <w:rFonts w:ascii="Times New Roman" w:eastAsia="Calibri" w:hAnsi="Times New Roman" w:cs="Times New Roman"/>
                <w:sz w:val="24"/>
                <w:szCs w:val="24"/>
              </w:rPr>
              <w:t>ивает</w:t>
            </w:r>
            <w:r w:rsidRPr="00C348BD">
              <w:rPr>
                <w:rFonts w:ascii="Times New Roman" w:eastAsia="Calibri" w:hAnsi="Times New Roman" w:cs="Times New Roman"/>
                <w:sz w:val="24"/>
                <w:szCs w:val="24"/>
              </w:rPr>
              <w:t xml:space="preserve"> доступ к информации, участие в процессе воспитания</w:t>
            </w:r>
          </w:p>
          <w:p w:rsidR="00C348BD" w:rsidRPr="00C348BD" w:rsidRDefault="00C348BD" w:rsidP="00C348BD">
            <w:pPr>
              <w:widowControl w:val="0"/>
              <w:autoSpaceDE w:val="0"/>
              <w:autoSpaceDN w:val="0"/>
              <w:adjustRightInd w:val="0"/>
              <w:spacing w:after="0" w:line="240" w:lineRule="auto"/>
              <w:rPr>
                <w:rFonts w:ascii="Times New Roman" w:eastAsia="Calibri" w:hAnsi="Times New Roman" w:cs="Times New Roman"/>
                <w:sz w:val="24"/>
                <w:szCs w:val="24"/>
              </w:rPr>
            </w:pPr>
            <w:r w:rsidRPr="00C348BD">
              <w:rPr>
                <w:rFonts w:ascii="Times New Roman" w:eastAsia="Calibri" w:hAnsi="Times New Roman" w:cs="Times New Roman"/>
                <w:sz w:val="24"/>
                <w:szCs w:val="24"/>
              </w:rPr>
              <w:t>культурного и гражданского самосознания, содейств</w:t>
            </w:r>
            <w:r w:rsidR="007522A3">
              <w:rPr>
                <w:rFonts w:ascii="Times New Roman" w:eastAsia="Calibri" w:hAnsi="Times New Roman" w:cs="Times New Roman"/>
                <w:sz w:val="24"/>
                <w:szCs w:val="24"/>
              </w:rPr>
              <w:t>ует</w:t>
            </w:r>
            <w:r w:rsidRPr="00C348BD">
              <w:rPr>
                <w:rFonts w:ascii="Times New Roman" w:eastAsia="Calibri" w:hAnsi="Times New Roman" w:cs="Times New Roman"/>
                <w:sz w:val="24"/>
                <w:szCs w:val="24"/>
              </w:rPr>
              <w:t xml:space="preserve"> формированию информационной компетентности обучающихся с ЗПР путем обучения</w:t>
            </w:r>
          </w:p>
          <w:p w:rsidR="00C348BD" w:rsidRPr="00C348BD" w:rsidRDefault="00C348BD" w:rsidP="00C348BD">
            <w:pPr>
              <w:widowControl w:val="0"/>
              <w:autoSpaceDE w:val="0"/>
              <w:autoSpaceDN w:val="0"/>
              <w:adjustRightInd w:val="0"/>
              <w:spacing w:after="0" w:line="240" w:lineRule="auto"/>
              <w:rPr>
                <w:rFonts w:ascii="Times New Roman" w:eastAsia="Calibri" w:hAnsi="Times New Roman" w:cs="Times New Roman"/>
                <w:sz w:val="24"/>
                <w:szCs w:val="24"/>
              </w:rPr>
            </w:pPr>
            <w:r w:rsidRPr="00C348BD">
              <w:rPr>
                <w:rFonts w:ascii="Times New Roman" w:eastAsia="Calibri" w:hAnsi="Times New Roman" w:cs="Times New Roman"/>
                <w:sz w:val="24"/>
                <w:szCs w:val="24"/>
              </w:rPr>
              <w:t>поиску, анализу, оценке и обработке</w:t>
            </w:r>
            <w:r w:rsidR="007522A3">
              <w:rPr>
                <w:rFonts w:ascii="Times New Roman" w:eastAsia="Calibri" w:hAnsi="Times New Roman" w:cs="Times New Roman"/>
                <w:sz w:val="24"/>
                <w:szCs w:val="24"/>
              </w:rPr>
              <w:t xml:space="preserve"> информации.</w:t>
            </w:r>
          </w:p>
        </w:tc>
      </w:tr>
      <w:tr w:rsidR="00C348BD" w:rsidRPr="00C348BD" w:rsidTr="00C348BD">
        <w:trPr>
          <w:trHeight w:val="457"/>
        </w:trPr>
        <w:tc>
          <w:tcPr>
            <w:tcW w:w="2126" w:type="dxa"/>
            <w:tcBorders>
              <w:top w:val="single" w:sz="4" w:space="0" w:color="auto"/>
              <w:left w:val="single" w:sz="4" w:space="0" w:color="auto"/>
              <w:bottom w:val="single" w:sz="4" w:space="0" w:color="auto"/>
              <w:right w:val="single" w:sz="4" w:space="0" w:color="auto"/>
            </w:tcBorders>
          </w:tcPr>
          <w:p w:rsidR="00C348BD" w:rsidRPr="00C348BD" w:rsidRDefault="00C348BD" w:rsidP="00C348BD">
            <w:pPr>
              <w:widowControl w:val="0"/>
              <w:tabs>
                <w:tab w:val="left" w:pos="708"/>
              </w:tabs>
              <w:autoSpaceDE w:val="0"/>
              <w:autoSpaceDN w:val="0"/>
              <w:adjustRightInd w:val="0"/>
              <w:spacing w:after="0" w:line="240" w:lineRule="auto"/>
              <w:rPr>
                <w:rFonts w:ascii="Times New Roman" w:eastAsia="Calibri" w:hAnsi="Times New Roman" w:cs="Times New Roman"/>
                <w:sz w:val="24"/>
                <w:szCs w:val="24"/>
              </w:rPr>
            </w:pPr>
            <w:r w:rsidRPr="00C348BD">
              <w:rPr>
                <w:rFonts w:ascii="Times New Roman" w:hAnsi="Times New Roman" w:cs="Times New Roman"/>
                <w:bCs/>
                <w:sz w:val="24"/>
                <w:szCs w:val="24"/>
              </w:rPr>
              <w:t>Социальный педагог</w:t>
            </w:r>
          </w:p>
        </w:tc>
        <w:tc>
          <w:tcPr>
            <w:tcW w:w="7689" w:type="dxa"/>
            <w:tcBorders>
              <w:top w:val="single" w:sz="4" w:space="0" w:color="auto"/>
              <w:left w:val="single" w:sz="4" w:space="0" w:color="auto"/>
              <w:bottom w:val="single" w:sz="4" w:space="0" w:color="auto"/>
              <w:right w:val="single" w:sz="4" w:space="0" w:color="auto"/>
            </w:tcBorders>
          </w:tcPr>
          <w:p w:rsidR="00C348BD" w:rsidRPr="00C348BD" w:rsidRDefault="00C348BD" w:rsidP="00C348BD">
            <w:pPr>
              <w:widowControl w:val="0"/>
              <w:autoSpaceDE w:val="0"/>
              <w:autoSpaceDN w:val="0"/>
              <w:adjustRightInd w:val="0"/>
              <w:spacing w:after="0" w:line="240" w:lineRule="auto"/>
              <w:rPr>
                <w:rFonts w:ascii="Times New Roman" w:hAnsi="Times New Roman" w:cs="Times New Roman"/>
                <w:sz w:val="24"/>
                <w:szCs w:val="24"/>
              </w:rPr>
            </w:pPr>
            <w:r w:rsidRPr="00C348BD">
              <w:rPr>
                <w:rFonts w:ascii="Times New Roman" w:hAnsi="Times New Roman" w:cs="Times New Roman"/>
                <w:sz w:val="24"/>
                <w:szCs w:val="24"/>
              </w:rPr>
              <w:t>Осуществляет комплекс мероприятий по воспитанию, образованию, развитию и социальной защите личности в учреждениях, организациях и по месту жительства обучающихся</w:t>
            </w:r>
          </w:p>
        </w:tc>
      </w:tr>
      <w:tr w:rsidR="00C348BD" w:rsidRPr="00C348BD" w:rsidTr="00C348BD">
        <w:trPr>
          <w:trHeight w:val="457"/>
        </w:trPr>
        <w:tc>
          <w:tcPr>
            <w:tcW w:w="2126" w:type="dxa"/>
            <w:tcBorders>
              <w:top w:val="single" w:sz="4" w:space="0" w:color="auto"/>
              <w:left w:val="single" w:sz="4" w:space="0" w:color="auto"/>
              <w:bottom w:val="single" w:sz="4" w:space="0" w:color="auto"/>
              <w:right w:val="single" w:sz="4" w:space="0" w:color="auto"/>
            </w:tcBorders>
          </w:tcPr>
          <w:p w:rsidR="00C348BD" w:rsidRPr="00C348BD" w:rsidRDefault="00C348BD" w:rsidP="007522A3">
            <w:pPr>
              <w:widowControl w:val="0"/>
              <w:tabs>
                <w:tab w:val="left" w:pos="708"/>
              </w:tabs>
              <w:autoSpaceDE w:val="0"/>
              <w:autoSpaceDN w:val="0"/>
              <w:adjustRightInd w:val="0"/>
              <w:spacing w:after="0" w:line="240" w:lineRule="auto"/>
              <w:rPr>
                <w:rFonts w:ascii="Times New Roman" w:eastAsia="Calibri" w:hAnsi="Times New Roman" w:cs="Times New Roman"/>
                <w:sz w:val="24"/>
                <w:szCs w:val="24"/>
              </w:rPr>
            </w:pPr>
            <w:r w:rsidRPr="00C348BD">
              <w:rPr>
                <w:rFonts w:ascii="Times New Roman" w:hAnsi="Times New Roman" w:cs="Times New Roman"/>
                <w:bCs/>
                <w:sz w:val="24"/>
                <w:szCs w:val="24"/>
              </w:rPr>
              <w:lastRenderedPageBreak/>
              <w:t xml:space="preserve">Учитель-дефектолог </w:t>
            </w:r>
          </w:p>
        </w:tc>
        <w:tc>
          <w:tcPr>
            <w:tcW w:w="7689" w:type="dxa"/>
            <w:tcBorders>
              <w:top w:val="single" w:sz="4" w:space="0" w:color="auto"/>
              <w:left w:val="single" w:sz="4" w:space="0" w:color="auto"/>
              <w:bottom w:val="single" w:sz="4" w:space="0" w:color="auto"/>
              <w:right w:val="single" w:sz="4" w:space="0" w:color="auto"/>
            </w:tcBorders>
          </w:tcPr>
          <w:p w:rsidR="00C348BD" w:rsidRPr="00C348BD" w:rsidRDefault="00C348BD" w:rsidP="00C348BD">
            <w:pPr>
              <w:widowControl w:val="0"/>
              <w:autoSpaceDE w:val="0"/>
              <w:autoSpaceDN w:val="0"/>
              <w:adjustRightInd w:val="0"/>
              <w:spacing w:after="0" w:line="240" w:lineRule="auto"/>
              <w:rPr>
                <w:rFonts w:ascii="Times New Roman" w:hAnsi="Times New Roman" w:cs="Times New Roman"/>
                <w:sz w:val="24"/>
                <w:szCs w:val="24"/>
              </w:rPr>
            </w:pPr>
            <w:r w:rsidRPr="00C348BD">
              <w:rPr>
                <w:rFonts w:ascii="Times New Roman" w:hAnsi="Times New Roman" w:cs="Times New Roman"/>
                <w:sz w:val="24"/>
                <w:szCs w:val="24"/>
              </w:rPr>
              <w:t>Осуществляет работу, направленную на максимальную коррекцию недостатков в развитии у обучающихся</w:t>
            </w:r>
          </w:p>
        </w:tc>
      </w:tr>
      <w:tr w:rsidR="007522A3" w:rsidRPr="00C348BD" w:rsidTr="00C348BD">
        <w:trPr>
          <w:trHeight w:val="457"/>
        </w:trPr>
        <w:tc>
          <w:tcPr>
            <w:tcW w:w="2126" w:type="dxa"/>
            <w:tcBorders>
              <w:top w:val="single" w:sz="4" w:space="0" w:color="auto"/>
              <w:left w:val="single" w:sz="4" w:space="0" w:color="auto"/>
              <w:bottom w:val="single" w:sz="4" w:space="0" w:color="auto"/>
              <w:right w:val="single" w:sz="4" w:space="0" w:color="auto"/>
            </w:tcBorders>
          </w:tcPr>
          <w:p w:rsidR="007522A3" w:rsidRPr="00C348BD" w:rsidRDefault="007522A3" w:rsidP="00C348BD">
            <w:pPr>
              <w:widowControl w:val="0"/>
              <w:tabs>
                <w:tab w:val="left" w:pos="708"/>
              </w:tabs>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bCs/>
                <w:sz w:val="24"/>
                <w:szCs w:val="24"/>
              </w:rPr>
              <w:t>У</w:t>
            </w:r>
            <w:r w:rsidRPr="00C348BD">
              <w:rPr>
                <w:rFonts w:ascii="Times New Roman" w:hAnsi="Times New Roman" w:cs="Times New Roman"/>
                <w:bCs/>
                <w:sz w:val="24"/>
                <w:szCs w:val="24"/>
              </w:rPr>
              <w:t>читель-логопед</w:t>
            </w:r>
          </w:p>
        </w:tc>
        <w:tc>
          <w:tcPr>
            <w:tcW w:w="7689" w:type="dxa"/>
            <w:tcBorders>
              <w:top w:val="single" w:sz="4" w:space="0" w:color="auto"/>
              <w:left w:val="single" w:sz="4" w:space="0" w:color="auto"/>
              <w:bottom w:val="single" w:sz="4" w:space="0" w:color="auto"/>
              <w:right w:val="single" w:sz="4" w:space="0" w:color="auto"/>
            </w:tcBorders>
          </w:tcPr>
          <w:p w:rsidR="007522A3" w:rsidRPr="00C348BD" w:rsidRDefault="007522A3" w:rsidP="00C348BD">
            <w:pPr>
              <w:widowControl w:val="0"/>
              <w:autoSpaceDE w:val="0"/>
              <w:autoSpaceDN w:val="0"/>
              <w:adjustRightInd w:val="0"/>
              <w:spacing w:after="0" w:line="240" w:lineRule="auto"/>
              <w:rPr>
                <w:rFonts w:ascii="Times New Roman" w:hAnsi="Times New Roman" w:cs="Times New Roman"/>
                <w:sz w:val="24"/>
                <w:szCs w:val="24"/>
              </w:rPr>
            </w:pPr>
            <w:r w:rsidRPr="00C348BD">
              <w:rPr>
                <w:rFonts w:ascii="Times New Roman" w:hAnsi="Times New Roman" w:cs="Times New Roman"/>
                <w:sz w:val="24"/>
                <w:szCs w:val="24"/>
              </w:rPr>
              <w:t>Осуществляет работу, направленную на максимальную коррекцию недостатков в развитии у обучающихся</w:t>
            </w:r>
          </w:p>
        </w:tc>
      </w:tr>
      <w:tr w:rsidR="00C348BD" w:rsidRPr="00C348BD" w:rsidTr="00C348BD">
        <w:trPr>
          <w:trHeight w:val="457"/>
        </w:trPr>
        <w:tc>
          <w:tcPr>
            <w:tcW w:w="2126" w:type="dxa"/>
            <w:tcBorders>
              <w:top w:val="single" w:sz="4" w:space="0" w:color="auto"/>
              <w:left w:val="single" w:sz="4" w:space="0" w:color="auto"/>
              <w:bottom w:val="single" w:sz="4" w:space="0" w:color="auto"/>
              <w:right w:val="single" w:sz="4" w:space="0" w:color="auto"/>
            </w:tcBorders>
          </w:tcPr>
          <w:p w:rsidR="00C348BD" w:rsidRPr="00C348BD" w:rsidRDefault="00C348BD" w:rsidP="00C348BD">
            <w:pPr>
              <w:widowControl w:val="0"/>
              <w:tabs>
                <w:tab w:val="left" w:pos="708"/>
              </w:tabs>
              <w:autoSpaceDE w:val="0"/>
              <w:autoSpaceDN w:val="0"/>
              <w:adjustRightInd w:val="0"/>
              <w:spacing w:after="0" w:line="240" w:lineRule="auto"/>
              <w:rPr>
                <w:rFonts w:ascii="Times New Roman" w:hAnsi="Times New Roman" w:cs="Times New Roman"/>
                <w:bCs/>
                <w:sz w:val="24"/>
                <w:szCs w:val="24"/>
              </w:rPr>
            </w:pPr>
            <w:r w:rsidRPr="00C348BD">
              <w:rPr>
                <w:rFonts w:ascii="Times New Roman" w:hAnsi="Times New Roman" w:cs="Times New Roman"/>
                <w:bCs/>
                <w:sz w:val="24"/>
                <w:szCs w:val="24"/>
              </w:rPr>
              <w:t>Педагог-психолог</w:t>
            </w:r>
          </w:p>
        </w:tc>
        <w:tc>
          <w:tcPr>
            <w:tcW w:w="7689" w:type="dxa"/>
            <w:tcBorders>
              <w:top w:val="single" w:sz="4" w:space="0" w:color="auto"/>
              <w:left w:val="single" w:sz="4" w:space="0" w:color="auto"/>
              <w:bottom w:val="single" w:sz="4" w:space="0" w:color="auto"/>
              <w:right w:val="single" w:sz="4" w:space="0" w:color="auto"/>
            </w:tcBorders>
          </w:tcPr>
          <w:p w:rsidR="00C348BD" w:rsidRPr="00C348BD" w:rsidRDefault="007522A3" w:rsidP="00C348BD">
            <w:pPr>
              <w:widowControl w:val="0"/>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Осуществляет п</w:t>
            </w:r>
            <w:r w:rsidR="00C348BD" w:rsidRPr="00C348BD">
              <w:rPr>
                <w:rFonts w:ascii="Times New Roman" w:eastAsia="Calibri" w:hAnsi="Times New Roman" w:cs="Times New Roman"/>
                <w:sz w:val="24"/>
                <w:szCs w:val="24"/>
              </w:rPr>
              <w:t>сихолого-педагогическое сопровождение участников</w:t>
            </w:r>
          </w:p>
          <w:p w:rsidR="00C348BD" w:rsidRPr="00C348BD" w:rsidRDefault="00C348BD" w:rsidP="00C348BD">
            <w:pPr>
              <w:widowControl w:val="0"/>
              <w:autoSpaceDE w:val="0"/>
              <w:autoSpaceDN w:val="0"/>
              <w:adjustRightInd w:val="0"/>
              <w:spacing w:after="0" w:line="240" w:lineRule="auto"/>
              <w:rPr>
                <w:rFonts w:ascii="Times New Roman" w:hAnsi="Times New Roman" w:cs="Times New Roman"/>
                <w:sz w:val="24"/>
                <w:szCs w:val="24"/>
              </w:rPr>
            </w:pPr>
            <w:r w:rsidRPr="00C348BD">
              <w:rPr>
                <w:rFonts w:ascii="Times New Roman" w:eastAsia="Calibri" w:hAnsi="Times New Roman" w:cs="Times New Roman"/>
                <w:sz w:val="24"/>
                <w:szCs w:val="24"/>
              </w:rPr>
              <w:t>образовательного процесса.</w:t>
            </w:r>
          </w:p>
        </w:tc>
      </w:tr>
      <w:tr w:rsidR="00C348BD" w:rsidRPr="00C348BD" w:rsidTr="00C348BD">
        <w:trPr>
          <w:trHeight w:val="457"/>
        </w:trPr>
        <w:tc>
          <w:tcPr>
            <w:tcW w:w="2126" w:type="dxa"/>
            <w:tcBorders>
              <w:top w:val="single" w:sz="4" w:space="0" w:color="auto"/>
              <w:left w:val="single" w:sz="4" w:space="0" w:color="auto"/>
              <w:bottom w:val="single" w:sz="4" w:space="0" w:color="auto"/>
              <w:right w:val="single" w:sz="4" w:space="0" w:color="auto"/>
            </w:tcBorders>
          </w:tcPr>
          <w:p w:rsidR="00C348BD" w:rsidRPr="00C348BD" w:rsidRDefault="007522A3" w:rsidP="00C348BD">
            <w:pPr>
              <w:widowControl w:val="0"/>
              <w:tabs>
                <w:tab w:val="left" w:pos="708"/>
              </w:tabs>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bCs/>
                <w:sz w:val="24"/>
                <w:szCs w:val="24"/>
              </w:rPr>
              <w:t>В</w:t>
            </w:r>
            <w:r w:rsidR="00C348BD" w:rsidRPr="00C348BD">
              <w:rPr>
                <w:rFonts w:ascii="Times New Roman" w:hAnsi="Times New Roman" w:cs="Times New Roman"/>
                <w:bCs/>
                <w:sz w:val="24"/>
                <w:szCs w:val="24"/>
              </w:rPr>
              <w:t>ожатый</w:t>
            </w:r>
          </w:p>
        </w:tc>
        <w:tc>
          <w:tcPr>
            <w:tcW w:w="7689" w:type="dxa"/>
            <w:tcBorders>
              <w:top w:val="single" w:sz="4" w:space="0" w:color="auto"/>
              <w:left w:val="single" w:sz="4" w:space="0" w:color="auto"/>
              <w:bottom w:val="single" w:sz="4" w:space="0" w:color="auto"/>
              <w:right w:val="single" w:sz="4" w:space="0" w:color="auto"/>
            </w:tcBorders>
          </w:tcPr>
          <w:p w:rsidR="00C348BD" w:rsidRPr="00C348BD" w:rsidRDefault="00C348BD" w:rsidP="00C348BD">
            <w:pPr>
              <w:widowControl w:val="0"/>
              <w:autoSpaceDE w:val="0"/>
              <w:autoSpaceDN w:val="0"/>
              <w:adjustRightInd w:val="0"/>
              <w:spacing w:after="0" w:line="240" w:lineRule="auto"/>
              <w:rPr>
                <w:rFonts w:ascii="Times New Roman" w:eastAsia="Calibri" w:hAnsi="Times New Roman" w:cs="Times New Roman"/>
                <w:sz w:val="24"/>
                <w:szCs w:val="24"/>
              </w:rPr>
            </w:pPr>
            <w:r w:rsidRPr="00C348BD">
              <w:rPr>
                <w:rFonts w:ascii="Times New Roman" w:eastAsia="Calibri" w:hAnsi="Times New Roman" w:cs="Times New Roman"/>
                <w:sz w:val="24"/>
                <w:szCs w:val="24"/>
              </w:rPr>
              <w:t>Создаёт благоприятные условия, позволяющие обучающимся проявлять</w:t>
            </w:r>
          </w:p>
          <w:p w:rsidR="00C348BD" w:rsidRPr="00C348BD" w:rsidRDefault="00C348BD" w:rsidP="00C348BD">
            <w:pPr>
              <w:widowControl w:val="0"/>
              <w:autoSpaceDE w:val="0"/>
              <w:autoSpaceDN w:val="0"/>
              <w:adjustRightInd w:val="0"/>
              <w:spacing w:after="0" w:line="240" w:lineRule="auto"/>
              <w:rPr>
                <w:rFonts w:ascii="Times New Roman" w:eastAsia="Calibri" w:hAnsi="Times New Roman" w:cs="Times New Roman"/>
                <w:sz w:val="24"/>
                <w:szCs w:val="24"/>
              </w:rPr>
            </w:pPr>
            <w:r w:rsidRPr="00C348BD">
              <w:rPr>
                <w:rFonts w:ascii="Times New Roman" w:eastAsia="Calibri" w:hAnsi="Times New Roman" w:cs="Times New Roman"/>
                <w:sz w:val="24"/>
                <w:szCs w:val="24"/>
              </w:rPr>
              <w:t>гражданскую и нравственную позицию, реализовывать свои интересы и потребности, интересно и с пользой для их развития проводить свободное время. Осуществляет заботу о здоровье и безопасности обучающихся.</w:t>
            </w:r>
          </w:p>
        </w:tc>
      </w:tr>
    </w:tbl>
    <w:p w:rsidR="00C348BD" w:rsidRPr="00C348BD" w:rsidRDefault="00C348BD" w:rsidP="00C348BD">
      <w:pPr>
        <w:widowControl w:val="0"/>
        <w:autoSpaceDE w:val="0"/>
        <w:autoSpaceDN w:val="0"/>
        <w:adjustRightInd w:val="0"/>
        <w:spacing w:after="0" w:line="240" w:lineRule="auto"/>
        <w:ind w:firstLine="426"/>
        <w:rPr>
          <w:rFonts w:ascii="Times New Roman" w:hAnsi="Times New Roman" w:cs="Times New Roman"/>
          <w:sz w:val="24"/>
          <w:szCs w:val="24"/>
        </w:rPr>
      </w:pPr>
      <w:r w:rsidRPr="00C348BD">
        <w:rPr>
          <w:rFonts w:ascii="Times New Roman" w:hAnsi="Times New Roman" w:cs="Times New Roman"/>
          <w:sz w:val="24"/>
          <w:szCs w:val="24"/>
        </w:rPr>
        <w:t xml:space="preserve">В  начальной школе работают 4 учителя начальных классов, </w:t>
      </w:r>
      <w:r w:rsidR="007522A3">
        <w:rPr>
          <w:rFonts w:ascii="Times New Roman" w:hAnsi="Times New Roman" w:cs="Times New Roman"/>
          <w:sz w:val="24"/>
          <w:szCs w:val="24"/>
        </w:rPr>
        <w:t>3</w:t>
      </w:r>
      <w:r w:rsidRPr="00C348BD">
        <w:rPr>
          <w:rFonts w:ascii="Times New Roman" w:hAnsi="Times New Roman" w:cs="Times New Roman"/>
          <w:sz w:val="24"/>
          <w:szCs w:val="24"/>
        </w:rPr>
        <w:t xml:space="preserve"> учителя - предметника, учитель-логопед, учитель-дефектолог, педагог-психолог. </w:t>
      </w:r>
    </w:p>
    <w:tbl>
      <w:tblPr>
        <w:tblW w:w="9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3834"/>
        <w:gridCol w:w="1836"/>
        <w:gridCol w:w="1684"/>
        <w:gridCol w:w="1378"/>
      </w:tblGrid>
      <w:tr w:rsidR="007522A3" w:rsidRPr="007522A3" w:rsidTr="00F50177">
        <w:trPr>
          <w:trHeight w:val="286"/>
        </w:trPr>
        <w:tc>
          <w:tcPr>
            <w:tcW w:w="392" w:type="dxa"/>
            <w:shd w:val="clear" w:color="auto" w:fill="auto"/>
          </w:tcPr>
          <w:p w:rsidR="007522A3" w:rsidRPr="007522A3" w:rsidRDefault="00AE0DAB" w:rsidP="007522A3">
            <w:pPr>
              <w:widowControl w:val="0"/>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w:t>
            </w:r>
          </w:p>
        </w:tc>
        <w:tc>
          <w:tcPr>
            <w:tcW w:w="3834" w:type="dxa"/>
            <w:shd w:val="clear" w:color="auto" w:fill="auto"/>
          </w:tcPr>
          <w:p w:rsidR="007522A3" w:rsidRPr="007522A3" w:rsidRDefault="007522A3" w:rsidP="00AE0DAB">
            <w:pPr>
              <w:widowControl w:val="0"/>
              <w:autoSpaceDE w:val="0"/>
              <w:autoSpaceDN w:val="0"/>
              <w:adjustRightInd w:val="0"/>
              <w:spacing w:after="0" w:line="240" w:lineRule="auto"/>
              <w:jc w:val="center"/>
              <w:rPr>
                <w:rFonts w:ascii="Times New Roman" w:hAnsi="Times New Roman" w:cs="Times New Roman"/>
                <w:b/>
                <w:sz w:val="24"/>
                <w:szCs w:val="24"/>
              </w:rPr>
            </w:pPr>
            <w:r w:rsidRPr="007522A3">
              <w:rPr>
                <w:rFonts w:ascii="Times New Roman" w:hAnsi="Times New Roman" w:cs="Times New Roman"/>
                <w:b/>
                <w:sz w:val="24"/>
                <w:szCs w:val="24"/>
              </w:rPr>
              <w:t>ФИО</w:t>
            </w:r>
          </w:p>
        </w:tc>
        <w:tc>
          <w:tcPr>
            <w:tcW w:w="1836" w:type="dxa"/>
            <w:shd w:val="clear" w:color="auto" w:fill="auto"/>
          </w:tcPr>
          <w:p w:rsidR="007522A3" w:rsidRPr="007522A3" w:rsidRDefault="007522A3" w:rsidP="00AE0DAB">
            <w:pPr>
              <w:widowControl w:val="0"/>
              <w:autoSpaceDE w:val="0"/>
              <w:autoSpaceDN w:val="0"/>
              <w:adjustRightInd w:val="0"/>
              <w:spacing w:after="0" w:line="240" w:lineRule="auto"/>
              <w:jc w:val="center"/>
              <w:rPr>
                <w:rFonts w:ascii="Times New Roman" w:hAnsi="Times New Roman" w:cs="Times New Roman"/>
                <w:b/>
                <w:sz w:val="24"/>
                <w:szCs w:val="24"/>
              </w:rPr>
            </w:pPr>
            <w:r w:rsidRPr="007522A3">
              <w:rPr>
                <w:rFonts w:ascii="Times New Roman" w:hAnsi="Times New Roman" w:cs="Times New Roman"/>
                <w:b/>
                <w:sz w:val="24"/>
                <w:szCs w:val="24"/>
              </w:rPr>
              <w:t>Должность</w:t>
            </w:r>
          </w:p>
        </w:tc>
        <w:tc>
          <w:tcPr>
            <w:tcW w:w="1684" w:type="dxa"/>
            <w:shd w:val="clear" w:color="auto" w:fill="auto"/>
          </w:tcPr>
          <w:p w:rsidR="007522A3" w:rsidRPr="007522A3" w:rsidRDefault="007522A3" w:rsidP="00AE0DAB">
            <w:pPr>
              <w:widowControl w:val="0"/>
              <w:autoSpaceDE w:val="0"/>
              <w:autoSpaceDN w:val="0"/>
              <w:adjustRightInd w:val="0"/>
              <w:spacing w:after="0" w:line="240" w:lineRule="auto"/>
              <w:jc w:val="center"/>
              <w:rPr>
                <w:rFonts w:ascii="Times New Roman" w:hAnsi="Times New Roman" w:cs="Times New Roman"/>
                <w:b/>
                <w:sz w:val="24"/>
                <w:szCs w:val="24"/>
              </w:rPr>
            </w:pPr>
            <w:r w:rsidRPr="007522A3">
              <w:rPr>
                <w:rFonts w:ascii="Times New Roman" w:hAnsi="Times New Roman" w:cs="Times New Roman"/>
                <w:b/>
                <w:sz w:val="24"/>
                <w:szCs w:val="24"/>
              </w:rPr>
              <w:t>Образование</w:t>
            </w:r>
          </w:p>
        </w:tc>
        <w:tc>
          <w:tcPr>
            <w:tcW w:w="1378" w:type="dxa"/>
            <w:shd w:val="clear" w:color="auto" w:fill="auto"/>
          </w:tcPr>
          <w:p w:rsidR="007522A3" w:rsidRPr="007522A3" w:rsidRDefault="007522A3" w:rsidP="00AE0DAB">
            <w:pPr>
              <w:widowControl w:val="0"/>
              <w:autoSpaceDE w:val="0"/>
              <w:autoSpaceDN w:val="0"/>
              <w:adjustRightInd w:val="0"/>
              <w:spacing w:after="0" w:line="240" w:lineRule="auto"/>
              <w:jc w:val="center"/>
              <w:rPr>
                <w:rFonts w:ascii="Times New Roman" w:hAnsi="Times New Roman" w:cs="Times New Roman"/>
                <w:b/>
                <w:sz w:val="24"/>
                <w:szCs w:val="24"/>
              </w:rPr>
            </w:pPr>
            <w:r w:rsidRPr="007522A3">
              <w:rPr>
                <w:rFonts w:ascii="Times New Roman" w:hAnsi="Times New Roman" w:cs="Times New Roman"/>
                <w:b/>
                <w:sz w:val="24"/>
                <w:szCs w:val="24"/>
              </w:rPr>
              <w:t>Категория</w:t>
            </w:r>
          </w:p>
        </w:tc>
      </w:tr>
      <w:tr w:rsidR="00AE0DAB" w:rsidRPr="007522A3" w:rsidTr="00F50177">
        <w:trPr>
          <w:trHeight w:val="532"/>
        </w:trPr>
        <w:tc>
          <w:tcPr>
            <w:tcW w:w="392" w:type="dxa"/>
            <w:shd w:val="clear" w:color="auto" w:fill="auto"/>
          </w:tcPr>
          <w:p w:rsidR="00AE0DAB" w:rsidRPr="007522A3" w:rsidRDefault="00AE0DAB" w:rsidP="00C13CF6">
            <w:pPr>
              <w:pStyle w:val="af9"/>
              <w:snapToGrid w:val="0"/>
            </w:pPr>
            <w:r w:rsidRPr="007522A3">
              <w:t>1</w:t>
            </w:r>
          </w:p>
        </w:tc>
        <w:tc>
          <w:tcPr>
            <w:tcW w:w="3834" w:type="dxa"/>
            <w:shd w:val="clear" w:color="auto" w:fill="auto"/>
          </w:tcPr>
          <w:p w:rsidR="00AE0DAB" w:rsidRPr="007522A3" w:rsidRDefault="00AE0DAB" w:rsidP="00C13CF6">
            <w:pPr>
              <w:pStyle w:val="af9"/>
              <w:snapToGrid w:val="0"/>
              <w:rPr>
                <w:b/>
              </w:rPr>
            </w:pPr>
            <w:r w:rsidRPr="007522A3">
              <w:t xml:space="preserve">Захарова Надежда Николаевна </w:t>
            </w:r>
          </w:p>
        </w:tc>
        <w:tc>
          <w:tcPr>
            <w:tcW w:w="1836" w:type="dxa"/>
            <w:shd w:val="clear" w:color="auto" w:fill="auto"/>
          </w:tcPr>
          <w:p w:rsidR="00AE0DAB" w:rsidRPr="007522A3" w:rsidRDefault="00AE0DAB" w:rsidP="00F50177">
            <w:pPr>
              <w:pStyle w:val="ab"/>
              <w:spacing w:after="0"/>
              <w:rPr>
                <w:rFonts w:ascii="Times New Roman" w:hAnsi="Times New Roman"/>
                <w:b/>
                <w:sz w:val="24"/>
                <w:szCs w:val="24"/>
              </w:rPr>
            </w:pPr>
            <w:r w:rsidRPr="007522A3">
              <w:rPr>
                <w:rFonts w:ascii="Times New Roman" w:hAnsi="Times New Roman"/>
                <w:sz w:val="24"/>
                <w:szCs w:val="24"/>
              </w:rPr>
              <w:t>Учитель начальных классов</w:t>
            </w:r>
          </w:p>
        </w:tc>
        <w:tc>
          <w:tcPr>
            <w:tcW w:w="1684" w:type="dxa"/>
            <w:shd w:val="clear" w:color="auto" w:fill="auto"/>
          </w:tcPr>
          <w:p w:rsidR="00AE0DAB" w:rsidRPr="007522A3" w:rsidRDefault="00AE0DAB" w:rsidP="00F50177">
            <w:pPr>
              <w:widowControl w:val="0"/>
              <w:autoSpaceDE w:val="0"/>
              <w:autoSpaceDN w:val="0"/>
              <w:adjustRightInd w:val="0"/>
              <w:spacing w:after="0" w:line="240" w:lineRule="auto"/>
              <w:rPr>
                <w:rFonts w:ascii="Times New Roman" w:hAnsi="Times New Roman" w:cs="Times New Roman"/>
                <w:sz w:val="24"/>
                <w:szCs w:val="24"/>
              </w:rPr>
            </w:pPr>
            <w:r w:rsidRPr="007522A3">
              <w:rPr>
                <w:rFonts w:ascii="Times New Roman" w:hAnsi="Times New Roman" w:cs="Times New Roman"/>
                <w:sz w:val="24"/>
                <w:szCs w:val="24"/>
              </w:rPr>
              <w:t>Средне-специальное</w:t>
            </w:r>
          </w:p>
        </w:tc>
        <w:tc>
          <w:tcPr>
            <w:tcW w:w="1378" w:type="dxa"/>
            <w:shd w:val="clear" w:color="auto" w:fill="auto"/>
          </w:tcPr>
          <w:p w:rsidR="00AE0DAB" w:rsidRPr="007522A3" w:rsidRDefault="00AE0DAB" w:rsidP="00F50177">
            <w:pPr>
              <w:widowControl w:val="0"/>
              <w:autoSpaceDE w:val="0"/>
              <w:autoSpaceDN w:val="0"/>
              <w:adjustRightInd w:val="0"/>
              <w:spacing w:after="0" w:line="240" w:lineRule="auto"/>
              <w:rPr>
                <w:rFonts w:ascii="Times New Roman" w:hAnsi="Times New Roman" w:cs="Times New Roman"/>
                <w:sz w:val="24"/>
                <w:szCs w:val="24"/>
              </w:rPr>
            </w:pPr>
            <w:r w:rsidRPr="007522A3">
              <w:rPr>
                <w:rFonts w:ascii="Times New Roman" w:hAnsi="Times New Roman" w:cs="Times New Roman"/>
                <w:sz w:val="24"/>
                <w:szCs w:val="24"/>
              </w:rPr>
              <w:t>Первая</w:t>
            </w:r>
          </w:p>
        </w:tc>
      </w:tr>
      <w:tr w:rsidR="00AE0DAB" w:rsidRPr="007522A3" w:rsidTr="00F50177">
        <w:trPr>
          <w:trHeight w:val="826"/>
        </w:trPr>
        <w:tc>
          <w:tcPr>
            <w:tcW w:w="392" w:type="dxa"/>
            <w:shd w:val="clear" w:color="auto" w:fill="auto"/>
          </w:tcPr>
          <w:p w:rsidR="00AE0DAB" w:rsidRPr="007522A3" w:rsidRDefault="00AE0DAB" w:rsidP="00C13CF6">
            <w:pPr>
              <w:pStyle w:val="af9"/>
              <w:snapToGrid w:val="0"/>
            </w:pPr>
            <w:r w:rsidRPr="007522A3">
              <w:t>2</w:t>
            </w:r>
          </w:p>
        </w:tc>
        <w:tc>
          <w:tcPr>
            <w:tcW w:w="3834" w:type="dxa"/>
            <w:shd w:val="clear" w:color="auto" w:fill="auto"/>
          </w:tcPr>
          <w:p w:rsidR="00AE0DAB" w:rsidRPr="007522A3" w:rsidRDefault="00AE0DAB" w:rsidP="00C13CF6">
            <w:pPr>
              <w:pStyle w:val="af9"/>
              <w:snapToGrid w:val="0"/>
            </w:pPr>
            <w:r w:rsidRPr="007522A3">
              <w:t>Михеева Галина Николаевна</w:t>
            </w:r>
          </w:p>
        </w:tc>
        <w:tc>
          <w:tcPr>
            <w:tcW w:w="1836" w:type="dxa"/>
            <w:shd w:val="clear" w:color="auto" w:fill="auto"/>
          </w:tcPr>
          <w:p w:rsidR="00AE0DAB" w:rsidRPr="007522A3" w:rsidRDefault="00AE0DAB" w:rsidP="00F50177">
            <w:pPr>
              <w:pStyle w:val="ab"/>
              <w:spacing w:after="0"/>
              <w:rPr>
                <w:rFonts w:ascii="Times New Roman" w:hAnsi="Times New Roman"/>
                <w:b/>
                <w:sz w:val="24"/>
                <w:szCs w:val="24"/>
              </w:rPr>
            </w:pPr>
            <w:r w:rsidRPr="007522A3">
              <w:rPr>
                <w:rFonts w:ascii="Times New Roman" w:hAnsi="Times New Roman"/>
                <w:sz w:val="24"/>
                <w:szCs w:val="24"/>
              </w:rPr>
              <w:t>Учитель начальных классов</w:t>
            </w:r>
          </w:p>
        </w:tc>
        <w:tc>
          <w:tcPr>
            <w:tcW w:w="1684" w:type="dxa"/>
            <w:shd w:val="clear" w:color="auto" w:fill="auto"/>
          </w:tcPr>
          <w:p w:rsidR="00AE0DAB" w:rsidRPr="007522A3" w:rsidRDefault="00AE0DAB" w:rsidP="00F50177">
            <w:pPr>
              <w:widowControl w:val="0"/>
              <w:autoSpaceDE w:val="0"/>
              <w:autoSpaceDN w:val="0"/>
              <w:adjustRightInd w:val="0"/>
              <w:spacing w:after="0" w:line="240" w:lineRule="auto"/>
              <w:rPr>
                <w:rFonts w:ascii="Times New Roman" w:hAnsi="Times New Roman" w:cs="Times New Roman"/>
                <w:sz w:val="24"/>
                <w:szCs w:val="24"/>
              </w:rPr>
            </w:pPr>
            <w:r w:rsidRPr="007522A3">
              <w:rPr>
                <w:rFonts w:ascii="Times New Roman" w:hAnsi="Times New Roman" w:cs="Times New Roman"/>
                <w:sz w:val="24"/>
                <w:szCs w:val="24"/>
              </w:rPr>
              <w:t>Средне-специальное</w:t>
            </w:r>
          </w:p>
        </w:tc>
        <w:tc>
          <w:tcPr>
            <w:tcW w:w="1378" w:type="dxa"/>
            <w:shd w:val="clear" w:color="auto" w:fill="auto"/>
          </w:tcPr>
          <w:p w:rsidR="00AE0DAB" w:rsidRPr="007522A3" w:rsidRDefault="00AE0DAB" w:rsidP="00F5017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Соответствие занимаемой должности</w:t>
            </w:r>
          </w:p>
        </w:tc>
      </w:tr>
      <w:tr w:rsidR="00802E21" w:rsidRPr="007522A3" w:rsidTr="00F50177">
        <w:trPr>
          <w:trHeight w:val="826"/>
        </w:trPr>
        <w:tc>
          <w:tcPr>
            <w:tcW w:w="392" w:type="dxa"/>
            <w:shd w:val="clear" w:color="auto" w:fill="auto"/>
          </w:tcPr>
          <w:p w:rsidR="00802E21" w:rsidRPr="007522A3" w:rsidRDefault="00802E21" w:rsidP="00C13CF6">
            <w:pPr>
              <w:pStyle w:val="af9"/>
              <w:snapToGrid w:val="0"/>
            </w:pPr>
            <w:r w:rsidRPr="007522A3">
              <w:t>3</w:t>
            </w:r>
          </w:p>
        </w:tc>
        <w:tc>
          <w:tcPr>
            <w:tcW w:w="3834" w:type="dxa"/>
            <w:shd w:val="clear" w:color="auto" w:fill="auto"/>
          </w:tcPr>
          <w:p w:rsidR="00802E21" w:rsidRPr="007522A3" w:rsidRDefault="00802E21" w:rsidP="00C13CF6">
            <w:pPr>
              <w:pStyle w:val="af9"/>
              <w:snapToGrid w:val="0"/>
            </w:pPr>
            <w:r>
              <w:t>Резанова Татьяна Владимировна</w:t>
            </w:r>
          </w:p>
        </w:tc>
        <w:tc>
          <w:tcPr>
            <w:tcW w:w="1836" w:type="dxa"/>
            <w:shd w:val="clear" w:color="auto" w:fill="auto"/>
          </w:tcPr>
          <w:p w:rsidR="00802E21" w:rsidRPr="007522A3" w:rsidRDefault="00802E21" w:rsidP="00F50177">
            <w:pPr>
              <w:pStyle w:val="ab"/>
              <w:spacing w:after="0"/>
              <w:rPr>
                <w:rFonts w:ascii="Times New Roman" w:hAnsi="Times New Roman"/>
                <w:b/>
                <w:sz w:val="24"/>
                <w:szCs w:val="24"/>
              </w:rPr>
            </w:pPr>
            <w:r w:rsidRPr="007522A3">
              <w:rPr>
                <w:rFonts w:ascii="Times New Roman" w:hAnsi="Times New Roman"/>
                <w:sz w:val="24"/>
                <w:szCs w:val="24"/>
              </w:rPr>
              <w:t>Учитель начальных классов</w:t>
            </w:r>
          </w:p>
        </w:tc>
        <w:tc>
          <w:tcPr>
            <w:tcW w:w="1684" w:type="dxa"/>
            <w:shd w:val="clear" w:color="auto" w:fill="auto"/>
          </w:tcPr>
          <w:p w:rsidR="00802E21" w:rsidRPr="007522A3" w:rsidRDefault="00802E21" w:rsidP="00F5017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Высшее </w:t>
            </w:r>
          </w:p>
        </w:tc>
        <w:tc>
          <w:tcPr>
            <w:tcW w:w="1378" w:type="dxa"/>
            <w:shd w:val="clear" w:color="auto" w:fill="auto"/>
          </w:tcPr>
          <w:p w:rsidR="00802E21" w:rsidRPr="007522A3" w:rsidRDefault="00802E21" w:rsidP="00D42C45">
            <w:pPr>
              <w:widowControl w:val="0"/>
              <w:autoSpaceDE w:val="0"/>
              <w:autoSpaceDN w:val="0"/>
              <w:adjustRightInd w:val="0"/>
              <w:spacing w:after="0" w:line="240" w:lineRule="auto"/>
              <w:rPr>
                <w:rFonts w:ascii="Times New Roman" w:hAnsi="Times New Roman" w:cs="Times New Roman"/>
                <w:sz w:val="24"/>
                <w:szCs w:val="24"/>
              </w:rPr>
            </w:pPr>
            <w:r w:rsidRPr="007522A3">
              <w:rPr>
                <w:rFonts w:ascii="Times New Roman" w:hAnsi="Times New Roman" w:cs="Times New Roman"/>
                <w:sz w:val="24"/>
                <w:szCs w:val="24"/>
              </w:rPr>
              <w:t>Первая</w:t>
            </w:r>
          </w:p>
        </w:tc>
      </w:tr>
      <w:tr w:rsidR="00802E21" w:rsidRPr="007522A3" w:rsidTr="00F50177">
        <w:trPr>
          <w:trHeight w:val="954"/>
        </w:trPr>
        <w:tc>
          <w:tcPr>
            <w:tcW w:w="392" w:type="dxa"/>
            <w:shd w:val="clear" w:color="auto" w:fill="auto"/>
          </w:tcPr>
          <w:p w:rsidR="00802E21" w:rsidRPr="007522A3" w:rsidRDefault="00802E21" w:rsidP="00C13CF6">
            <w:pPr>
              <w:pStyle w:val="af9"/>
              <w:snapToGrid w:val="0"/>
            </w:pPr>
            <w:r w:rsidRPr="007522A3">
              <w:t>4</w:t>
            </w:r>
          </w:p>
        </w:tc>
        <w:tc>
          <w:tcPr>
            <w:tcW w:w="3834" w:type="dxa"/>
            <w:shd w:val="clear" w:color="auto" w:fill="auto"/>
          </w:tcPr>
          <w:p w:rsidR="00802E21" w:rsidRPr="007522A3" w:rsidRDefault="00802E21" w:rsidP="00C13CF6">
            <w:pPr>
              <w:pStyle w:val="af9"/>
              <w:snapToGrid w:val="0"/>
            </w:pPr>
            <w:r w:rsidRPr="007522A3">
              <w:t>Исакова Г</w:t>
            </w:r>
            <w:r>
              <w:t>алина И</w:t>
            </w:r>
            <w:r w:rsidRPr="007522A3">
              <w:t>вановна</w:t>
            </w:r>
          </w:p>
        </w:tc>
        <w:tc>
          <w:tcPr>
            <w:tcW w:w="1836" w:type="dxa"/>
            <w:shd w:val="clear" w:color="auto" w:fill="auto"/>
          </w:tcPr>
          <w:p w:rsidR="00802E21" w:rsidRPr="007522A3" w:rsidRDefault="00802E21" w:rsidP="00F50177">
            <w:pPr>
              <w:pStyle w:val="ab"/>
              <w:spacing w:after="0"/>
              <w:rPr>
                <w:rFonts w:ascii="Times New Roman" w:hAnsi="Times New Roman"/>
                <w:b/>
                <w:sz w:val="24"/>
                <w:szCs w:val="24"/>
              </w:rPr>
            </w:pPr>
            <w:r w:rsidRPr="007522A3">
              <w:rPr>
                <w:rFonts w:ascii="Times New Roman" w:hAnsi="Times New Roman"/>
                <w:sz w:val="24"/>
                <w:szCs w:val="24"/>
              </w:rPr>
              <w:t>Учитель начальных классов</w:t>
            </w:r>
          </w:p>
        </w:tc>
        <w:tc>
          <w:tcPr>
            <w:tcW w:w="1684" w:type="dxa"/>
            <w:shd w:val="clear" w:color="auto" w:fill="auto"/>
          </w:tcPr>
          <w:p w:rsidR="00802E21" w:rsidRPr="007522A3" w:rsidRDefault="00802E21" w:rsidP="00F50177">
            <w:pPr>
              <w:widowControl w:val="0"/>
              <w:autoSpaceDE w:val="0"/>
              <w:autoSpaceDN w:val="0"/>
              <w:adjustRightInd w:val="0"/>
              <w:spacing w:after="0" w:line="240" w:lineRule="auto"/>
              <w:rPr>
                <w:rFonts w:ascii="Times New Roman" w:hAnsi="Times New Roman" w:cs="Times New Roman"/>
                <w:sz w:val="24"/>
                <w:szCs w:val="24"/>
              </w:rPr>
            </w:pPr>
            <w:r w:rsidRPr="007522A3">
              <w:rPr>
                <w:rFonts w:ascii="Times New Roman" w:hAnsi="Times New Roman" w:cs="Times New Roman"/>
                <w:sz w:val="24"/>
                <w:szCs w:val="24"/>
              </w:rPr>
              <w:t>Средне-специальное</w:t>
            </w:r>
          </w:p>
        </w:tc>
        <w:tc>
          <w:tcPr>
            <w:tcW w:w="1378" w:type="dxa"/>
            <w:shd w:val="clear" w:color="auto" w:fill="auto"/>
          </w:tcPr>
          <w:p w:rsidR="00802E21" w:rsidRPr="007522A3" w:rsidRDefault="00802E21" w:rsidP="00F50177">
            <w:pPr>
              <w:widowControl w:val="0"/>
              <w:autoSpaceDE w:val="0"/>
              <w:autoSpaceDN w:val="0"/>
              <w:adjustRightInd w:val="0"/>
              <w:spacing w:after="0" w:line="240" w:lineRule="auto"/>
              <w:rPr>
                <w:rFonts w:ascii="Times New Roman" w:hAnsi="Times New Roman" w:cs="Times New Roman"/>
                <w:sz w:val="24"/>
                <w:szCs w:val="24"/>
              </w:rPr>
            </w:pPr>
            <w:r w:rsidRPr="007522A3">
              <w:rPr>
                <w:rFonts w:ascii="Times New Roman" w:hAnsi="Times New Roman" w:cs="Times New Roman"/>
                <w:sz w:val="24"/>
                <w:szCs w:val="24"/>
              </w:rPr>
              <w:t>Первая</w:t>
            </w:r>
          </w:p>
        </w:tc>
      </w:tr>
      <w:tr w:rsidR="00802E21" w:rsidRPr="007522A3" w:rsidTr="00F50177">
        <w:trPr>
          <w:trHeight w:val="286"/>
        </w:trPr>
        <w:tc>
          <w:tcPr>
            <w:tcW w:w="392" w:type="dxa"/>
            <w:shd w:val="clear" w:color="auto" w:fill="auto"/>
          </w:tcPr>
          <w:p w:rsidR="00802E21" w:rsidRPr="007522A3" w:rsidRDefault="00802E21" w:rsidP="00C13CF6">
            <w:pPr>
              <w:pStyle w:val="af9"/>
              <w:snapToGrid w:val="0"/>
            </w:pPr>
            <w:r w:rsidRPr="007522A3">
              <w:t>5</w:t>
            </w:r>
          </w:p>
        </w:tc>
        <w:tc>
          <w:tcPr>
            <w:tcW w:w="3834" w:type="dxa"/>
            <w:shd w:val="clear" w:color="auto" w:fill="auto"/>
          </w:tcPr>
          <w:p w:rsidR="00802E21" w:rsidRPr="007522A3" w:rsidRDefault="00802E21" w:rsidP="00AE0DAB">
            <w:pPr>
              <w:pStyle w:val="af9"/>
              <w:snapToGrid w:val="0"/>
            </w:pPr>
            <w:r w:rsidRPr="007522A3">
              <w:t>Ратахина Н</w:t>
            </w:r>
            <w:r>
              <w:t>аталья Ивановна</w:t>
            </w:r>
          </w:p>
        </w:tc>
        <w:tc>
          <w:tcPr>
            <w:tcW w:w="1836" w:type="dxa"/>
            <w:shd w:val="clear" w:color="auto" w:fill="auto"/>
          </w:tcPr>
          <w:p w:rsidR="00802E21" w:rsidRPr="007522A3" w:rsidRDefault="00802E21" w:rsidP="00F50177">
            <w:pPr>
              <w:pStyle w:val="ab"/>
              <w:spacing w:after="0"/>
              <w:rPr>
                <w:rFonts w:ascii="Times New Roman" w:hAnsi="Times New Roman"/>
                <w:b/>
                <w:sz w:val="24"/>
                <w:szCs w:val="24"/>
              </w:rPr>
            </w:pPr>
            <w:r w:rsidRPr="007522A3">
              <w:rPr>
                <w:rFonts w:ascii="Times New Roman" w:hAnsi="Times New Roman"/>
                <w:sz w:val="24"/>
                <w:szCs w:val="24"/>
              </w:rPr>
              <w:t>Учитель английского языка</w:t>
            </w:r>
          </w:p>
        </w:tc>
        <w:tc>
          <w:tcPr>
            <w:tcW w:w="1684" w:type="dxa"/>
            <w:shd w:val="clear" w:color="auto" w:fill="auto"/>
          </w:tcPr>
          <w:p w:rsidR="00802E21" w:rsidRPr="007522A3" w:rsidRDefault="00802E21" w:rsidP="00F50177">
            <w:pPr>
              <w:widowControl w:val="0"/>
              <w:autoSpaceDE w:val="0"/>
              <w:autoSpaceDN w:val="0"/>
              <w:adjustRightInd w:val="0"/>
              <w:spacing w:after="0" w:line="240" w:lineRule="auto"/>
              <w:rPr>
                <w:rFonts w:ascii="Times New Roman" w:hAnsi="Times New Roman" w:cs="Times New Roman"/>
                <w:sz w:val="24"/>
                <w:szCs w:val="24"/>
              </w:rPr>
            </w:pPr>
            <w:r w:rsidRPr="007522A3">
              <w:rPr>
                <w:rFonts w:ascii="Times New Roman" w:hAnsi="Times New Roman" w:cs="Times New Roman"/>
                <w:sz w:val="24"/>
                <w:szCs w:val="24"/>
              </w:rPr>
              <w:t>Высшее</w:t>
            </w:r>
          </w:p>
        </w:tc>
        <w:tc>
          <w:tcPr>
            <w:tcW w:w="1378" w:type="dxa"/>
            <w:shd w:val="clear" w:color="auto" w:fill="auto"/>
          </w:tcPr>
          <w:p w:rsidR="00802E21" w:rsidRPr="007522A3" w:rsidRDefault="00802E21" w:rsidP="00F50177">
            <w:pPr>
              <w:widowControl w:val="0"/>
              <w:autoSpaceDE w:val="0"/>
              <w:autoSpaceDN w:val="0"/>
              <w:adjustRightInd w:val="0"/>
              <w:spacing w:after="0" w:line="240" w:lineRule="auto"/>
              <w:rPr>
                <w:rFonts w:ascii="Times New Roman" w:hAnsi="Times New Roman" w:cs="Times New Roman"/>
                <w:sz w:val="24"/>
                <w:szCs w:val="24"/>
              </w:rPr>
            </w:pPr>
            <w:r w:rsidRPr="007522A3">
              <w:rPr>
                <w:rFonts w:ascii="Times New Roman" w:hAnsi="Times New Roman" w:cs="Times New Roman"/>
                <w:sz w:val="24"/>
                <w:szCs w:val="24"/>
              </w:rPr>
              <w:t>Первая</w:t>
            </w:r>
          </w:p>
        </w:tc>
      </w:tr>
      <w:tr w:rsidR="00802E21" w:rsidRPr="007522A3" w:rsidTr="00F50177">
        <w:trPr>
          <w:trHeight w:val="286"/>
        </w:trPr>
        <w:tc>
          <w:tcPr>
            <w:tcW w:w="392" w:type="dxa"/>
            <w:shd w:val="clear" w:color="auto" w:fill="auto"/>
          </w:tcPr>
          <w:p w:rsidR="00802E21" w:rsidRPr="007522A3" w:rsidRDefault="00802E21" w:rsidP="00C13CF6">
            <w:pPr>
              <w:pStyle w:val="af9"/>
              <w:snapToGrid w:val="0"/>
            </w:pPr>
            <w:r w:rsidRPr="007522A3">
              <w:t>6</w:t>
            </w:r>
          </w:p>
        </w:tc>
        <w:tc>
          <w:tcPr>
            <w:tcW w:w="3834" w:type="dxa"/>
            <w:shd w:val="clear" w:color="auto" w:fill="auto"/>
          </w:tcPr>
          <w:p w:rsidR="00802E21" w:rsidRPr="007522A3" w:rsidRDefault="00802E21" w:rsidP="00AE0DAB">
            <w:pPr>
              <w:pStyle w:val="af9"/>
              <w:snapToGrid w:val="0"/>
            </w:pPr>
            <w:r w:rsidRPr="007522A3">
              <w:t>Вождаев И</w:t>
            </w:r>
            <w:r>
              <w:t>ван Васильевич</w:t>
            </w:r>
          </w:p>
        </w:tc>
        <w:tc>
          <w:tcPr>
            <w:tcW w:w="1836" w:type="dxa"/>
            <w:shd w:val="clear" w:color="auto" w:fill="auto"/>
          </w:tcPr>
          <w:p w:rsidR="00802E21" w:rsidRPr="007522A3" w:rsidRDefault="00802E21" w:rsidP="00F50177">
            <w:pPr>
              <w:pStyle w:val="ab"/>
              <w:spacing w:after="0"/>
              <w:rPr>
                <w:rFonts w:ascii="Times New Roman" w:hAnsi="Times New Roman"/>
                <w:b/>
                <w:sz w:val="24"/>
                <w:szCs w:val="24"/>
              </w:rPr>
            </w:pPr>
            <w:r w:rsidRPr="007522A3">
              <w:rPr>
                <w:rFonts w:ascii="Times New Roman" w:hAnsi="Times New Roman"/>
                <w:sz w:val="24"/>
                <w:szCs w:val="24"/>
              </w:rPr>
              <w:t>Учитель физической культуры</w:t>
            </w:r>
          </w:p>
        </w:tc>
        <w:tc>
          <w:tcPr>
            <w:tcW w:w="1684" w:type="dxa"/>
            <w:shd w:val="clear" w:color="auto" w:fill="auto"/>
          </w:tcPr>
          <w:p w:rsidR="00802E21" w:rsidRPr="007522A3" w:rsidRDefault="00802E21" w:rsidP="00F50177">
            <w:pPr>
              <w:widowControl w:val="0"/>
              <w:autoSpaceDE w:val="0"/>
              <w:autoSpaceDN w:val="0"/>
              <w:adjustRightInd w:val="0"/>
              <w:spacing w:after="0" w:line="240" w:lineRule="auto"/>
              <w:rPr>
                <w:rFonts w:ascii="Times New Roman" w:hAnsi="Times New Roman" w:cs="Times New Roman"/>
                <w:sz w:val="24"/>
                <w:szCs w:val="24"/>
              </w:rPr>
            </w:pPr>
            <w:r w:rsidRPr="007522A3">
              <w:rPr>
                <w:rFonts w:ascii="Times New Roman" w:hAnsi="Times New Roman" w:cs="Times New Roman"/>
                <w:sz w:val="24"/>
                <w:szCs w:val="24"/>
              </w:rPr>
              <w:t>Высшее</w:t>
            </w:r>
          </w:p>
        </w:tc>
        <w:tc>
          <w:tcPr>
            <w:tcW w:w="1378" w:type="dxa"/>
            <w:shd w:val="clear" w:color="auto" w:fill="auto"/>
          </w:tcPr>
          <w:p w:rsidR="00802E21" w:rsidRPr="007522A3" w:rsidRDefault="00802E21" w:rsidP="00F50177">
            <w:pPr>
              <w:widowControl w:val="0"/>
              <w:autoSpaceDE w:val="0"/>
              <w:autoSpaceDN w:val="0"/>
              <w:adjustRightInd w:val="0"/>
              <w:spacing w:after="0" w:line="240" w:lineRule="auto"/>
              <w:rPr>
                <w:rFonts w:ascii="Times New Roman" w:hAnsi="Times New Roman" w:cs="Times New Roman"/>
                <w:sz w:val="24"/>
                <w:szCs w:val="24"/>
              </w:rPr>
            </w:pPr>
            <w:r w:rsidRPr="007522A3">
              <w:rPr>
                <w:rFonts w:ascii="Times New Roman" w:hAnsi="Times New Roman" w:cs="Times New Roman"/>
                <w:sz w:val="24"/>
                <w:szCs w:val="24"/>
              </w:rPr>
              <w:t>Первая</w:t>
            </w:r>
          </w:p>
        </w:tc>
      </w:tr>
      <w:tr w:rsidR="00802E21" w:rsidRPr="007522A3" w:rsidTr="00F50177">
        <w:trPr>
          <w:trHeight w:val="286"/>
        </w:trPr>
        <w:tc>
          <w:tcPr>
            <w:tcW w:w="392" w:type="dxa"/>
            <w:shd w:val="clear" w:color="auto" w:fill="auto"/>
          </w:tcPr>
          <w:p w:rsidR="00802E21" w:rsidRPr="007522A3" w:rsidRDefault="00802E21" w:rsidP="00C13CF6">
            <w:pPr>
              <w:pStyle w:val="af9"/>
              <w:snapToGrid w:val="0"/>
            </w:pPr>
          </w:p>
        </w:tc>
        <w:tc>
          <w:tcPr>
            <w:tcW w:w="3834" w:type="dxa"/>
            <w:shd w:val="clear" w:color="auto" w:fill="auto"/>
          </w:tcPr>
          <w:p w:rsidR="00802E21" w:rsidRPr="007522A3" w:rsidRDefault="00802E21" w:rsidP="00AE0DAB">
            <w:pPr>
              <w:pStyle w:val="af9"/>
              <w:snapToGrid w:val="0"/>
            </w:pPr>
            <w:r w:rsidRPr="007522A3">
              <w:t>Слученкова О</w:t>
            </w:r>
            <w:r>
              <w:t>льга Леонидовна</w:t>
            </w:r>
          </w:p>
        </w:tc>
        <w:tc>
          <w:tcPr>
            <w:tcW w:w="1836" w:type="dxa"/>
            <w:shd w:val="clear" w:color="auto" w:fill="auto"/>
          </w:tcPr>
          <w:p w:rsidR="00802E21" w:rsidRPr="007522A3" w:rsidRDefault="00802E21" w:rsidP="00F50177">
            <w:pPr>
              <w:pStyle w:val="ab"/>
              <w:spacing w:after="0"/>
              <w:rPr>
                <w:rFonts w:ascii="Times New Roman" w:hAnsi="Times New Roman"/>
                <w:sz w:val="24"/>
                <w:szCs w:val="24"/>
              </w:rPr>
            </w:pPr>
            <w:r w:rsidRPr="007522A3">
              <w:rPr>
                <w:rFonts w:ascii="Times New Roman" w:hAnsi="Times New Roman"/>
                <w:sz w:val="24"/>
                <w:szCs w:val="24"/>
              </w:rPr>
              <w:t>Учитель ОРКСЭ</w:t>
            </w:r>
          </w:p>
        </w:tc>
        <w:tc>
          <w:tcPr>
            <w:tcW w:w="1684" w:type="dxa"/>
            <w:shd w:val="clear" w:color="auto" w:fill="auto"/>
          </w:tcPr>
          <w:p w:rsidR="00802E21" w:rsidRPr="007522A3" w:rsidRDefault="00802E21" w:rsidP="00F50177">
            <w:pPr>
              <w:widowControl w:val="0"/>
              <w:autoSpaceDE w:val="0"/>
              <w:autoSpaceDN w:val="0"/>
              <w:adjustRightInd w:val="0"/>
              <w:spacing w:after="0" w:line="240" w:lineRule="auto"/>
              <w:rPr>
                <w:rFonts w:ascii="Times New Roman" w:hAnsi="Times New Roman" w:cs="Times New Roman"/>
                <w:sz w:val="24"/>
                <w:szCs w:val="24"/>
              </w:rPr>
            </w:pPr>
            <w:r w:rsidRPr="007522A3">
              <w:rPr>
                <w:rFonts w:ascii="Times New Roman" w:hAnsi="Times New Roman" w:cs="Times New Roman"/>
                <w:sz w:val="24"/>
                <w:szCs w:val="24"/>
              </w:rPr>
              <w:t>Высшее</w:t>
            </w:r>
          </w:p>
        </w:tc>
        <w:tc>
          <w:tcPr>
            <w:tcW w:w="1378" w:type="dxa"/>
            <w:shd w:val="clear" w:color="auto" w:fill="auto"/>
          </w:tcPr>
          <w:p w:rsidR="00802E21" w:rsidRPr="007522A3" w:rsidRDefault="00802E21" w:rsidP="00F50177">
            <w:pPr>
              <w:widowControl w:val="0"/>
              <w:autoSpaceDE w:val="0"/>
              <w:autoSpaceDN w:val="0"/>
              <w:adjustRightInd w:val="0"/>
              <w:spacing w:after="0" w:line="240" w:lineRule="auto"/>
              <w:rPr>
                <w:rFonts w:ascii="Times New Roman" w:hAnsi="Times New Roman" w:cs="Times New Roman"/>
                <w:sz w:val="24"/>
                <w:szCs w:val="24"/>
              </w:rPr>
            </w:pPr>
            <w:r w:rsidRPr="007522A3">
              <w:rPr>
                <w:rFonts w:ascii="Times New Roman" w:hAnsi="Times New Roman" w:cs="Times New Roman"/>
                <w:sz w:val="24"/>
                <w:szCs w:val="24"/>
              </w:rPr>
              <w:t>Первая</w:t>
            </w:r>
          </w:p>
        </w:tc>
      </w:tr>
      <w:tr w:rsidR="00802E21" w:rsidRPr="007522A3" w:rsidTr="00F50177">
        <w:trPr>
          <w:trHeight w:val="286"/>
        </w:trPr>
        <w:tc>
          <w:tcPr>
            <w:tcW w:w="392" w:type="dxa"/>
            <w:shd w:val="clear" w:color="auto" w:fill="auto"/>
          </w:tcPr>
          <w:p w:rsidR="00802E21" w:rsidRPr="007522A3" w:rsidRDefault="00802E21" w:rsidP="00C13CF6">
            <w:pPr>
              <w:pStyle w:val="af9"/>
              <w:snapToGrid w:val="0"/>
            </w:pPr>
            <w:r w:rsidRPr="007522A3">
              <w:t>7</w:t>
            </w:r>
          </w:p>
        </w:tc>
        <w:tc>
          <w:tcPr>
            <w:tcW w:w="3834" w:type="dxa"/>
            <w:shd w:val="clear" w:color="auto" w:fill="auto"/>
          </w:tcPr>
          <w:p w:rsidR="00802E21" w:rsidRPr="007522A3" w:rsidRDefault="00802E21" w:rsidP="00AE0DAB">
            <w:pPr>
              <w:pStyle w:val="af9"/>
              <w:snapToGrid w:val="0"/>
            </w:pPr>
            <w:r w:rsidRPr="007522A3">
              <w:t>Бабинцева О</w:t>
            </w:r>
            <w:r>
              <w:t>льга Николаевна</w:t>
            </w:r>
          </w:p>
        </w:tc>
        <w:tc>
          <w:tcPr>
            <w:tcW w:w="1836" w:type="dxa"/>
            <w:shd w:val="clear" w:color="auto" w:fill="auto"/>
          </w:tcPr>
          <w:p w:rsidR="00802E21" w:rsidRPr="007522A3" w:rsidRDefault="00802E21" w:rsidP="00F50177">
            <w:pPr>
              <w:pStyle w:val="ab"/>
              <w:spacing w:after="0"/>
              <w:rPr>
                <w:rFonts w:ascii="Times New Roman" w:hAnsi="Times New Roman"/>
                <w:b/>
                <w:sz w:val="24"/>
                <w:szCs w:val="24"/>
              </w:rPr>
            </w:pPr>
            <w:r w:rsidRPr="007522A3">
              <w:rPr>
                <w:rFonts w:ascii="Times New Roman" w:hAnsi="Times New Roman"/>
                <w:sz w:val="24"/>
                <w:szCs w:val="24"/>
              </w:rPr>
              <w:t>Учитель-логопед</w:t>
            </w:r>
          </w:p>
        </w:tc>
        <w:tc>
          <w:tcPr>
            <w:tcW w:w="1684" w:type="dxa"/>
            <w:shd w:val="clear" w:color="auto" w:fill="auto"/>
          </w:tcPr>
          <w:p w:rsidR="00802E21" w:rsidRPr="007522A3" w:rsidRDefault="00802E21" w:rsidP="00F50177">
            <w:pPr>
              <w:widowControl w:val="0"/>
              <w:autoSpaceDE w:val="0"/>
              <w:autoSpaceDN w:val="0"/>
              <w:adjustRightInd w:val="0"/>
              <w:spacing w:after="0" w:line="240" w:lineRule="auto"/>
              <w:rPr>
                <w:rFonts w:ascii="Times New Roman" w:hAnsi="Times New Roman" w:cs="Times New Roman"/>
                <w:sz w:val="24"/>
                <w:szCs w:val="24"/>
              </w:rPr>
            </w:pPr>
            <w:r w:rsidRPr="007522A3">
              <w:rPr>
                <w:rFonts w:ascii="Times New Roman" w:hAnsi="Times New Roman" w:cs="Times New Roman"/>
                <w:sz w:val="24"/>
                <w:szCs w:val="24"/>
              </w:rPr>
              <w:t>Высшее</w:t>
            </w:r>
          </w:p>
        </w:tc>
        <w:tc>
          <w:tcPr>
            <w:tcW w:w="1378" w:type="dxa"/>
            <w:shd w:val="clear" w:color="auto" w:fill="auto"/>
          </w:tcPr>
          <w:p w:rsidR="00802E21" w:rsidRPr="007522A3" w:rsidRDefault="00802E21" w:rsidP="00F5017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r>
      <w:tr w:rsidR="00802E21" w:rsidRPr="007522A3" w:rsidTr="00F50177">
        <w:trPr>
          <w:trHeight w:val="286"/>
        </w:trPr>
        <w:tc>
          <w:tcPr>
            <w:tcW w:w="392" w:type="dxa"/>
            <w:shd w:val="clear" w:color="auto" w:fill="auto"/>
          </w:tcPr>
          <w:p w:rsidR="00802E21" w:rsidRPr="007522A3" w:rsidRDefault="00802E21" w:rsidP="00C13CF6">
            <w:pPr>
              <w:pStyle w:val="af9"/>
              <w:snapToGrid w:val="0"/>
            </w:pPr>
            <w:r w:rsidRPr="007522A3">
              <w:t>8</w:t>
            </w:r>
          </w:p>
        </w:tc>
        <w:tc>
          <w:tcPr>
            <w:tcW w:w="3834" w:type="dxa"/>
            <w:shd w:val="clear" w:color="auto" w:fill="auto"/>
          </w:tcPr>
          <w:p w:rsidR="00802E21" w:rsidRPr="007522A3" w:rsidRDefault="00802E21" w:rsidP="00AE0DAB">
            <w:pPr>
              <w:pStyle w:val="af9"/>
              <w:snapToGrid w:val="0"/>
            </w:pPr>
            <w:r w:rsidRPr="007522A3">
              <w:t>Бурнакова Э</w:t>
            </w:r>
            <w:r>
              <w:t>львира Брониславовна</w:t>
            </w:r>
          </w:p>
        </w:tc>
        <w:tc>
          <w:tcPr>
            <w:tcW w:w="1836" w:type="dxa"/>
            <w:shd w:val="clear" w:color="auto" w:fill="auto"/>
          </w:tcPr>
          <w:p w:rsidR="00802E21" w:rsidRPr="007522A3" w:rsidRDefault="00802E21" w:rsidP="00F50177">
            <w:pPr>
              <w:pStyle w:val="ab"/>
              <w:spacing w:after="0"/>
              <w:rPr>
                <w:rFonts w:ascii="Times New Roman" w:hAnsi="Times New Roman"/>
                <w:b/>
                <w:sz w:val="24"/>
                <w:szCs w:val="24"/>
              </w:rPr>
            </w:pPr>
            <w:r w:rsidRPr="007522A3">
              <w:rPr>
                <w:rFonts w:ascii="Times New Roman" w:hAnsi="Times New Roman"/>
                <w:sz w:val="24"/>
                <w:szCs w:val="24"/>
              </w:rPr>
              <w:t xml:space="preserve">Педагог-психолог </w:t>
            </w:r>
          </w:p>
        </w:tc>
        <w:tc>
          <w:tcPr>
            <w:tcW w:w="1684" w:type="dxa"/>
            <w:shd w:val="clear" w:color="auto" w:fill="auto"/>
          </w:tcPr>
          <w:p w:rsidR="00802E21" w:rsidRPr="007522A3" w:rsidRDefault="00802E21" w:rsidP="00F5017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Высшее </w:t>
            </w:r>
          </w:p>
        </w:tc>
        <w:tc>
          <w:tcPr>
            <w:tcW w:w="1378" w:type="dxa"/>
            <w:shd w:val="clear" w:color="auto" w:fill="auto"/>
          </w:tcPr>
          <w:p w:rsidR="00802E21" w:rsidRPr="007522A3" w:rsidRDefault="00802E21" w:rsidP="00F5017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r>
      <w:tr w:rsidR="00802E21" w:rsidRPr="007522A3" w:rsidTr="00F50177">
        <w:trPr>
          <w:trHeight w:val="286"/>
        </w:trPr>
        <w:tc>
          <w:tcPr>
            <w:tcW w:w="392" w:type="dxa"/>
            <w:shd w:val="clear" w:color="auto" w:fill="auto"/>
          </w:tcPr>
          <w:p w:rsidR="00802E21" w:rsidRPr="007522A3" w:rsidRDefault="00802E21" w:rsidP="00C13CF6">
            <w:pPr>
              <w:pStyle w:val="af9"/>
              <w:snapToGrid w:val="0"/>
            </w:pPr>
            <w:r w:rsidRPr="007522A3">
              <w:t>9</w:t>
            </w:r>
          </w:p>
        </w:tc>
        <w:tc>
          <w:tcPr>
            <w:tcW w:w="3834" w:type="dxa"/>
            <w:shd w:val="clear" w:color="auto" w:fill="auto"/>
          </w:tcPr>
          <w:p w:rsidR="00802E21" w:rsidRPr="007522A3" w:rsidRDefault="00802E21" w:rsidP="00C13CF6">
            <w:pPr>
              <w:pStyle w:val="af9"/>
              <w:snapToGrid w:val="0"/>
            </w:pPr>
            <w:r w:rsidRPr="007522A3">
              <w:t>Бурнакова Э</w:t>
            </w:r>
            <w:r>
              <w:t>львира Брониславовна</w:t>
            </w:r>
          </w:p>
        </w:tc>
        <w:tc>
          <w:tcPr>
            <w:tcW w:w="1836" w:type="dxa"/>
            <w:shd w:val="clear" w:color="auto" w:fill="auto"/>
          </w:tcPr>
          <w:p w:rsidR="00802E21" w:rsidRPr="007522A3" w:rsidRDefault="00802E21" w:rsidP="00F50177">
            <w:pPr>
              <w:pStyle w:val="ab"/>
              <w:spacing w:after="0"/>
              <w:rPr>
                <w:rFonts w:ascii="Times New Roman" w:hAnsi="Times New Roman"/>
                <w:sz w:val="24"/>
                <w:szCs w:val="24"/>
              </w:rPr>
            </w:pPr>
            <w:r w:rsidRPr="007522A3">
              <w:rPr>
                <w:rFonts w:ascii="Times New Roman" w:hAnsi="Times New Roman"/>
                <w:sz w:val="24"/>
                <w:szCs w:val="24"/>
              </w:rPr>
              <w:t>Учитель-дефектолог</w:t>
            </w:r>
          </w:p>
        </w:tc>
        <w:tc>
          <w:tcPr>
            <w:tcW w:w="1684" w:type="dxa"/>
            <w:shd w:val="clear" w:color="auto" w:fill="auto"/>
          </w:tcPr>
          <w:p w:rsidR="00802E21" w:rsidRPr="007522A3" w:rsidRDefault="00802E21" w:rsidP="009B70F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Высшее (переквалификация)</w:t>
            </w:r>
          </w:p>
        </w:tc>
        <w:tc>
          <w:tcPr>
            <w:tcW w:w="1378" w:type="dxa"/>
            <w:shd w:val="clear" w:color="auto" w:fill="auto"/>
          </w:tcPr>
          <w:p w:rsidR="00802E21" w:rsidRPr="007522A3" w:rsidRDefault="00802E21" w:rsidP="00F5017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r>
    </w:tbl>
    <w:p w:rsidR="004353E6" w:rsidRPr="00F50177" w:rsidRDefault="004353E6" w:rsidP="004353E6">
      <w:pPr>
        <w:spacing w:after="0" w:line="240" w:lineRule="auto"/>
        <w:ind w:firstLine="708"/>
        <w:jc w:val="both"/>
        <w:rPr>
          <w:rFonts w:ascii="Times New Roman" w:hAnsi="Times New Roman" w:cs="Times New Roman"/>
          <w:color w:val="auto"/>
          <w:sz w:val="24"/>
          <w:szCs w:val="24"/>
        </w:rPr>
      </w:pPr>
      <w:r w:rsidRPr="00F50177">
        <w:rPr>
          <w:rFonts w:ascii="Times New Roman" w:hAnsi="Times New Roman" w:cs="Times New Roman"/>
          <w:color w:val="auto"/>
          <w:sz w:val="24"/>
          <w:szCs w:val="24"/>
        </w:rPr>
        <w:t xml:space="preserve">Образовательная организация обеспечивает работникам возможность повышения профессиональной квалификации один раз в три года, ведения методической работы, применения, обобщения и распространения опыта использования современных образовательных технологий обучения и воспитания учащихся с ЗПР. </w:t>
      </w:r>
    </w:p>
    <w:p w:rsidR="004353E6" w:rsidRPr="00F50177" w:rsidRDefault="004353E6" w:rsidP="004353E6">
      <w:pPr>
        <w:pStyle w:val="a6"/>
        <w:tabs>
          <w:tab w:val="left" w:pos="720"/>
          <w:tab w:val="left" w:pos="1080"/>
        </w:tabs>
        <w:adjustRightInd w:val="0"/>
        <w:spacing w:before="0" w:beforeAutospacing="0" w:after="0" w:afterAutospacing="0"/>
        <w:jc w:val="both"/>
      </w:pPr>
      <w:r w:rsidRPr="003F3748">
        <w:rPr>
          <w:color w:val="1F497D" w:themeColor="text2"/>
          <w:spacing w:val="1"/>
        </w:rPr>
        <w:lastRenderedPageBreak/>
        <w:tab/>
      </w:r>
      <w:r w:rsidRPr="00F50177">
        <w:rPr>
          <w:spacing w:val="1"/>
        </w:rPr>
        <w:t xml:space="preserve">Ежегодно организуется психолого-педагогическое сопровождение участников </w:t>
      </w:r>
      <w:r w:rsidRPr="00F50177">
        <w:rPr>
          <w:spacing w:val="9"/>
        </w:rPr>
        <w:t xml:space="preserve">образовательных отношений на уровне начального общего образования в рамках </w:t>
      </w:r>
      <w:r w:rsidRPr="00F50177">
        <w:t>школьного ПМП</w:t>
      </w:r>
      <w:r w:rsidR="00F50177" w:rsidRPr="00F50177">
        <w:t>К</w:t>
      </w:r>
      <w:r w:rsidRPr="00F50177">
        <w:t xml:space="preserve">, в постоянный состав которого входят учитель-логопед, </w:t>
      </w:r>
      <w:r w:rsidR="007522A3" w:rsidRPr="00F50177">
        <w:t>у</w:t>
      </w:r>
      <w:r w:rsidR="007522A3" w:rsidRPr="00F50177">
        <w:rPr>
          <w:bCs/>
        </w:rPr>
        <w:t xml:space="preserve">читель-дефектолог, </w:t>
      </w:r>
      <w:r w:rsidRPr="00F50177">
        <w:t>педагог-</w:t>
      </w:r>
      <w:r w:rsidRPr="00F50177">
        <w:rPr>
          <w:spacing w:val="2"/>
        </w:rPr>
        <w:t>психолог, социальный педагог.</w:t>
      </w:r>
    </w:p>
    <w:p w:rsidR="004F6445" w:rsidRPr="00F50177" w:rsidRDefault="004F6445" w:rsidP="004353E6">
      <w:pPr>
        <w:spacing w:after="0" w:line="240" w:lineRule="auto"/>
        <w:ind w:firstLine="708"/>
        <w:jc w:val="both"/>
        <w:rPr>
          <w:rFonts w:ascii="Times New Roman" w:hAnsi="Times New Roman" w:cs="Times New Roman"/>
          <w:color w:val="auto"/>
          <w:sz w:val="24"/>
          <w:szCs w:val="24"/>
        </w:rPr>
      </w:pPr>
      <w:r w:rsidRPr="00F50177">
        <w:rPr>
          <w:rFonts w:ascii="Times New Roman" w:hAnsi="Times New Roman" w:cs="Times New Roman"/>
          <w:color w:val="auto"/>
          <w:sz w:val="24"/>
          <w:szCs w:val="24"/>
        </w:rPr>
        <w:t>При необходимости образовательная организация может использовать сетевые формы реализации программы коррекционной работы, которые позволят привлечь специалистов других организаций к работе с учащимися с ЗПР для удовлетворения их особых образовательных потребностей.</w:t>
      </w:r>
    </w:p>
    <w:p w:rsidR="004F6445" w:rsidRPr="00F50177" w:rsidRDefault="004F6445" w:rsidP="00F50177">
      <w:pPr>
        <w:spacing w:after="0" w:line="240" w:lineRule="auto"/>
        <w:jc w:val="center"/>
        <w:rPr>
          <w:rFonts w:ascii="Times New Roman" w:hAnsi="Times New Roman" w:cs="Times New Roman"/>
          <w:b/>
          <w:color w:val="auto"/>
          <w:sz w:val="24"/>
          <w:szCs w:val="24"/>
        </w:rPr>
      </w:pPr>
      <w:r w:rsidRPr="00F50177">
        <w:rPr>
          <w:rFonts w:ascii="Times New Roman" w:hAnsi="Times New Roman" w:cs="Times New Roman"/>
          <w:b/>
          <w:color w:val="auto"/>
          <w:sz w:val="24"/>
          <w:szCs w:val="24"/>
        </w:rPr>
        <w:t xml:space="preserve">Финансовое обеспечение реализации </w:t>
      </w:r>
      <w:r w:rsidR="004353E6" w:rsidRPr="00F50177">
        <w:rPr>
          <w:rFonts w:ascii="Times New Roman" w:hAnsi="Times New Roman" w:cs="Times New Roman"/>
          <w:b/>
          <w:color w:val="auto"/>
          <w:sz w:val="24"/>
          <w:szCs w:val="24"/>
        </w:rPr>
        <w:t>ООП НОО</w:t>
      </w:r>
    </w:p>
    <w:p w:rsidR="00F50177" w:rsidRPr="00F50177" w:rsidRDefault="00F50177" w:rsidP="00F50177">
      <w:pPr>
        <w:spacing w:after="0" w:line="240" w:lineRule="auto"/>
        <w:ind w:right="-148"/>
        <w:rPr>
          <w:rFonts w:ascii="Times New Roman" w:hAnsi="Times New Roman" w:cs="Times New Roman"/>
          <w:sz w:val="24"/>
          <w:szCs w:val="24"/>
        </w:rPr>
      </w:pPr>
      <w:r w:rsidRPr="00934F29">
        <w:t xml:space="preserve">         </w:t>
      </w:r>
      <w:r w:rsidRPr="00F50177">
        <w:rPr>
          <w:rFonts w:ascii="Times New Roman" w:hAnsi="Times New Roman" w:cs="Times New Roman"/>
          <w:sz w:val="24"/>
          <w:szCs w:val="24"/>
        </w:rPr>
        <w:t>Финансовое обеспечение образования обучающихся с ЗПР осуществляется в соответствии с законодательством Российской Федерации и учетом особенностей, установленных Федеральным законом «Об образовании в Российской Федерации».</w:t>
      </w:r>
    </w:p>
    <w:p w:rsidR="00F50177" w:rsidRPr="00F50177" w:rsidRDefault="00F50177" w:rsidP="00F50177">
      <w:pPr>
        <w:widowControl w:val="0"/>
        <w:autoSpaceDE w:val="0"/>
        <w:autoSpaceDN w:val="0"/>
        <w:adjustRightInd w:val="0"/>
        <w:spacing w:after="0" w:line="240" w:lineRule="auto"/>
        <w:ind w:left="20" w:right="20" w:firstLine="700"/>
        <w:jc w:val="both"/>
        <w:rPr>
          <w:rFonts w:ascii="Times New Roman" w:hAnsi="Times New Roman" w:cs="Times New Roman"/>
          <w:sz w:val="24"/>
          <w:szCs w:val="24"/>
        </w:rPr>
      </w:pPr>
      <w:r w:rsidRPr="00F50177">
        <w:rPr>
          <w:rFonts w:ascii="Times New Roman" w:hAnsi="Times New Roman" w:cs="Times New Roman"/>
          <w:sz w:val="24"/>
          <w:szCs w:val="24"/>
        </w:rPr>
        <w:t>Финансовое обеспечение государственных гарантий на получение обучающимися с ЗПР общедоступного и бесплатного образования за счет средств соответствующих бюджетов бюджетной системы Российской Федерации в государственных, муниципальных и частных образовательных организациях осуществляется на основе нормативов, определяемых органами государственной власти субъектов Российской Федерации, обеспечивающих реализацию АООП НОО в соответствии с ФГОС НОО обучающихся с ОВЗ.</w:t>
      </w:r>
    </w:p>
    <w:p w:rsidR="00F50177" w:rsidRPr="00F50177" w:rsidRDefault="00F50177" w:rsidP="00DE02FF">
      <w:pPr>
        <w:widowControl w:val="0"/>
        <w:autoSpaceDE w:val="0"/>
        <w:autoSpaceDN w:val="0"/>
        <w:adjustRightInd w:val="0"/>
        <w:spacing w:after="0" w:line="240" w:lineRule="auto"/>
        <w:ind w:left="20" w:right="20" w:firstLine="688"/>
        <w:jc w:val="both"/>
        <w:rPr>
          <w:rFonts w:ascii="Times New Roman" w:hAnsi="Times New Roman" w:cs="Times New Roman"/>
          <w:sz w:val="24"/>
          <w:szCs w:val="24"/>
        </w:rPr>
      </w:pPr>
      <w:r w:rsidRPr="00F50177">
        <w:rPr>
          <w:rFonts w:ascii="Times New Roman" w:hAnsi="Times New Roman" w:cs="Times New Roman"/>
          <w:sz w:val="24"/>
          <w:szCs w:val="24"/>
        </w:rPr>
        <w:t>Нормативы, определяемые органами государственной власти субъектов Российской Федерации в соответствии с пунктом 3 части 1 статьи 8 закона Федерального закона «Об образовании в Российской Федерации», нормативные затраты на оказание государственной или муниципальной услуги в сфере образования определяются по каждому уровню образования в соответствии с Федеральными государственными образовательными стандартами, по каждому виду и направленности (профилю) образовательных программ с учетом форм обучения, Федеральных государственных требований (при их наличии),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ЗПР, обеспечения дополнительного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Федеральным законом особенностей организации и осуществления образовательной деятельности (для различных категорий обучающихся), за исключением образовательной деятельности, осуществляемой в соответствии с образовательными стандартами, в расчете на одного обучающегося.</w:t>
      </w:r>
    </w:p>
    <w:p w:rsidR="00F50177" w:rsidRPr="00F50177" w:rsidRDefault="00F50177" w:rsidP="00F50177">
      <w:pPr>
        <w:widowControl w:val="0"/>
        <w:autoSpaceDE w:val="0"/>
        <w:autoSpaceDN w:val="0"/>
        <w:adjustRightInd w:val="0"/>
        <w:spacing w:after="0" w:line="240" w:lineRule="auto"/>
        <w:ind w:left="20" w:right="20" w:firstLine="700"/>
        <w:jc w:val="both"/>
        <w:rPr>
          <w:rFonts w:ascii="Times New Roman" w:hAnsi="Times New Roman" w:cs="Times New Roman"/>
          <w:sz w:val="24"/>
          <w:szCs w:val="24"/>
        </w:rPr>
      </w:pPr>
      <w:r w:rsidRPr="00F50177">
        <w:rPr>
          <w:rFonts w:ascii="Times New Roman" w:hAnsi="Times New Roman" w:cs="Times New Roman"/>
          <w:sz w:val="24"/>
          <w:szCs w:val="24"/>
        </w:rPr>
        <w:t>Финансирование программы коррекционной работы должно осуществляться в объеме, предусмотренн</w:t>
      </w:r>
      <w:r w:rsidR="00DE02FF">
        <w:rPr>
          <w:rFonts w:ascii="Times New Roman" w:hAnsi="Times New Roman" w:cs="Times New Roman"/>
          <w:sz w:val="24"/>
          <w:szCs w:val="24"/>
        </w:rPr>
        <w:t>о</w:t>
      </w:r>
      <w:r w:rsidRPr="00F50177">
        <w:rPr>
          <w:rFonts w:ascii="Times New Roman" w:hAnsi="Times New Roman" w:cs="Times New Roman"/>
          <w:sz w:val="24"/>
          <w:szCs w:val="24"/>
        </w:rPr>
        <w:t>м законодательством.</w:t>
      </w:r>
    </w:p>
    <w:p w:rsidR="00F50177" w:rsidRPr="00F50177" w:rsidRDefault="00F50177" w:rsidP="00F50177">
      <w:pPr>
        <w:widowControl w:val="0"/>
        <w:autoSpaceDE w:val="0"/>
        <w:autoSpaceDN w:val="0"/>
        <w:adjustRightInd w:val="0"/>
        <w:spacing w:after="0" w:line="240" w:lineRule="auto"/>
        <w:ind w:left="20" w:right="20" w:firstLine="700"/>
        <w:jc w:val="both"/>
        <w:rPr>
          <w:rFonts w:ascii="Times New Roman" w:hAnsi="Times New Roman" w:cs="Times New Roman"/>
          <w:sz w:val="24"/>
          <w:szCs w:val="24"/>
        </w:rPr>
      </w:pPr>
      <w:r w:rsidRPr="00F50177">
        <w:rPr>
          <w:rFonts w:ascii="Times New Roman" w:hAnsi="Times New Roman" w:cs="Times New Roman"/>
          <w:sz w:val="24"/>
          <w:szCs w:val="24"/>
        </w:rPr>
        <w:t>Финансовое обеспечение должно соответствовать специфике кадровых и материально-технических условий, определенных для АООП ООО обучающихся с ЗПР.</w:t>
      </w:r>
    </w:p>
    <w:p w:rsidR="00F50177" w:rsidRPr="00F50177" w:rsidRDefault="00F50177" w:rsidP="00F50177">
      <w:pPr>
        <w:widowControl w:val="0"/>
        <w:autoSpaceDE w:val="0"/>
        <w:autoSpaceDN w:val="0"/>
        <w:adjustRightInd w:val="0"/>
        <w:spacing w:after="0" w:line="240" w:lineRule="auto"/>
        <w:ind w:left="20" w:right="20" w:firstLine="440"/>
        <w:jc w:val="both"/>
        <w:rPr>
          <w:rFonts w:ascii="Times New Roman" w:hAnsi="Times New Roman" w:cs="Times New Roman"/>
          <w:sz w:val="24"/>
          <w:szCs w:val="24"/>
        </w:rPr>
      </w:pPr>
      <w:r w:rsidRPr="00F50177">
        <w:rPr>
          <w:rFonts w:ascii="Times New Roman" w:hAnsi="Times New Roman" w:cs="Times New Roman"/>
          <w:i/>
          <w:iCs/>
          <w:color w:val="000000"/>
          <w:spacing w:val="-1"/>
          <w:sz w:val="24"/>
          <w:szCs w:val="24"/>
          <w:shd w:val="clear" w:color="auto" w:fill="FFFFFF"/>
        </w:rPr>
        <w:t xml:space="preserve">Определение нормативных затрат на оказание государственной услуги </w:t>
      </w:r>
      <w:r w:rsidRPr="00F50177">
        <w:rPr>
          <w:rFonts w:ascii="Times New Roman" w:hAnsi="Times New Roman" w:cs="Times New Roman"/>
          <w:sz w:val="24"/>
          <w:szCs w:val="24"/>
        </w:rPr>
        <w:t xml:space="preserve">предполагает, что обучающийся с ЗПР получает образование находясь в среде сверстников, не имеющих ограничений по возможностям здоровья, и в те же сроки обучения. Обучающемуся с ЗПР предоставляется государственная услуга по реализации основной общеобразовательной программы </w:t>
      </w:r>
      <w:r w:rsidR="00DE02FF">
        <w:rPr>
          <w:rFonts w:ascii="Times New Roman" w:hAnsi="Times New Roman" w:cs="Times New Roman"/>
          <w:sz w:val="24"/>
          <w:szCs w:val="24"/>
        </w:rPr>
        <w:t xml:space="preserve">начального </w:t>
      </w:r>
      <w:r w:rsidRPr="00F50177">
        <w:rPr>
          <w:rFonts w:ascii="Times New Roman" w:hAnsi="Times New Roman" w:cs="Times New Roman"/>
          <w:sz w:val="24"/>
          <w:szCs w:val="24"/>
        </w:rPr>
        <w:t>общего образования, которая адаптируется под особые образовательные потребности обучающегося и при разработке которой необходимо учитывать следующее:</w:t>
      </w:r>
    </w:p>
    <w:p w:rsidR="00F50177" w:rsidRPr="00F50177" w:rsidRDefault="00F50177" w:rsidP="009B70F5">
      <w:pPr>
        <w:widowControl w:val="0"/>
        <w:numPr>
          <w:ilvl w:val="0"/>
          <w:numId w:val="24"/>
        </w:numPr>
        <w:tabs>
          <w:tab w:val="left" w:pos="284"/>
          <w:tab w:val="left" w:pos="1110"/>
        </w:tabs>
        <w:suppressAutoHyphens w:val="0"/>
        <w:autoSpaceDE w:val="0"/>
        <w:autoSpaceDN w:val="0"/>
        <w:adjustRightInd w:val="0"/>
        <w:spacing w:after="0" w:line="240" w:lineRule="auto"/>
        <w:ind w:right="20"/>
        <w:jc w:val="both"/>
        <w:rPr>
          <w:rFonts w:ascii="Times New Roman" w:hAnsi="Times New Roman" w:cs="Times New Roman"/>
          <w:sz w:val="24"/>
          <w:szCs w:val="24"/>
        </w:rPr>
      </w:pPr>
      <w:r w:rsidRPr="00F50177">
        <w:rPr>
          <w:rFonts w:ascii="Times New Roman" w:hAnsi="Times New Roman" w:cs="Times New Roman"/>
          <w:sz w:val="24"/>
          <w:szCs w:val="24"/>
        </w:rPr>
        <w:t xml:space="preserve">обязательное включение в структуру АООП </w:t>
      </w:r>
      <w:r w:rsidR="002654EC">
        <w:rPr>
          <w:rFonts w:ascii="Times New Roman" w:hAnsi="Times New Roman" w:cs="Times New Roman"/>
          <w:sz w:val="24"/>
          <w:szCs w:val="24"/>
        </w:rPr>
        <w:t>Н</w:t>
      </w:r>
      <w:r w:rsidRPr="00F50177">
        <w:rPr>
          <w:rFonts w:ascii="Times New Roman" w:hAnsi="Times New Roman" w:cs="Times New Roman"/>
          <w:sz w:val="24"/>
          <w:szCs w:val="24"/>
        </w:rPr>
        <w:t xml:space="preserve">ОО обучающегося с ЗПР программы коррекционной работы, что требует качественно особого кадрового состава специалистов, реализующих АООП </w:t>
      </w:r>
      <w:r w:rsidR="002654EC">
        <w:rPr>
          <w:rFonts w:ascii="Times New Roman" w:hAnsi="Times New Roman" w:cs="Times New Roman"/>
          <w:sz w:val="24"/>
          <w:szCs w:val="24"/>
        </w:rPr>
        <w:t>Н</w:t>
      </w:r>
      <w:r w:rsidRPr="00F50177">
        <w:rPr>
          <w:rFonts w:ascii="Times New Roman" w:hAnsi="Times New Roman" w:cs="Times New Roman"/>
          <w:sz w:val="24"/>
          <w:szCs w:val="24"/>
        </w:rPr>
        <w:t>ОО;</w:t>
      </w:r>
    </w:p>
    <w:p w:rsidR="00F50177" w:rsidRPr="00F50177" w:rsidRDefault="00F50177" w:rsidP="009B70F5">
      <w:pPr>
        <w:widowControl w:val="0"/>
        <w:numPr>
          <w:ilvl w:val="0"/>
          <w:numId w:val="24"/>
        </w:numPr>
        <w:tabs>
          <w:tab w:val="left" w:pos="284"/>
          <w:tab w:val="left" w:pos="1110"/>
        </w:tabs>
        <w:suppressAutoHyphens w:val="0"/>
        <w:autoSpaceDE w:val="0"/>
        <w:autoSpaceDN w:val="0"/>
        <w:adjustRightInd w:val="0"/>
        <w:spacing w:after="0" w:line="240" w:lineRule="auto"/>
        <w:ind w:right="20"/>
        <w:jc w:val="both"/>
        <w:rPr>
          <w:rFonts w:ascii="Times New Roman" w:hAnsi="Times New Roman" w:cs="Times New Roman"/>
          <w:sz w:val="24"/>
          <w:szCs w:val="24"/>
        </w:rPr>
      </w:pPr>
      <w:r w:rsidRPr="00F50177">
        <w:rPr>
          <w:rFonts w:ascii="Times New Roman" w:hAnsi="Times New Roman" w:cs="Times New Roman"/>
          <w:sz w:val="24"/>
          <w:szCs w:val="24"/>
        </w:rPr>
        <w:t xml:space="preserve">создание специальных материально-технических условий для реализации АООП </w:t>
      </w:r>
      <w:r w:rsidR="002654EC">
        <w:rPr>
          <w:rFonts w:ascii="Times New Roman" w:hAnsi="Times New Roman" w:cs="Times New Roman"/>
          <w:sz w:val="24"/>
          <w:szCs w:val="24"/>
        </w:rPr>
        <w:t>Н</w:t>
      </w:r>
      <w:r w:rsidRPr="00F50177">
        <w:rPr>
          <w:rFonts w:ascii="Times New Roman" w:hAnsi="Times New Roman" w:cs="Times New Roman"/>
          <w:sz w:val="24"/>
          <w:szCs w:val="24"/>
        </w:rPr>
        <w:t xml:space="preserve">ОО (специальные учебные пособия, специальное оборудование, специальные технические средства, специальные компьютерные программы и др.) в соответствии с ФГОС </w:t>
      </w:r>
      <w:r w:rsidR="002654EC">
        <w:rPr>
          <w:rFonts w:ascii="Times New Roman" w:hAnsi="Times New Roman" w:cs="Times New Roman"/>
          <w:sz w:val="24"/>
          <w:szCs w:val="24"/>
        </w:rPr>
        <w:t>Н</w:t>
      </w:r>
      <w:r w:rsidRPr="00F50177">
        <w:rPr>
          <w:rFonts w:ascii="Times New Roman" w:hAnsi="Times New Roman" w:cs="Times New Roman"/>
          <w:sz w:val="24"/>
          <w:szCs w:val="24"/>
        </w:rPr>
        <w:t xml:space="preserve">ОО </w:t>
      </w:r>
      <w:r w:rsidRPr="00F50177">
        <w:rPr>
          <w:rFonts w:ascii="Times New Roman" w:hAnsi="Times New Roman" w:cs="Times New Roman"/>
          <w:sz w:val="24"/>
          <w:szCs w:val="24"/>
        </w:rPr>
        <w:lastRenderedPageBreak/>
        <w:t>обучающихся с ЗПР.</w:t>
      </w:r>
    </w:p>
    <w:p w:rsidR="00F50177" w:rsidRPr="00F50177" w:rsidRDefault="00F50177" w:rsidP="00F50177">
      <w:pPr>
        <w:widowControl w:val="0"/>
        <w:autoSpaceDE w:val="0"/>
        <w:autoSpaceDN w:val="0"/>
        <w:adjustRightInd w:val="0"/>
        <w:spacing w:after="0" w:line="240" w:lineRule="auto"/>
        <w:ind w:left="20" w:right="20" w:firstLine="700"/>
        <w:jc w:val="both"/>
        <w:rPr>
          <w:rFonts w:ascii="Times New Roman" w:hAnsi="Times New Roman" w:cs="Times New Roman"/>
          <w:sz w:val="24"/>
          <w:szCs w:val="24"/>
        </w:rPr>
      </w:pPr>
      <w:r w:rsidRPr="00F50177">
        <w:rPr>
          <w:rFonts w:ascii="Times New Roman" w:hAnsi="Times New Roman" w:cs="Times New Roman"/>
          <w:sz w:val="24"/>
          <w:szCs w:val="24"/>
        </w:rPr>
        <w:t>При определении нормативных финансовых затрат на одного обучающегося с ЗПР на оказание государственной услуги учитываются вышеперечисленные условия организации обучения ребенка с ЗПР.</w:t>
      </w:r>
    </w:p>
    <w:p w:rsidR="00F50177" w:rsidRPr="00F50177" w:rsidRDefault="00F50177" w:rsidP="00F50177">
      <w:pPr>
        <w:widowControl w:val="0"/>
        <w:autoSpaceDE w:val="0"/>
        <w:autoSpaceDN w:val="0"/>
        <w:adjustRightInd w:val="0"/>
        <w:spacing w:after="0" w:line="240" w:lineRule="auto"/>
        <w:ind w:left="20" w:right="20" w:firstLine="700"/>
        <w:jc w:val="both"/>
        <w:rPr>
          <w:rFonts w:ascii="Times New Roman" w:hAnsi="Times New Roman" w:cs="Times New Roman"/>
          <w:sz w:val="24"/>
          <w:szCs w:val="24"/>
        </w:rPr>
      </w:pPr>
      <w:r w:rsidRPr="00F50177">
        <w:rPr>
          <w:rFonts w:ascii="Times New Roman" w:hAnsi="Times New Roman" w:cs="Times New Roman"/>
          <w:sz w:val="24"/>
          <w:szCs w:val="24"/>
        </w:rPr>
        <w:t xml:space="preserve">Финансирование рассчитывается с учетом рекомендаций ПМПК, ИПР инвалида в соответствии с кадровыми и материально-техническими условиями реализации АООП </w:t>
      </w:r>
      <w:r w:rsidR="002654EC">
        <w:rPr>
          <w:rFonts w:ascii="Times New Roman" w:hAnsi="Times New Roman" w:cs="Times New Roman"/>
          <w:sz w:val="24"/>
          <w:szCs w:val="24"/>
        </w:rPr>
        <w:t>Н</w:t>
      </w:r>
      <w:r w:rsidRPr="00F50177">
        <w:rPr>
          <w:rFonts w:ascii="Times New Roman" w:hAnsi="Times New Roman" w:cs="Times New Roman"/>
          <w:sz w:val="24"/>
          <w:szCs w:val="24"/>
        </w:rPr>
        <w:t>ОО, требованиями к наполняемости классов в соответствии с СанПиН.</w:t>
      </w:r>
    </w:p>
    <w:p w:rsidR="004F6445" w:rsidRPr="003F3748" w:rsidRDefault="004F6445" w:rsidP="002654EC">
      <w:pPr>
        <w:pStyle w:val="default"/>
        <w:tabs>
          <w:tab w:val="left" w:pos="720"/>
          <w:tab w:val="left" w:pos="1080"/>
        </w:tabs>
        <w:spacing w:before="0" w:beforeAutospacing="0" w:after="0" w:afterAutospacing="0"/>
        <w:jc w:val="center"/>
      </w:pPr>
      <w:r w:rsidRPr="003F3748">
        <w:rPr>
          <w:b/>
          <w:bCs/>
        </w:rPr>
        <w:t>Материально-технические условия</w:t>
      </w:r>
    </w:p>
    <w:p w:rsidR="009B70F5" w:rsidRPr="003F3748" w:rsidRDefault="002654EC" w:rsidP="009B70F5">
      <w:pPr>
        <w:pStyle w:val="a6"/>
        <w:shd w:val="clear" w:color="auto" w:fill="FFFFFF"/>
        <w:tabs>
          <w:tab w:val="left" w:pos="720"/>
          <w:tab w:val="left" w:pos="1080"/>
        </w:tabs>
        <w:spacing w:before="0" w:beforeAutospacing="0" w:after="0" w:afterAutospacing="0"/>
        <w:jc w:val="both"/>
      </w:pPr>
      <w:r w:rsidRPr="002654EC">
        <w:t xml:space="preserve">На сегодняшний день в МКОУ </w:t>
      </w:r>
      <w:r>
        <w:t>Добромыслов</w:t>
      </w:r>
      <w:r w:rsidRPr="002654EC">
        <w:t>ская СОШ  функционирует 4 учебных кабинета для начальных классов, которые соответствуют санитарно-гигиеническим требованиям (ведется постоянная совместная работа с Учредите</w:t>
      </w:r>
      <w:r w:rsidRPr="002654EC">
        <w:softHyphen/>
        <w:t>лем по улучшению качест</w:t>
      </w:r>
      <w:r w:rsidRPr="002654EC">
        <w:softHyphen/>
        <w:t>венного состояния кабинетов – по све</w:t>
      </w:r>
      <w:r w:rsidRPr="002654EC">
        <w:softHyphen/>
        <w:t>товому режиму, по оснащению ростовой мебелью, техническими средствами обучения и т.п.);</w:t>
      </w:r>
      <w:r w:rsidR="009B70F5" w:rsidRPr="009B70F5">
        <w:rPr>
          <w:spacing w:val="-8"/>
        </w:rPr>
        <w:t xml:space="preserve"> </w:t>
      </w:r>
      <w:r w:rsidR="009B70F5" w:rsidRPr="003F3748">
        <w:rPr>
          <w:spacing w:val="-8"/>
        </w:rPr>
        <w:t>кабинет для занятий с педагогом-психологом</w:t>
      </w:r>
      <w:r w:rsidR="009B70F5">
        <w:rPr>
          <w:spacing w:val="-8"/>
        </w:rPr>
        <w:t xml:space="preserve">; </w:t>
      </w:r>
      <w:r w:rsidR="009B70F5" w:rsidRPr="003F3748">
        <w:t>кабинет для логопедических занятий</w:t>
      </w:r>
      <w:r w:rsidR="00B44507">
        <w:t>.</w:t>
      </w:r>
    </w:p>
    <w:p w:rsidR="002654EC" w:rsidRPr="002654EC" w:rsidRDefault="002654EC" w:rsidP="002654EC">
      <w:pPr>
        <w:widowControl w:val="0"/>
        <w:tabs>
          <w:tab w:val="num" w:pos="360"/>
        </w:tabs>
        <w:autoSpaceDE w:val="0"/>
        <w:autoSpaceDN w:val="0"/>
        <w:adjustRightInd w:val="0"/>
        <w:spacing w:after="0" w:line="240" w:lineRule="auto"/>
        <w:jc w:val="both"/>
        <w:rPr>
          <w:rFonts w:ascii="Times New Roman" w:hAnsi="Times New Roman" w:cs="Times New Roman"/>
          <w:sz w:val="24"/>
          <w:szCs w:val="24"/>
        </w:rPr>
      </w:pPr>
      <w:r w:rsidRPr="002654EC">
        <w:rPr>
          <w:rFonts w:ascii="Times New Roman" w:hAnsi="Times New Roman" w:cs="Times New Roman"/>
          <w:sz w:val="24"/>
          <w:szCs w:val="24"/>
        </w:rPr>
        <w:tab/>
      </w:r>
      <w:r w:rsidRPr="002654EC">
        <w:rPr>
          <w:rFonts w:ascii="Times New Roman" w:hAnsi="Times New Roman" w:cs="Times New Roman"/>
          <w:sz w:val="24"/>
          <w:szCs w:val="24"/>
        </w:rPr>
        <w:tab/>
        <w:t>Все помещения учреждения соответствуют государственным санитарно</w:t>
      </w:r>
      <w:r w:rsidR="00557E54">
        <w:rPr>
          <w:rFonts w:ascii="Times New Roman" w:hAnsi="Times New Roman" w:cs="Times New Roman"/>
          <w:sz w:val="24"/>
          <w:szCs w:val="24"/>
        </w:rPr>
        <w:t>-</w:t>
      </w:r>
      <w:r w:rsidRPr="002654EC">
        <w:rPr>
          <w:rFonts w:ascii="Times New Roman" w:hAnsi="Times New Roman" w:cs="Times New Roman"/>
          <w:sz w:val="24"/>
          <w:szCs w:val="24"/>
        </w:rPr>
        <w:t xml:space="preserve"> эпидемиологическим правилам и нормативам.</w:t>
      </w:r>
    </w:p>
    <w:p w:rsidR="002654EC" w:rsidRPr="002654EC" w:rsidRDefault="002654EC" w:rsidP="002654EC">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654EC">
        <w:rPr>
          <w:rFonts w:ascii="Times New Roman" w:hAnsi="Times New Roman" w:cs="Times New Roman"/>
          <w:sz w:val="24"/>
          <w:szCs w:val="24"/>
        </w:rPr>
        <w:t xml:space="preserve">Постоянно совершенствуется компьютерная база школы. Школа имеет выход в Интернет. </w:t>
      </w:r>
    </w:p>
    <w:p w:rsidR="002654EC" w:rsidRPr="002654EC" w:rsidRDefault="002654EC" w:rsidP="00557E54">
      <w:pPr>
        <w:widowControl w:val="0"/>
        <w:autoSpaceDE w:val="0"/>
        <w:autoSpaceDN w:val="0"/>
        <w:adjustRightInd w:val="0"/>
        <w:spacing w:after="0" w:line="240" w:lineRule="auto"/>
        <w:ind w:firstLine="708"/>
        <w:jc w:val="both"/>
        <w:rPr>
          <w:rFonts w:ascii="Times New Roman" w:eastAsia="Calibri" w:hAnsi="Times New Roman" w:cs="Times New Roman"/>
          <w:sz w:val="24"/>
          <w:szCs w:val="24"/>
        </w:rPr>
      </w:pPr>
      <w:r w:rsidRPr="002654EC">
        <w:rPr>
          <w:rFonts w:ascii="Times New Roman" w:eastAsia="Calibri" w:hAnsi="Times New Roman" w:cs="Times New Roman"/>
          <w:sz w:val="24"/>
          <w:szCs w:val="24"/>
        </w:rPr>
        <w:t>Учебный процесс в начальной школе обеспечен цифровыми образовательными ресурсами, включающими электронные тренажёры по предметам, коллекции электронных образовательных ресурсов. Цифровые образовательные источники могут заменять печатные наглядные демонстрационные материалы (плакаты, таблицы и схемы). Цифровые образовательные ресурсы выполняют функции информационных источников и средств организации учебного процесса.</w:t>
      </w:r>
      <w:r w:rsidR="00557E54">
        <w:rPr>
          <w:rFonts w:ascii="Times New Roman" w:eastAsia="Calibri" w:hAnsi="Times New Roman" w:cs="Times New Roman"/>
          <w:sz w:val="24"/>
          <w:szCs w:val="24"/>
        </w:rPr>
        <w:t xml:space="preserve"> </w:t>
      </w:r>
      <w:r w:rsidRPr="002654EC">
        <w:rPr>
          <w:rFonts w:ascii="Times New Roman" w:eastAsia="Calibri" w:hAnsi="Times New Roman" w:cs="Times New Roman"/>
          <w:sz w:val="24"/>
          <w:szCs w:val="24"/>
        </w:rPr>
        <w:t>Количество и перечень цифровых образовательных ресурсов отвечает требованиям необходимости и достаточности.</w:t>
      </w:r>
    </w:p>
    <w:p w:rsidR="002654EC" w:rsidRPr="002654EC" w:rsidRDefault="002654EC" w:rsidP="002654EC">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654EC">
        <w:rPr>
          <w:rFonts w:ascii="Times New Roman" w:hAnsi="Times New Roman" w:cs="Times New Roman"/>
          <w:sz w:val="24"/>
          <w:szCs w:val="24"/>
        </w:rPr>
        <w:t xml:space="preserve"> Оснащены оргтехникой (компью</w:t>
      </w:r>
      <w:r w:rsidRPr="002654EC">
        <w:rPr>
          <w:rFonts w:ascii="Times New Roman" w:hAnsi="Times New Roman" w:cs="Times New Roman"/>
          <w:sz w:val="24"/>
          <w:szCs w:val="24"/>
        </w:rPr>
        <w:softHyphen/>
        <w:t xml:space="preserve">терами, </w:t>
      </w:r>
      <w:r w:rsidR="00557E54">
        <w:rPr>
          <w:rFonts w:ascii="Times New Roman" w:hAnsi="Times New Roman" w:cs="Times New Roman"/>
          <w:sz w:val="24"/>
          <w:szCs w:val="24"/>
        </w:rPr>
        <w:t xml:space="preserve">проекторами, экранами, </w:t>
      </w:r>
      <w:r w:rsidRPr="002654EC">
        <w:rPr>
          <w:rFonts w:ascii="Times New Roman" w:hAnsi="Times New Roman" w:cs="Times New Roman"/>
          <w:sz w:val="24"/>
          <w:szCs w:val="24"/>
        </w:rPr>
        <w:t xml:space="preserve">принтерами) </w:t>
      </w:r>
      <w:r w:rsidRPr="002654EC">
        <w:rPr>
          <w:rFonts w:ascii="Times New Roman" w:hAnsi="Times New Roman" w:cs="Times New Roman"/>
          <w:bCs/>
          <w:sz w:val="24"/>
          <w:szCs w:val="24"/>
        </w:rPr>
        <w:t>все учебные кабинеты начальных классов</w:t>
      </w:r>
      <w:r w:rsidRPr="002654EC">
        <w:rPr>
          <w:rFonts w:ascii="Times New Roman" w:hAnsi="Times New Roman" w:cs="Times New Roman"/>
          <w:sz w:val="24"/>
          <w:szCs w:val="24"/>
        </w:rPr>
        <w:t xml:space="preserve">. </w:t>
      </w:r>
      <w:r w:rsidR="00557E54">
        <w:rPr>
          <w:rFonts w:ascii="Times New Roman" w:hAnsi="Times New Roman" w:cs="Times New Roman"/>
          <w:sz w:val="24"/>
          <w:szCs w:val="24"/>
        </w:rPr>
        <w:t xml:space="preserve">В одном кабинете есть </w:t>
      </w:r>
      <w:r w:rsidR="00557E54" w:rsidRPr="002654EC">
        <w:rPr>
          <w:rFonts w:ascii="Times New Roman" w:hAnsi="Times New Roman" w:cs="Times New Roman"/>
          <w:sz w:val="24"/>
          <w:szCs w:val="24"/>
        </w:rPr>
        <w:t>интерактивн</w:t>
      </w:r>
      <w:r w:rsidR="00557E54">
        <w:rPr>
          <w:rFonts w:ascii="Times New Roman" w:hAnsi="Times New Roman" w:cs="Times New Roman"/>
          <w:sz w:val="24"/>
          <w:szCs w:val="24"/>
        </w:rPr>
        <w:t>ая</w:t>
      </w:r>
      <w:r w:rsidR="00557E54" w:rsidRPr="002654EC">
        <w:rPr>
          <w:rFonts w:ascii="Times New Roman" w:hAnsi="Times New Roman" w:cs="Times New Roman"/>
          <w:sz w:val="24"/>
          <w:szCs w:val="24"/>
        </w:rPr>
        <w:t xml:space="preserve"> доска</w:t>
      </w:r>
      <w:r w:rsidR="00557E54">
        <w:rPr>
          <w:rFonts w:ascii="Times New Roman" w:hAnsi="Times New Roman" w:cs="Times New Roman"/>
          <w:sz w:val="24"/>
          <w:szCs w:val="24"/>
        </w:rPr>
        <w:t xml:space="preserve">. </w:t>
      </w:r>
      <w:r w:rsidRPr="002654EC">
        <w:rPr>
          <w:rFonts w:ascii="Times New Roman" w:hAnsi="Times New Roman" w:cs="Times New Roman"/>
          <w:sz w:val="24"/>
          <w:szCs w:val="24"/>
        </w:rPr>
        <w:t>Информатизация учебного процесса значительно расшир</w:t>
      </w:r>
      <w:r w:rsidR="00557E54">
        <w:rPr>
          <w:rFonts w:ascii="Times New Roman" w:hAnsi="Times New Roman" w:cs="Times New Roman"/>
          <w:sz w:val="24"/>
          <w:szCs w:val="24"/>
        </w:rPr>
        <w:t>яе</w:t>
      </w:r>
      <w:r w:rsidRPr="002654EC">
        <w:rPr>
          <w:rFonts w:ascii="Times New Roman" w:hAnsi="Times New Roman" w:cs="Times New Roman"/>
          <w:sz w:val="24"/>
          <w:szCs w:val="24"/>
        </w:rPr>
        <w:t>т информационные возможности преподавания окружающего мира, литературы, русского языка, математики и других учебных дисциплин.</w:t>
      </w:r>
    </w:p>
    <w:p w:rsidR="002654EC" w:rsidRPr="002654EC" w:rsidRDefault="002654EC" w:rsidP="00557E54">
      <w:pPr>
        <w:widowControl w:val="0"/>
        <w:autoSpaceDE w:val="0"/>
        <w:autoSpaceDN w:val="0"/>
        <w:adjustRightInd w:val="0"/>
        <w:spacing w:after="0" w:line="240" w:lineRule="auto"/>
        <w:ind w:firstLine="708"/>
        <w:jc w:val="both"/>
        <w:rPr>
          <w:rFonts w:ascii="Times New Roman" w:eastAsia="Calibri" w:hAnsi="Times New Roman" w:cs="Times New Roman"/>
          <w:sz w:val="24"/>
          <w:szCs w:val="24"/>
        </w:rPr>
      </w:pPr>
      <w:r w:rsidRPr="002654EC">
        <w:rPr>
          <w:rFonts w:ascii="Times New Roman" w:hAnsi="Times New Roman" w:cs="Times New Roman"/>
          <w:sz w:val="24"/>
          <w:szCs w:val="24"/>
        </w:rPr>
        <w:t xml:space="preserve">Для информирования об общешкольных мероприятиях и формирования эффективной коммуникативной среды школа обладает следующими </w:t>
      </w:r>
      <w:r w:rsidRPr="002654EC">
        <w:rPr>
          <w:rFonts w:ascii="Times New Roman" w:hAnsi="Times New Roman" w:cs="Times New Roman"/>
          <w:bCs/>
          <w:sz w:val="24"/>
          <w:szCs w:val="24"/>
        </w:rPr>
        <w:t>информационными ресурсами</w:t>
      </w:r>
      <w:r w:rsidRPr="002654EC">
        <w:rPr>
          <w:rFonts w:ascii="Times New Roman" w:hAnsi="Times New Roman" w:cs="Times New Roman"/>
          <w:sz w:val="24"/>
          <w:szCs w:val="24"/>
        </w:rPr>
        <w:t>: налажена работа локальной сети, что позволяет педагогам и учащимся школы оперативно обмениваться актуальной информацией по учебному процессу, школьный сайт (</w:t>
      </w:r>
      <w:hyperlink r:id="rId10" w:history="1">
        <w:r w:rsidR="00557E54" w:rsidRPr="00E63AC1">
          <w:rPr>
            <w:rStyle w:val="aa"/>
            <w:rFonts w:ascii="Times New Roman" w:hAnsi="Times New Roman" w:cs="Times New Roman"/>
            <w:sz w:val="24"/>
            <w:szCs w:val="24"/>
          </w:rPr>
          <w:t>http://www.</w:t>
        </w:r>
        <w:r w:rsidR="00557E54" w:rsidRPr="00E63AC1">
          <w:rPr>
            <w:rStyle w:val="aa"/>
            <w:rFonts w:ascii="Times New Roman" w:hAnsi="Times New Roman" w:cs="Times New Roman"/>
            <w:sz w:val="24"/>
            <w:szCs w:val="24"/>
            <w:lang w:val="en-US"/>
          </w:rPr>
          <w:t>dob</w:t>
        </w:r>
        <w:r w:rsidR="00557E54" w:rsidRPr="00E63AC1">
          <w:rPr>
            <w:rStyle w:val="aa"/>
            <w:rFonts w:ascii="Times New Roman" w:hAnsi="Times New Roman" w:cs="Times New Roman"/>
            <w:sz w:val="24"/>
            <w:szCs w:val="24"/>
          </w:rPr>
          <w:t>ridra.narod.ru/</w:t>
        </w:r>
      </w:hyperlink>
      <w:r w:rsidRPr="002654EC">
        <w:rPr>
          <w:rFonts w:ascii="Times New Roman" w:hAnsi="Times New Roman" w:cs="Times New Roman"/>
          <w:sz w:val="24"/>
          <w:szCs w:val="24"/>
        </w:rPr>
        <w:t xml:space="preserve">). </w:t>
      </w:r>
      <w:r w:rsidRPr="002654EC">
        <w:rPr>
          <w:rFonts w:ascii="Times New Roman" w:eastAsia="Calibri" w:hAnsi="Times New Roman" w:cs="Times New Roman"/>
          <w:sz w:val="24"/>
          <w:szCs w:val="24"/>
        </w:rPr>
        <w:t>Учебный процесс в начальной школе обеспечен современной учебно-методической литературой, включающей необходимое методическое обеспечение для учителя (нормативно-правовая документация, программа УМК, методические рекомендации для учителя и т.п.), учебники нового поколения для школьников, справочники, словари и хрестоматии, художественную литературу для детей. Учебно-методические комплекты состоят из учебников, входящих в Федеральный перечень учебников, допущенных и рекомендованных Министерством образования и науки РФ к использованию в учебном процессе начальной школы на текущий учебный год. Количество учебно-методической литературы отвечает требованиям комплектности, достаточности (1учебник для 1 ученика) и обновляется 1 раз в 5 лет.</w:t>
      </w:r>
      <w:r w:rsidR="00557E54" w:rsidRPr="00557E54">
        <w:rPr>
          <w:rFonts w:ascii="Times New Roman" w:eastAsia="Calibri" w:hAnsi="Times New Roman" w:cs="Times New Roman"/>
          <w:sz w:val="24"/>
          <w:szCs w:val="24"/>
        </w:rPr>
        <w:t xml:space="preserve"> </w:t>
      </w:r>
      <w:r w:rsidR="00557E54" w:rsidRPr="002654EC">
        <w:rPr>
          <w:rFonts w:ascii="Times New Roman" w:eastAsia="Calibri" w:hAnsi="Times New Roman" w:cs="Times New Roman"/>
          <w:sz w:val="24"/>
          <w:szCs w:val="24"/>
        </w:rPr>
        <w:t>Обеспеченность-100%.</w:t>
      </w:r>
    </w:p>
    <w:p w:rsidR="004F6445" w:rsidRPr="003F3748" w:rsidRDefault="004F6445" w:rsidP="00B44507">
      <w:pPr>
        <w:pStyle w:val="a6"/>
        <w:shd w:val="clear" w:color="auto" w:fill="FFFFFF"/>
        <w:tabs>
          <w:tab w:val="left" w:pos="720"/>
          <w:tab w:val="left" w:pos="1080"/>
        </w:tabs>
        <w:spacing w:before="0" w:beforeAutospacing="0" w:after="0" w:afterAutospacing="0"/>
        <w:jc w:val="both"/>
      </w:pPr>
      <w:r w:rsidRPr="003F3748">
        <w:rPr>
          <w:b/>
          <w:bCs/>
        </w:rPr>
        <w:t>Требования к организации пространства</w:t>
      </w:r>
    </w:p>
    <w:p w:rsidR="00B44507" w:rsidRPr="00B44507" w:rsidRDefault="00B44507" w:rsidP="00B44507">
      <w:pPr>
        <w:widowControl w:val="0"/>
        <w:spacing w:after="0" w:line="240" w:lineRule="auto"/>
        <w:ind w:left="20" w:right="20" w:firstLine="720"/>
        <w:jc w:val="both"/>
        <w:rPr>
          <w:rFonts w:ascii="Times New Roman" w:hAnsi="Times New Roman" w:cs="Times New Roman"/>
          <w:sz w:val="24"/>
          <w:szCs w:val="24"/>
        </w:rPr>
      </w:pPr>
      <w:r w:rsidRPr="00B44507">
        <w:rPr>
          <w:rFonts w:ascii="Times New Roman" w:eastAsia="SimSun" w:hAnsi="Times New Roman" w:cs="Times New Roman"/>
          <w:iCs/>
          <w:color w:val="000000"/>
          <w:spacing w:val="-5"/>
          <w:sz w:val="24"/>
          <w:szCs w:val="24"/>
          <w:shd w:val="clear" w:color="auto" w:fill="FFFFFF"/>
        </w:rPr>
        <w:t>Под особой организацией образовательного пространства понимается создание комфортных условий во всех учебных и внеучебных помещениях.</w:t>
      </w:r>
      <w:r>
        <w:rPr>
          <w:rFonts w:ascii="Times New Roman" w:eastAsia="SimSun" w:hAnsi="Times New Roman" w:cs="Times New Roman"/>
          <w:iCs/>
          <w:color w:val="000000"/>
          <w:spacing w:val="-5"/>
          <w:sz w:val="24"/>
          <w:szCs w:val="24"/>
          <w:shd w:val="clear" w:color="auto" w:fill="FFFFFF"/>
        </w:rPr>
        <w:t xml:space="preserve"> </w:t>
      </w:r>
      <w:r w:rsidR="004F6445" w:rsidRPr="00B44507">
        <w:rPr>
          <w:rFonts w:ascii="Times New Roman" w:hAnsi="Times New Roman" w:cs="Times New Roman"/>
          <w:sz w:val="24"/>
          <w:szCs w:val="24"/>
        </w:rPr>
        <w:t xml:space="preserve">Пространство (прежде всего здание и прилегающая территория), </w:t>
      </w:r>
      <w:r w:rsidR="00130692" w:rsidRPr="00B44507">
        <w:rPr>
          <w:rFonts w:ascii="Times New Roman" w:hAnsi="Times New Roman" w:cs="Times New Roman"/>
          <w:sz w:val="24"/>
          <w:szCs w:val="24"/>
        </w:rPr>
        <w:t xml:space="preserve">МКОУ Добромысловской СОШ </w:t>
      </w:r>
      <w:r w:rsidR="004F6445" w:rsidRPr="00B44507">
        <w:rPr>
          <w:rFonts w:ascii="Times New Roman" w:hAnsi="Times New Roman" w:cs="Times New Roman"/>
          <w:color w:val="auto"/>
          <w:sz w:val="24"/>
          <w:szCs w:val="24"/>
        </w:rPr>
        <w:t>соответствует</w:t>
      </w:r>
      <w:r w:rsidR="004F6445" w:rsidRPr="00B44507">
        <w:rPr>
          <w:rFonts w:ascii="Times New Roman" w:hAnsi="Times New Roman" w:cs="Times New Roman"/>
          <w:sz w:val="24"/>
          <w:szCs w:val="24"/>
        </w:rPr>
        <w:t xml:space="preserve"> общим требованиям, предъявляемым к образовательным организациям</w:t>
      </w:r>
      <w:r w:rsidRPr="00B44507">
        <w:rPr>
          <w:rFonts w:ascii="Times New Roman" w:hAnsi="Times New Roman" w:cs="Times New Roman"/>
          <w:sz w:val="24"/>
          <w:szCs w:val="24"/>
        </w:rPr>
        <w:t>.</w:t>
      </w:r>
    </w:p>
    <w:p w:rsidR="00B44507" w:rsidRPr="00B44507" w:rsidRDefault="00B44507" w:rsidP="00B44507">
      <w:pPr>
        <w:widowControl w:val="0"/>
        <w:spacing w:after="0" w:line="240" w:lineRule="auto"/>
        <w:ind w:left="20" w:right="20" w:firstLine="720"/>
        <w:jc w:val="both"/>
        <w:rPr>
          <w:rFonts w:ascii="Times New Roman" w:eastAsia="SimSun" w:hAnsi="Times New Roman" w:cs="Times New Roman"/>
          <w:iCs/>
          <w:color w:val="000000"/>
          <w:spacing w:val="-5"/>
          <w:sz w:val="24"/>
          <w:szCs w:val="24"/>
          <w:shd w:val="clear" w:color="auto" w:fill="FFFFFF"/>
        </w:rPr>
      </w:pPr>
      <w:r w:rsidRPr="00B44507">
        <w:rPr>
          <w:rFonts w:ascii="Times New Roman" w:eastAsia="SimSun" w:hAnsi="Times New Roman" w:cs="Times New Roman"/>
          <w:iCs/>
          <w:color w:val="000000"/>
          <w:spacing w:val="-5"/>
          <w:sz w:val="24"/>
          <w:szCs w:val="24"/>
          <w:shd w:val="clear" w:color="auto" w:fill="FFFFFF"/>
        </w:rPr>
        <w:t xml:space="preserve">В </w:t>
      </w:r>
      <w:r>
        <w:rPr>
          <w:rFonts w:ascii="Times New Roman" w:eastAsia="SimSun" w:hAnsi="Times New Roman" w:cs="Times New Roman"/>
          <w:iCs/>
          <w:color w:val="000000"/>
          <w:spacing w:val="-5"/>
          <w:sz w:val="24"/>
          <w:szCs w:val="24"/>
          <w:shd w:val="clear" w:color="auto" w:fill="FFFFFF"/>
        </w:rPr>
        <w:t xml:space="preserve"> школе </w:t>
      </w:r>
      <w:r w:rsidRPr="00B44507">
        <w:rPr>
          <w:rFonts w:ascii="Times New Roman" w:eastAsia="SimSun" w:hAnsi="Times New Roman" w:cs="Times New Roman"/>
          <w:iCs/>
          <w:color w:val="000000"/>
          <w:spacing w:val="-5"/>
          <w:sz w:val="24"/>
          <w:szCs w:val="24"/>
          <w:shd w:val="clear" w:color="auto" w:fill="FFFFFF"/>
        </w:rPr>
        <w:t xml:space="preserve">имеются отдельные специально оборудованные помещения для проведения занятий с </w:t>
      </w:r>
      <w:r w:rsidRPr="00B44507">
        <w:rPr>
          <w:rFonts w:ascii="Times New Roman" w:hAnsi="Times New Roman" w:cs="Times New Roman"/>
          <w:iCs/>
          <w:color w:val="000000"/>
          <w:spacing w:val="-5"/>
          <w:sz w:val="24"/>
          <w:szCs w:val="24"/>
          <w:shd w:val="clear" w:color="auto" w:fill="FFFFFF"/>
        </w:rPr>
        <w:t>педагогом-</w:t>
      </w:r>
      <w:r w:rsidRPr="00B44507">
        <w:rPr>
          <w:rFonts w:ascii="Times New Roman" w:eastAsia="SimSun" w:hAnsi="Times New Roman" w:cs="Times New Roman"/>
          <w:iCs/>
          <w:color w:val="000000"/>
          <w:spacing w:val="-5"/>
          <w:sz w:val="24"/>
          <w:szCs w:val="24"/>
          <w:shd w:val="clear" w:color="auto" w:fill="FFFFFF"/>
        </w:rPr>
        <w:t xml:space="preserve">психологом, </w:t>
      </w:r>
      <w:r w:rsidRPr="00B44507">
        <w:rPr>
          <w:rFonts w:ascii="Times New Roman" w:hAnsi="Times New Roman" w:cs="Times New Roman"/>
          <w:iCs/>
          <w:color w:val="000000"/>
          <w:spacing w:val="-5"/>
          <w:sz w:val="24"/>
          <w:szCs w:val="24"/>
          <w:shd w:val="clear" w:color="auto" w:fill="FFFFFF"/>
        </w:rPr>
        <w:t xml:space="preserve">учителем-логопедом, учителем-дефектологом  </w:t>
      </w:r>
      <w:r w:rsidRPr="00B44507">
        <w:rPr>
          <w:rFonts w:ascii="Times New Roman" w:eastAsia="SimSun" w:hAnsi="Times New Roman" w:cs="Times New Roman"/>
          <w:iCs/>
          <w:color w:val="000000"/>
          <w:spacing w:val="-5"/>
          <w:sz w:val="24"/>
          <w:szCs w:val="24"/>
          <w:shd w:val="clear" w:color="auto" w:fill="FFFFFF"/>
        </w:rPr>
        <w:t xml:space="preserve">и другими </w:t>
      </w:r>
      <w:r w:rsidRPr="00B44507">
        <w:rPr>
          <w:rFonts w:ascii="Times New Roman" w:eastAsia="SimSun" w:hAnsi="Times New Roman" w:cs="Times New Roman"/>
          <w:iCs/>
          <w:color w:val="000000"/>
          <w:spacing w:val="-5"/>
          <w:sz w:val="24"/>
          <w:szCs w:val="24"/>
          <w:shd w:val="clear" w:color="auto" w:fill="FFFFFF"/>
        </w:rPr>
        <w:lastRenderedPageBreak/>
        <w:t xml:space="preserve">специалистами, отвечающие задачам программы коррекционной работы и задачам психолого-педагогического сопровождения обучающегося с ЗПР. </w:t>
      </w:r>
    </w:p>
    <w:p w:rsidR="00B44507" w:rsidRPr="00B44507" w:rsidRDefault="00B44507" w:rsidP="00B44507">
      <w:pPr>
        <w:widowControl w:val="0"/>
        <w:spacing w:after="0" w:line="240" w:lineRule="auto"/>
        <w:ind w:left="20" w:right="20" w:firstLine="720"/>
        <w:jc w:val="both"/>
        <w:rPr>
          <w:rFonts w:ascii="Times New Roman" w:hAnsi="Times New Roman" w:cs="Times New Roman"/>
          <w:b/>
          <w:iCs/>
          <w:spacing w:val="-1"/>
          <w:sz w:val="24"/>
          <w:szCs w:val="24"/>
        </w:rPr>
      </w:pPr>
      <w:r w:rsidRPr="00B44507">
        <w:rPr>
          <w:rFonts w:ascii="Times New Roman" w:eastAsia="SimSun" w:hAnsi="Times New Roman" w:cs="Times New Roman"/>
          <w:iCs/>
          <w:color w:val="000000"/>
          <w:spacing w:val="-5"/>
          <w:sz w:val="24"/>
          <w:szCs w:val="24"/>
          <w:shd w:val="clear" w:color="auto" w:fill="FFFFFF"/>
        </w:rPr>
        <w:t>Для обучающихся с ЗПР создано доступное пространство, которое позволяет воспринимать максимальное количество сведений через аудио-визуализированные источники, а именно удобно расположенные и доступные стенды с представленным на них наглядным материалом о внутришкольных правилах поведения, правилах безопасности, распорядке /режиме функционирования школы, расписании уроков, последних событиях в школе, ближайших планах и т.д.</w:t>
      </w:r>
    </w:p>
    <w:p w:rsidR="004F6445" w:rsidRPr="00B44507" w:rsidRDefault="00B44507" w:rsidP="00B44507">
      <w:pPr>
        <w:widowControl w:val="0"/>
        <w:spacing w:after="0" w:line="240" w:lineRule="auto"/>
        <w:ind w:left="20" w:right="20" w:firstLine="720"/>
        <w:jc w:val="both"/>
        <w:rPr>
          <w:rFonts w:ascii="Times New Roman" w:hAnsi="Times New Roman" w:cs="Times New Roman"/>
          <w:sz w:val="24"/>
          <w:szCs w:val="24"/>
        </w:rPr>
      </w:pPr>
      <w:r w:rsidRPr="00B44507">
        <w:rPr>
          <w:rFonts w:ascii="Times New Roman" w:eastAsia="SimSun" w:hAnsi="Times New Roman" w:cs="Times New Roman"/>
          <w:iCs/>
          <w:color w:val="000000"/>
          <w:spacing w:val="-5"/>
          <w:sz w:val="24"/>
          <w:szCs w:val="24"/>
          <w:shd w:val="clear" w:color="auto" w:fill="FFFFFF"/>
        </w:rPr>
        <w:t>Организация рабочего пространства обучающегося с задержкой психического развития  в классе предполагает выбор парты и партнера</w:t>
      </w:r>
      <w:r>
        <w:rPr>
          <w:rFonts w:ascii="Times New Roman" w:eastAsia="SimSun" w:hAnsi="Times New Roman" w:cs="Times New Roman"/>
          <w:iCs/>
          <w:color w:val="000000"/>
          <w:spacing w:val="-5"/>
          <w:sz w:val="24"/>
          <w:szCs w:val="24"/>
          <w:shd w:val="clear" w:color="auto" w:fill="FFFFFF"/>
        </w:rPr>
        <w:t xml:space="preserve">. </w:t>
      </w:r>
      <w:r w:rsidR="004F6445" w:rsidRPr="00B44507">
        <w:rPr>
          <w:rFonts w:ascii="Times New Roman" w:hAnsi="Times New Roman" w:cs="Times New Roman"/>
          <w:sz w:val="24"/>
          <w:szCs w:val="24"/>
        </w:rPr>
        <w:t xml:space="preserve">Каждый класс оборудован партами, регулируемыми в соответствии с ростом учащихся. Номер парты подбирается тщательно, в соответствии с ростом ученика, что обеспечивает возможность поддерживать правильную позу. </w:t>
      </w:r>
      <w:r w:rsidR="004F6445" w:rsidRPr="00B44507">
        <w:rPr>
          <w:rFonts w:ascii="Times New Roman" w:hAnsi="Times New Roman" w:cs="Times New Roman"/>
          <w:i/>
          <w:iCs/>
          <w:sz w:val="24"/>
          <w:szCs w:val="24"/>
        </w:rPr>
        <w:t>Обязательным условием к организации рабочего места обучающегося с ОВЗ является обеспечение возможности постоянно находиться в зоне внимания педагога.</w:t>
      </w:r>
    </w:p>
    <w:p w:rsidR="004F6445" w:rsidRPr="003F3748" w:rsidRDefault="004F6445" w:rsidP="004F6445">
      <w:pPr>
        <w:pStyle w:val="default"/>
        <w:spacing w:before="0" w:beforeAutospacing="0" w:after="0" w:afterAutospacing="0"/>
        <w:jc w:val="both"/>
      </w:pPr>
      <w:r w:rsidRPr="003F3748">
        <w:rPr>
          <w:b/>
          <w:bCs/>
        </w:rPr>
        <w:t>Требования к организации временного режима</w:t>
      </w:r>
    </w:p>
    <w:p w:rsidR="004F6445" w:rsidRPr="003F3748" w:rsidRDefault="004F6445" w:rsidP="00CC4099">
      <w:pPr>
        <w:pStyle w:val="default"/>
        <w:spacing w:before="0" w:beforeAutospacing="0" w:after="0" w:afterAutospacing="0"/>
        <w:ind w:firstLine="708"/>
        <w:jc w:val="both"/>
      </w:pPr>
      <w:r w:rsidRPr="003F3748">
        <w:t xml:space="preserve">Временной режим образования обучающихся с </w:t>
      </w:r>
      <w:r w:rsidR="00CC4099" w:rsidRPr="003F3748">
        <w:t>ЗПР</w:t>
      </w:r>
      <w:r w:rsidRPr="003F3748">
        <w:t xml:space="preserve"> (учебный год, учебная неделя, день) устанавливается в соответствии с законодательно закрепленными нормативами (ФЗ «Об образовании в РФ», СанПиН, приказы Министерства образования и др.), а также локальными актами образовательной организации («Правилами внутреннего распорядка </w:t>
      </w:r>
      <w:r w:rsidR="00CC4099" w:rsidRPr="003F3748">
        <w:t>МКОУ Добромысловской СОШ</w:t>
      </w:r>
      <w:r w:rsidRPr="003F3748">
        <w:t>).</w:t>
      </w:r>
    </w:p>
    <w:p w:rsidR="004F6445" w:rsidRPr="00B44507" w:rsidRDefault="004F6445" w:rsidP="004F6445">
      <w:pPr>
        <w:pStyle w:val="default"/>
        <w:spacing w:before="0" w:beforeAutospacing="0" w:after="0" w:afterAutospacing="0"/>
        <w:jc w:val="both"/>
      </w:pPr>
      <w:r w:rsidRPr="00B44507">
        <w:rPr>
          <w:b/>
          <w:bCs/>
        </w:rPr>
        <w:t xml:space="preserve">Требования к техническим средствам обучения </w:t>
      </w:r>
    </w:p>
    <w:p w:rsidR="004F6445" w:rsidRPr="00B44507" w:rsidRDefault="004F6445" w:rsidP="00CC4099">
      <w:pPr>
        <w:pStyle w:val="default"/>
        <w:spacing w:before="0" w:beforeAutospacing="0" w:after="0" w:afterAutospacing="0"/>
        <w:ind w:firstLine="708"/>
        <w:jc w:val="both"/>
      </w:pPr>
      <w:r w:rsidRPr="00B44507">
        <w:t>Технические средства обучения (включая компьютерные инструменты обучения, мультимедийные средства) дают возможность удовлетворить особые образовательные потребности обучающихся с ЗПР, способствуют мотивации учебной деятельности, развивают познавательную активность обучающихся.</w:t>
      </w:r>
    </w:p>
    <w:p w:rsidR="004F6445" w:rsidRPr="00B44507" w:rsidRDefault="004F6445" w:rsidP="00CC4099">
      <w:pPr>
        <w:pStyle w:val="default"/>
        <w:spacing w:before="0" w:beforeAutospacing="0" w:after="0" w:afterAutospacing="0"/>
        <w:ind w:firstLine="708"/>
        <w:jc w:val="both"/>
      </w:pPr>
      <w:r w:rsidRPr="00B44507">
        <w:t xml:space="preserve">Информационно-образовательная среда </w:t>
      </w:r>
      <w:r w:rsidR="00CC4099" w:rsidRPr="00B44507">
        <w:t xml:space="preserve">МКОУ Добромысловской СОШ </w:t>
      </w:r>
      <w:r w:rsidRPr="00B44507">
        <w:t>включает в себя совокупность технологических средств (компьютеры, мультимедийные проекторы с экранами, интерактивные доски и др.).</w:t>
      </w:r>
    </w:p>
    <w:p w:rsidR="00B44507" w:rsidRPr="003F3748" w:rsidRDefault="00B44507" w:rsidP="00B44507">
      <w:pPr>
        <w:pStyle w:val="default"/>
        <w:spacing w:before="0" w:beforeAutospacing="0" w:after="0" w:afterAutospacing="0"/>
        <w:ind w:firstLine="708"/>
        <w:jc w:val="both"/>
      </w:pPr>
      <w:r w:rsidRPr="003F3748">
        <w:t xml:space="preserve">При освоении обучающимися с ЗПР АООП НОО в МКОУ Добромысловской СОШ используется УМК «Школа России». </w:t>
      </w:r>
      <w:r w:rsidRPr="003F3748">
        <w:rPr>
          <w:rStyle w:val="af3"/>
          <w:b w:val="0"/>
          <w:bdr w:val="none" w:sz="0" w:space="0" w:color="auto" w:frame="1"/>
          <w:shd w:val="clear" w:color="auto" w:fill="FFFFFF"/>
        </w:rPr>
        <w:t xml:space="preserve">УМК </w:t>
      </w:r>
      <w:r w:rsidRPr="003F3748">
        <w:rPr>
          <w:bCs/>
          <w:bdr w:val="none" w:sz="0" w:space="0" w:color="auto" w:frame="1"/>
          <w:shd w:val="clear" w:color="auto" w:fill="FFFFFF"/>
        </w:rPr>
        <w:t>«Школа России»</w:t>
      </w:r>
      <w:r w:rsidRPr="003F3748">
        <w:t xml:space="preserve"> </w:t>
      </w:r>
      <w:r w:rsidRPr="003F3748">
        <w:rPr>
          <w:rStyle w:val="af3"/>
          <w:b w:val="0"/>
          <w:bdr w:val="none" w:sz="0" w:space="0" w:color="auto" w:frame="1"/>
          <w:shd w:val="clear" w:color="auto" w:fill="FFFFFF"/>
        </w:rPr>
        <w:t xml:space="preserve">состоит из завершенных предметных линий учебников, которые включены в федеральный перечень рекомендуемых (приказ Минобрнауки России от 31 марта 2014г. N 253). </w:t>
      </w:r>
      <w:r w:rsidRPr="003F3748">
        <w:t>УМК «Школа России» построен на единых для всех учебных предметов основополагающих принципах</w:t>
      </w:r>
      <w:r w:rsidRPr="003F3748">
        <w:rPr>
          <w:b/>
          <w:bCs/>
        </w:rPr>
        <w:t xml:space="preserve">, </w:t>
      </w:r>
      <w:r w:rsidRPr="003F3748">
        <w:t>имеет полное программно-методическое сопровождение (рабочие тетради и дидактические материалы для обучающихся, методические пособия с электронными приложениями для учителя и др.)</w:t>
      </w:r>
      <w:r w:rsidRPr="003F3748">
        <w:rPr>
          <w:b/>
          <w:bCs/>
        </w:rPr>
        <w:t xml:space="preserve">. </w:t>
      </w:r>
      <w:r w:rsidRPr="003F3748">
        <w:t>Ведущая целевая установка и основные средства ее реализации</w:t>
      </w:r>
      <w:r w:rsidRPr="003F3748">
        <w:rPr>
          <w:b/>
          <w:bCs/>
        </w:rPr>
        <w:t xml:space="preserve">, </w:t>
      </w:r>
      <w:r w:rsidRPr="003F3748">
        <w:t>заложенные в основу УМК «Школа России», направлены на обеспечение современного образования младшего школьника в контексте требований ФГОС</w:t>
      </w:r>
      <w:r w:rsidRPr="003F3748">
        <w:rPr>
          <w:i/>
          <w:iCs/>
        </w:rPr>
        <w:t>.</w:t>
      </w:r>
    </w:p>
    <w:p w:rsidR="00B44507" w:rsidRPr="003F3748" w:rsidRDefault="00B44507" w:rsidP="00B44507">
      <w:pPr>
        <w:pStyle w:val="a6"/>
        <w:adjustRightInd w:val="0"/>
        <w:spacing w:before="0" w:beforeAutospacing="0" w:after="0" w:afterAutospacing="0"/>
        <w:ind w:firstLine="708"/>
        <w:jc w:val="both"/>
      </w:pPr>
      <w:r w:rsidRPr="003F3748">
        <w:t xml:space="preserve">Все программно-методическое обеспечение учителя начальных классов </w:t>
      </w:r>
      <w:r w:rsidRPr="003F3748">
        <w:rPr>
          <w:bCs/>
        </w:rPr>
        <w:t>адаптируют</w:t>
      </w:r>
      <w:r w:rsidRPr="003F3748">
        <w:rPr>
          <w:b/>
          <w:bCs/>
        </w:rPr>
        <w:t xml:space="preserve"> </w:t>
      </w:r>
      <w:r w:rsidRPr="003F3748">
        <w:t>под особые образовательные потребности обучающихся с ЗПР.</w:t>
      </w:r>
    </w:p>
    <w:sectPr w:rsidR="00B44507" w:rsidRPr="003F3748" w:rsidSect="00DB747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7515" w:rsidRDefault="00187515" w:rsidP="00FC1CE2">
      <w:pPr>
        <w:spacing w:after="0" w:line="240" w:lineRule="auto"/>
      </w:pPr>
      <w:r>
        <w:separator/>
      </w:r>
    </w:p>
  </w:endnote>
  <w:endnote w:type="continuationSeparator" w:id="0">
    <w:p w:rsidR="00187515" w:rsidRDefault="00187515" w:rsidP="00FC1CE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 w:name="PragmaticaC">
    <w:altName w:val="Times New Roman"/>
    <w:charset w:val="CC"/>
    <w:family w:val="auto"/>
    <w:pitch w:val="default"/>
    <w:sig w:usb0="00000000" w:usb1="00000000" w:usb2="00000000" w:usb3="00000000" w:csb0="00000000" w:csb1="00000000"/>
  </w:font>
  <w:font w:name="FuturisC">
    <w:altName w:val="Courier New"/>
    <w:panose1 w:val="00000000000000000000"/>
    <w:charset w:val="CC"/>
    <w:family w:val="decorative"/>
    <w:notTrueType/>
    <w:pitch w:val="variable"/>
    <w:sig w:usb0="00000203" w:usb1="00000000" w:usb2="00000000" w:usb3="00000000" w:csb0="00000005" w:csb1="00000000"/>
  </w:font>
  <w:font w:name="DejaVu Sans">
    <w:altName w:val="Times New Roman"/>
    <w:charset w:val="CC"/>
    <w:family w:val="swiss"/>
    <w:pitch w:val="variable"/>
    <w:sig w:usb0="00000000" w:usb1="D200FDFF" w:usb2="0A046029" w:usb3="00000000" w:csb0="800001FF" w:csb1="00000000"/>
  </w:font>
  <w:font w:name="Liberation Serif">
    <w:altName w:val="MS Mincho"/>
    <w:charset w:val="80"/>
    <w:family w:val="roman"/>
    <w:pitch w:val="variable"/>
    <w:sig w:usb0="00000000" w:usb1="00000000" w:usb2="00000000" w:usb3="00000000" w:csb0="00000000"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auto"/>
      </w:rPr>
      <w:id w:val="28156938"/>
      <w:docPartObj>
        <w:docPartGallery w:val="Page Numbers (Bottom of Page)"/>
        <w:docPartUnique/>
      </w:docPartObj>
    </w:sdtPr>
    <w:sdtContent>
      <w:p w:rsidR="00647FED" w:rsidRDefault="00B9301D">
        <w:pPr>
          <w:pStyle w:val="af7"/>
          <w:jc w:val="right"/>
        </w:pPr>
        <w:fldSimple w:instr=" PAGE   \* MERGEFORMAT ">
          <w:r w:rsidR="00BC6C33">
            <w:rPr>
              <w:noProof/>
            </w:rPr>
            <w:t>3</w:t>
          </w:r>
        </w:fldSimple>
      </w:p>
    </w:sdtContent>
  </w:sdt>
  <w:p w:rsidR="00647FED" w:rsidRDefault="00647FED">
    <w:pPr>
      <w:pStyle w:val="af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7515" w:rsidRDefault="00187515" w:rsidP="00FC1CE2">
      <w:pPr>
        <w:spacing w:after="0" w:line="240" w:lineRule="auto"/>
      </w:pPr>
      <w:r>
        <w:separator/>
      </w:r>
    </w:p>
  </w:footnote>
  <w:footnote w:type="continuationSeparator" w:id="0">
    <w:p w:rsidR="00187515" w:rsidRDefault="00187515" w:rsidP="00FC1CE2">
      <w:pPr>
        <w:spacing w:after="0" w:line="240" w:lineRule="auto"/>
      </w:pPr>
      <w:r>
        <w:continuationSeparator/>
      </w:r>
    </w:p>
  </w:footnote>
  <w:footnote w:id="1">
    <w:p w:rsidR="00647FED" w:rsidRPr="004A6B41" w:rsidRDefault="00647FED" w:rsidP="00FC1CE2">
      <w:pPr>
        <w:pStyle w:val="ad"/>
        <w:jc w:val="both"/>
        <w:rPr>
          <w:rFonts w:ascii="Times New Roman" w:hAnsi="Times New Roman"/>
          <w:sz w:val="14"/>
          <w:szCs w:val="18"/>
        </w:rPr>
      </w:pPr>
    </w:p>
    <w:p w:rsidR="00647FED" w:rsidRDefault="00647FED" w:rsidP="00FC1CE2">
      <w:pPr>
        <w:pStyle w:val="a8"/>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5"/>
    <w:multiLevelType w:val="multilevel"/>
    <w:tmpl w:val="00000005"/>
    <w:name w:val="WW8Num5"/>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6"/>
    <w:multiLevelType w:val="multilevel"/>
    <w:tmpl w:val="00000006"/>
    <w:name w:val="WW8Num6"/>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nsid w:val="00000008"/>
    <w:multiLevelType w:val="multilevel"/>
    <w:tmpl w:val="00000008"/>
    <w:name w:val="WW8Num8"/>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
    <w:nsid w:val="00000009"/>
    <w:multiLevelType w:val="multilevel"/>
    <w:tmpl w:val="00000009"/>
    <w:name w:val="WW8Num9"/>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5">
    <w:nsid w:val="0000000B"/>
    <w:multiLevelType w:val="multilevel"/>
    <w:tmpl w:val="0000000B"/>
    <w:name w:val="WW8Num11"/>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6">
    <w:nsid w:val="0000000D"/>
    <w:multiLevelType w:val="singleLevel"/>
    <w:tmpl w:val="0000000D"/>
    <w:name w:val="WW8Num13"/>
    <w:lvl w:ilvl="0">
      <w:start w:val="1"/>
      <w:numFmt w:val="bullet"/>
      <w:lvlText w:val="•"/>
      <w:lvlJc w:val="left"/>
      <w:pPr>
        <w:tabs>
          <w:tab w:val="num" w:pos="0"/>
        </w:tabs>
        <w:ind w:left="0" w:firstLine="0"/>
      </w:pPr>
      <w:rPr>
        <w:rFonts w:ascii="Times New Roman" w:hAnsi="Times New Roman" w:cs="OpenSymbol"/>
      </w:rPr>
    </w:lvl>
  </w:abstractNum>
  <w:abstractNum w:abstractNumId="7">
    <w:nsid w:val="0000000E"/>
    <w:multiLevelType w:val="multilevel"/>
    <w:tmpl w:val="0000000E"/>
    <w:name w:val="WW8Num14"/>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8">
    <w:nsid w:val="00000010"/>
    <w:multiLevelType w:val="singleLevel"/>
    <w:tmpl w:val="00000010"/>
    <w:name w:val="WW8Num16"/>
    <w:lvl w:ilvl="0">
      <w:start w:val="1"/>
      <w:numFmt w:val="bullet"/>
      <w:lvlText w:val="•"/>
      <w:lvlJc w:val="left"/>
      <w:pPr>
        <w:tabs>
          <w:tab w:val="num" w:pos="0"/>
        </w:tabs>
        <w:ind w:left="0" w:firstLine="0"/>
      </w:pPr>
      <w:rPr>
        <w:rFonts w:ascii="Times New Roman" w:hAnsi="Times New Roman" w:cs="Times New Roman"/>
      </w:rPr>
    </w:lvl>
  </w:abstractNum>
  <w:abstractNum w:abstractNumId="9">
    <w:nsid w:val="00000011"/>
    <w:multiLevelType w:val="singleLevel"/>
    <w:tmpl w:val="00000011"/>
    <w:name w:val="WW8Num17"/>
    <w:lvl w:ilvl="0">
      <w:start w:val="1"/>
      <w:numFmt w:val="bullet"/>
      <w:lvlText w:val="•"/>
      <w:lvlJc w:val="left"/>
      <w:pPr>
        <w:tabs>
          <w:tab w:val="num" w:pos="0"/>
        </w:tabs>
        <w:ind w:left="0" w:firstLine="0"/>
      </w:pPr>
      <w:rPr>
        <w:rFonts w:ascii="Times New Roman" w:hAnsi="Times New Roman" w:cs="Times New Roman"/>
      </w:rPr>
    </w:lvl>
  </w:abstractNum>
  <w:abstractNum w:abstractNumId="10">
    <w:nsid w:val="00000037"/>
    <w:multiLevelType w:val="multilevel"/>
    <w:tmpl w:val="00000037"/>
    <w:name w:val="WW8Num55"/>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11">
    <w:nsid w:val="00000038"/>
    <w:multiLevelType w:val="multilevel"/>
    <w:tmpl w:val="00000038"/>
    <w:name w:val="WW8Num56"/>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BF57794"/>
    <w:multiLevelType w:val="multilevel"/>
    <w:tmpl w:val="75C81136"/>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nsid w:val="0E24330D"/>
    <w:multiLevelType w:val="hybridMultilevel"/>
    <w:tmpl w:val="88D242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1115EC0"/>
    <w:multiLevelType w:val="multilevel"/>
    <w:tmpl w:val="86481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5CC6145"/>
    <w:multiLevelType w:val="hybridMultilevel"/>
    <w:tmpl w:val="C946061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7247322"/>
    <w:multiLevelType w:val="hybridMultilevel"/>
    <w:tmpl w:val="491E54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0157AC3"/>
    <w:multiLevelType w:val="multilevel"/>
    <w:tmpl w:val="C4E2BE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0587A0B"/>
    <w:multiLevelType w:val="multilevel"/>
    <w:tmpl w:val="74A8D71A"/>
    <w:lvl w:ilvl="0">
      <w:start w:val="1"/>
      <w:numFmt w:val="bullet"/>
      <w:lvlText w:val=""/>
      <w:lvlJc w:val="left"/>
      <w:rPr>
        <w:rFonts w:ascii="Symbol" w:hAnsi="Symbol" w:hint="default"/>
        <w:b w:val="0"/>
        <w:bCs w:val="0"/>
        <w:i w:val="0"/>
        <w:iCs w:val="0"/>
        <w:smallCaps w:val="0"/>
        <w:strike w:val="0"/>
        <w:color w:val="000000"/>
        <w:spacing w:val="1"/>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2780CC6"/>
    <w:multiLevelType w:val="hybridMultilevel"/>
    <w:tmpl w:val="8ED0676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A1D4EB9"/>
    <w:multiLevelType w:val="hybridMultilevel"/>
    <w:tmpl w:val="B674F9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610380E"/>
    <w:multiLevelType w:val="hybridMultilevel"/>
    <w:tmpl w:val="6476956A"/>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2">
    <w:nsid w:val="374A3ED0"/>
    <w:multiLevelType w:val="hybridMultilevel"/>
    <w:tmpl w:val="F328C538"/>
    <w:lvl w:ilvl="0" w:tplc="44FE1CDC">
      <w:numFmt w:val="bullet"/>
      <w:lvlText w:val="–"/>
      <w:lvlJc w:val="left"/>
      <w:pPr>
        <w:ind w:left="1440" w:hanging="360"/>
      </w:pPr>
      <w:rPr>
        <w:rFonts w:ascii="Times New Roman" w:eastAsia="MS Mincho"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nsid w:val="39AE7811"/>
    <w:multiLevelType w:val="hybridMultilevel"/>
    <w:tmpl w:val="7DEC52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CD61113"/>
    <w:multiLevelType w:val="hybridMultilevel"/>
    <w:tmpl w:val="72B874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25750B5"/>
    <w:multiLevelType w:val="hybridMultilevel"/>
    <w:tmpl w:val="CEA657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5CF4C5B"/>
    <w:multiLevelType w:val="hybridMultilevel"/>
    <w:tmpl w:val="1F5454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70718F5"/>
    <w:multiLevelType w:val="hybridMultilevel"/>
    <w:tmpl w:val="668EE60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7780382"/>
    <w:multiLevelType w:val="hybridMultilevel"/>
    <w:tmpl w:val="9BC4439E"/>
    <w:lvl w:ilvl="0" w:tplc="44FE1CDC">
      <w:numFmt w:val="bullet"/>
      <w:lvlText w:val="–"/>
      <w:lvlJc w:val="left"/>
      <w:pPr>
        <w:ind w:left="720" w:hanging="360"/>
      </w:pPr>
      <w:rPr>
        <w:rFonts w:ascii="Times New Roman" w:eastAsia="MS Mincho" w:hAnsi="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9EB0C94"/>
    <w:multiLevelType w:val="hybridMultilevel"/>
    <w:tmpl w:val="7C8A333C"/>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nsid w:val="4AF73BFD"/>
    <w:multiLevelType w:val="hybridMultilevel"/>
    <w:tmpl w:val="E576664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66947C5"/>
    <w:multiLevelType w:val="hybridMultilevel"/>
    <w:tmpl w:val="B5062BA2"/>
    <w:lvl w:ilvl="0" w:tplc="04190001">
      <w:start w:val="1"/>
      <w:numFmt w:val="bullet"/>
      <w:lvlText w:val=""/>
      <w:lvlJc w:val="left"/>
      <w:pPr>
        <w:ind w:left="1174" w:hanging="360"/>
      </w:pPr>
      <w:rPr>
        <w:rFonts w:ascii="Symbol" w:hAnsi="Symbol" w:hint="default"/>
      </w:rPr>
    </w:lvl>
    <w:lvl w:ilvl="1" w:tplc="5FE08064">
      <w:numFmt w:val="bullet"/>
      <w:lvlText w:val="•"/>
      <w:lvlJc w:val="left"/>
      <w:pPr>
        <w:ind w:left="2074" w:hanging="540"/>
      </w:pPr>
      <w:rPr>
        <w:rFonts w:ascii="Times New Roman" w:eastAsia="Times New Roman" w:hAnsi="Times New Roman" w:cs="Times New Roman"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32">
    <w:nsid w:val="596127D3"/>
    <w:multiLevelType w:val="hybridMultilevel"/>
    <w:tmpl w:val="21C4AC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A3330B8"/>
    <w:multiLevelType w:val="multilevel"/>
    <w:tmpl w:val="BFC6C180"/>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007453D"/>
    <w:multiLevelType w:val="multilevel"/>
    <w:tmpl w:val="0CF2E8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00A3D06"/>
    <w:multiLevelType w:val="hybridMultilevel"/>
    <w:tmpl w:val="C4BC008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BCD5C57"/>
    <w:multiLevelType w:val="hybridMultilevel"/>
    <w:tmpl w:val="E33400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DE06F42"/>
    <w:multiLevelType w:val="hybridMultilevel"/>
    <w:tmpl w:val="142638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F4C10B5"/>
    <w:multiLevelType w:val="hybridMultilevel"/>
    <w:tmpl w:val="6B5E6D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FAF6B9D"/>
    <w:multiLevelType w:val="hybridMultilevel"/>
    <w:tmpl w:val="838E4E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4C9083B"/>
    <w:multiLevelType w:val="hybridMultilevel"/>
    <w:tmpl w:val="4CA838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79F52C0"/>
    <w:multiLevelType w:val="multilevel"/>
    <w:tmpl w:val="A3E07520"/>
    <w:lvl w:ilvl="0">
      <w:start w:val="1"/>
      <w:numFmt w:val="bullet"/>
      <w:lvlText w:val="•"/>
      <w:lvlJc w:val="left"/>
      <w:rPr>
        <w:rFonts w:ascii="Times New Roman" w:eastAsia="Times New Roman" w:hAnsi="Times New Roman" w:cs="Times New Roman"/>
        <w:b w:val="0"/>
        <w:bCs w:val="0"/>
        <w:i w:val="0"/>
        <w:iCs w:val="0"/>
        <w:smallCaps w:val="0"/>
        <w:strike w:val="0"/>
        <w:color w:val="000000"/>
        <w:spacing w:val="1"/>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B280627"/>
    <w:multiLevelType w:val="hybridMultilevel"/>
    <w:tmpl w:val="52E476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B912A78"/>
    <w:multiLevelType w:val="hybridMultilevel"/>
    <w:tmpl w:val="00285C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CDF5837"/>
    <w:multiLevelType w:val="hybridMultilevel"/>
    <w:tmpl w:val="1A4C15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D306CFC"/>
    <w:multiLevelType w:val="singleLevel"/>
    <w:tmpl w:val="C8E6A764"/>
    <w:lvl w:ilvl="0">
      <w:start w:val="1"/>
      <w:numFmt w:val="decimal"/>
      <w:lvlText w:val="%1."/>
      <w:legacy w:legacy="1" w:legacySpace="0" w:legacyIndent="494"/>
      <w:lvlJc w:val="left"/>
      <w:rPr>
        <w:rFonts w:ascii="Times New Roman" w:hAnsi="Times New Roman" w:cs="Times New Roman" w:hint="default"/>
      </w:rPr>
    </w:lvl>
  </w:abstractNum>
  <w:abstractNum w:abstractNumId="46">
    <w:nsid w:val="7D3118D4"/>
    <w:multiLevelType w:val="multilevel"/>
    <w:tmpl w:val="3F4A7B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7E140B6B"/>
    <w:multiLevelType w:val="multilevel"/>
    <w:tmpl w:val="61DA55F2"/>
    <w:lvl w:ilvl="0">
      <w:start w:val="1"/>
      <w:numFmt w:val="bullet"/>
      <w:lvlText w:val="-"/>
      <w:lvlJc w:val="left"/>
      <w:rPr>
        <w:rFonts w:ascii="Times New Roman" w:eastAsia="Times New Roman" w:hAnsi="Times New Roman" w:cs="Times New Roman"/>
        <w:b w:val="0"/>
        <w:bCs w:val="0"/>
        <w:i w:val="0"/>
        <w:iCs w:val="0"/>
        <w:smallCaps w:val="0"/>
        <w:strike w:val="0"/>
        <w:color w:val="000000"/>
        <w:spacing w:val="1"/>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21"/>
  </w:num>
  <w:num w:numId="3">
    <w:abstractNumId w:val="31"/>
  </w:num>
  <w:num w:numId="4">
    <w:abstractNumId w:val="32"/>
  </w:num>
  <w:num w:numId="5">
    <w:abstractNumId w:val="38"/>
  </w:num>
  <w:num w:numId="6">
    <w:abstractNumId w:val="14"/>
  </w:num>
  <w:num w:numId="7">
    <w:abstractNumId w:val="37"/>
  </w:num>
  <w:num w:numId="8">
    <w:abstractNumId w:val="13"/>
  </w:num>
  <w:num w:numId="9">
    <w:abstractNumId w:val="23"/>
  </w:num>
  <w:num w:numId="10">
    <w:abstractNumId w:val="26"/>
  </w:num>
  <w:num w:numId="11">
    <w:abstractNumId w:val="42"/>
  </w:num>
  <w:num w:numId="12">
    <w:abstractNumId w:val="16"/>
  </w:num>
  <w:num w:numId="13">
    <w:abstractNumId w:val="25"/>
  </w:num>
  <w:num w:numId="14">
    <w:abstractNumId w:val="3"/>
  </w:num>
  <w:num w:numId="15">
    <w:abstractNumId w:val="4"/>
  </w:num>
  <w:num w:numId="16">
    <w:abstractNumId w:val="8"/>
  </w:num>
  <w:num w:numId="17">
    <w:abstractNumId w:val="9"/>
  </w:num>
  <w:num w:numId="18">
    <w:abstractNumId w:val="6"/>
  </w:num>
  <w:num w:numId="19">
    <w:abstractNumId w:val="7"/>
  </w:num>
  <w:num w:numId="20">
    <w:abstractNumId w:val="44"/>
  </w:num>
  <w:num w:numId="21">
    <w:abstractNumId w:val="35"/>
  </w:num>
  <w:num w:numId="22">
    <w:abstractNumId w:val="45"/>
  </w:num>
  <w:num w:numId="23">
    <w:abstractNumId w:val="12"/>
  </w:num>
  <w:num w:numId="24">
    <w:abstractNumId w:val="34"/>
  </w:num>
  <w:num w:numId="25">
    <w:abstractNumId w:val="29"/>
  </w:num>
  <w:num w:numId="26">
    <w:abstractNumId w:val="40"/>
  </w:num>
  <w:num w:numId="27">
    <w:abstractNumId w:val="24"/>
  </w:num>
  <w:num w:numId="28">
    <w:abstractNumId w:val="43"/>
  </w:num>
  <w:num w:numId="29">
    <w:abstractNumId w:val="36"/>
  </w:num>
  <w:num w:numId="30">
    <w:abstractNumId w:val="41"/>
  </w:num>
  <w:num w:numId="31">
    <w:abstractNumId w:val="17"/>
  </w:num>
  <w:num w:numId="32">
    <w:abstractNumId w:val="47"/>
  </w:num>
  <w:num w:numId="33">
    <w:abstractNumId w:val="46"/>
  </w:num>
  <w:num w:numId="34">
    <w:abstractNumId w:val="33"/>
  </w:num>
  <w:num w:numId="35">
    <w:abstractNumId w:val="30"/>
  </w:num>
  <w:num w:numId="36">
    <w:abstractNumId w:val="27"/>
  </w:num>
  <w:num w:numId="37">
    <w:abstractNumId w:val="15"/>
  </w:num>
  <w:num w:numId="38">
    <w:abstractNumId w:val="19"/>
  </w:num>
  <w:num w:numId="39">
    <w:abstractNumId w:val="39"/>
  </w:num>
  <w:num w:numId="40">
    <w:abstractNumId w:val="18"/>
  </w:num>
  <w:num w:numId="41">
    <w:abstractNumId w:val="1"/>
  </w:num>
  <w:num w:numId="42">
    <w:abstractNumId w:val="2"/>
  </w:num>
  <w:num w:numId="43">
    <w:abstractNumId w:val="5"/>
  </w:num>
  <w:num w:numId="44">
    <w:abstractNumId w:val="10"/>
  </w:num>
  <w:num w:numId="45">
    <w:abstractNumId w:val="11"/>
  </w:num>
  <w:num w:numId="46">
    <w:abstractNumId w:val="0"/>
  </w:num>
  <w:num w:numId="47">
    <w:abstractNumId w:val="28"/>
  </w:num>
  <w:num w:numId="48">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footnotePr>
    <w:footnote w:id="-1"/>
    <w:footnote w:id="0"/>
  </w:footnotePr>
  <w:endnotePr>
    <w:endnote w:id="-1"/>
    <w:endnote w:id="0"/>
  </w:endnotePr>
  <w:compat/>
  <w:rsids>
    <w:rsidRoot w:val="00357C2F"/>
    <w:rsid w:val="000273EE"/>
    <w:rsid w:val="000370D4"/>
    <w:rsid w:val="0005100E"/>
    <w:rsid w:val="00056054"/>
    <w:rsid w:val="00065E34"/>
    <w:rsid w:val="000B384C"/>
    <w:rsid w:val="000B5801"/>
    <w:rsid w:val="00100F4A"/>
    <w:rsid w:val="00126335"/>
    <w:rsid w:val="00130692"/>
    <w:rsid w:val="0018464B"/>
    <w:rsid w:val="00187515"/>
    <w:rsid w:val="00196A24"/>
    <w:rsid w:val="001B78DE"/>
    <w:rsid w:val="0021048E"/>
    <w:rsid w:val="002117ED"/>
    <w:rsid w:val="002275EB"/>
    <w:rsid w:val="002654EC"/>
    <w:rsid w:val="002E43FB"/>
    <w:rsid w:val="002E6D52"/>
    <w:rsid w:val="0030731F"/>
    <w:rsid w:val="00336B30"/>
    <w:rsid w:val="003433E2"/>
    <w:rsid w:val="00357C2F"/>
    <w:rsid w:val="003F3748"/>
    <w:rsid w:val="004073C5"/>
    <w:rsid w:val="00432156"/>
    <w:rsid w:val="004353E6"/>
    <w:rsid w:val="00444D98"/>
    <w:rsid w:val="004737DF"/>
    <w:rsid w:val="0047558D"/>
    <w:rsid w:val="004848BB"/>
    <w:rsid w:val="004F6445"/>
    <w:rsid w:val="00505CDC"/>
    <w:rsid w:val="00526349"/>
    <w:rsid w:val="00535598"/>
    <w:rsid w:val="00543068"/>
    <w:rsid w:val="00550D12"/>
    <w:rsid w:val="00557E54"/>
    <w:rsid w:val="00586230"/>
    <w:rsid w:val="005A328D"/>
    <w:rsid w:val="005E7F9C"/>
    <w:rsid w:val="00647FED"/>
    <w:rsid w:val="006A655A"/>
    <w:rsid w:val="006C35F2"/>
    <w:rsid w:val="007076D4"/>
    <w:rsid w:val="007522A3"/>
    <w:rsid w:val="0077619C"/>
    <w:rsid w:val="007A1832"/>
    <w:rsid w:val="007C588E"/>
    <w:rsid w:val="00802E21"/>
    <w:rsid w:val="00813B5D"/>
    <w:rsid w:val="0083548E"/>
    <w:rsid w:val="00851848"/>
    <w:rsid w:val="008779B9"/>
    <w:rsid w:val="008827DE"/>
    <w:rsid w:val="00892453"/>
    <w:rsid w:val="008B6651"/>
    <w:rsid w:val="00911B37"/>
    <w:rsid w:val="00914EA1"/>
    <w:rsid w:val="00915FF5"/>
    <w:rsid w:val="00952BD3"/>
    <w:rsid w:val="00975206"/>
    <w:rsid w:val="009B17C7"/>
    <w:rsid w:val="009B70F5"/>
    <w:rsid w:val="009D693B"/>
    <w:rsid w:val="009E295F"/>
    <w:rsid w:val="00A55D7F"/>
    <w:rsid w:val="00A83256"/>
    <w:rsid w:val="00AB3312"/>
    <w:rsid w:val="00AE0DAB"/>
    <w:rsid w:val="00B44507"/>
    <w:rsid w:val="00B9301D"/>
    <w:rsid w:val="00BB5DFE"/>
    <w:rsid w:val="00BC6C33"/>
    <w:rsid w:val="00C13CF6"/>
    <w:rsid w:val="00C348BD"/>
    <w:rsid w:val="00C73C79"/>
    <w:rsid w:val="00CC4099"/>
    <w:rsid w:val="00D2238D"/>
    <w:rsid w:val="00D6646D"/>
    <w:rsid w:val="00D93DD3"/>
    <w:rsid w:val="00DB7473"/>
    <w:rsid w:val="00DE02FF"/>
    <w:rsid w:val="00DE3E9C"/>
    <w:rsid w:val="00E35383"/>
    <w:rsid w:val="00E440C5"/>
    <w:rsid w:val="00E503E3"/>
    <w:rsid w:val="00E82DB3"/>
    <w:rsid w:val="00EF4973"/>
    <w:rsid w:val="00EF5D35"/>
    <w:rsid w:val="00EF5ECA"/>
    <w:rsid w:val="00F22396"/>
    <w:rsid w:val="00F50177"/>
    <w:rsid w:val="00FA56A5"/>
    <w:rsid w:val="00FC1C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7C2F"/>
    <w:pPr>
      <w:suppressAutoHyphens/>
    </w:pPr>
    <w:rPr>
      <w:rFonts w:ascii="Calibri" w:eastAsia="Arial Unicode MS" w:hAnsi="Calibri" w:cs="Calibri"/>
      <w:color w:val="00000A"/>
      <w:kern w:val="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ag11">
    <w:name w:val="Zag_11"/>
    <w:rsid w:val="00357C2F"/>
  </w:style>
  <w:style w:type="paragraph" w:customStyle="1" w:styleId="Zag1">
    <w:name w:val="Zag_1"/>
    <w:basedOn w:val="a"/>
    <w:rsid w:val="00357C2F"/>
    <w:pPr>
      <w:widowControl w:val="0"/>
      <w:suppressAutoHyphens w:val="0"/>
      <w:autoSpaceDE w:val="0"/>
      <w:spacing w:after="337" w:line="302" w:lineRule="exact"/>
      <w:jc w:val="center"/>
    </w:pPr>
    <w:rPr>
      <w:rFonts w:ascii="Times New Roman" w:eastAsia="Times New Roman" w:hAnsi="Times New Roman" w:cs="Times New Roman"/>
      <w:b/>
      <w:bCs/>
      <w:color w:val="000000"/>
      <w:sz w:val="24"/>
      <w:szCs w:val="24"/>
      <w:lang w:val="en-US" w:eastAsia="ar-SA"/>
    </w:rPr>
  </w:style>
  <w:style w:type="paragraph" w:customStyle="1" w:styleId="a3">
    <w:name w:val="Основной"/>
    <w:basedOn w:val="a"/>
    <w:link w:val="a4"/>
    <w:rsid w:val="00550D12"/>
    <w:pPr>
      <w:spacing w:after="0" w:line="214" w:lineRule="atLeast"/>
      <w:ind w:firstLine="283"/>
      <w:jc w:val="both"/>
    </w:pPr>
    <w:rPr>
      <w:rFonts w:ascii="NewtonCSanPin" w:eastAsia="Times New Roman" w:hAnsi="NewtonCSanPin" w:cs="NewtonCSanPin"/>
      <w:color w:val="000000"/>
      <w:sz w:val="21"/>
      <w:szCs w:val="21"/>
      <w:lang w:eastAsia="ar-SA"/>
    </w:rPr>
  </w:style>
  <w:style w:type="paragraph" w:customStyle="1" w:styleId="a5">
    <w:name w:val="Буллит"/>
    <w:basedOn w:val="a3"/>
    <w:rsid w:val="00550D12"/>
    <w:pPr>
      <w:ind w:firstLine="244"/>
    </w:pPr>
  </w:style>
  <w:style w:type="paragraph" w:styleId="a6">
    <w:name w:val="Normal (Web)"/>
    <w:aliases w:val="Обычный (веб) Знак,Обычный (веб) Знак1 Знак,Обычный (веб) Знак Знак Знак,Обычный (веб) Знак1 Знак Знак,Обычный (веб) Знак Знак Знак Знак,Обычный (веб) Знак1,Обычный (веб) Знак Знак,Normal (Web) Char,Обычный (Web)"/>
    <w:basedOn w:val="a"/>
    <w:link w:val="2"/>
    <w:rsid w:val="00550D12"/>
    <w:pPr>
      <w:suppressAutoHyphens w:val="0"/>
      <w:spacing w:before="100" w:beforeAutospacing="1" w:after="100" w:afterAutospacing="1" w:line="240" w:lineRule="auto"/>
    </w:pPr>
    <w:rPr>
      <w:rFonts w:ascii="Times New Roman" w:eastAsia="Times New Roman" w:hAnsi="Times New Roman" w:cs="Times New Roman"/>
      <w:color w:val="auto"/>
      <w:kern w:val="0"/>
      <w:sz w:val="24"/>
      <w:szCs w:val="24"/>
      <w:lang w:eastAsia="ru-RU"/>
    </w:rPr>
  </w:style>
  <w:style w:type="paragraph" w:customStyle="1" w:styleId="ConsPlusNormal">
    <w:name w:val="ConsPlusNormal"/>
    <w:rsid w:val="00FC1CE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7">
    <w:name w:val="footnote reference"/>
    <w:uiPriority w:val="99"/>
    <w:rsid w:val="00FC1CE2"/>
    <w:rPr>
      <w:vertAlign w:val="superscript"/>
    </w:rPr>
  </w:style>
  <w:style w:type="paragraph" w:customStyle="1" w:styleId="14TexstOSNOVA1012">
    <w:name w:val="14TexstOSNOVA_10/12"/>
    <w:basedOn w:val="a"/>
    <w:uiPriority w:val="99"/>
    <w:rsid w:val="00FC1CE2"/>
    <w:pPr>
      <w:suppressAutoHyphens w:val="0"/>
      <w:autoSpaceDE w:val="0"/>
      <w:autoSpaceDN w:val="0"/>
      <w:adjustRightInd w:val="0"/>
      <w:spacing w:after="0" w:line="240" w:lineRule="atLeast"/>
      <w:ind w:firstLine="340"/>
      <w:jc w:val="both"/>
      <w:textAlignment w:val="center"/>
    </w:pPr>
    <w:rPr>
      <w:rFonts w:ascii="PragmaticaC" w:eastAsia="Times New Roman" w:hAnsi="PragmaticaC" w:cs="PragmaticaC"/>
      <w:color w:val="000000"/>
      <w:kern w:val="0"/>
      <w:sz w:val="20"/>
      <w:szCs w:val="20"/>
      <w:lang w:eastAsia="ru-RU"/>
    </w:rPr>
  </w:style>
  <w:style w:type="paragraph" w:styleId="a8">
    <w:name w:val="footnote text"/>
    <w:aliases w:val="Основной текст с отступом1,Основной текст с отступом11,Body Text Indent,Знак1,Body Text Indent1"/>
    <w:basedOn w:val="a"/>
    <w:link w:val="a9"/>
    <w:rsid w:val="00FC1CE2"/>
    <w:pPr>
      <w:suppressAutoHyphens w:val="0"/>
      <w:spacing w:after="0" w:line="240" w:lineRule="auto"/>
    </w:pPr>
    <w:rPr>
      <w:sz w:val="24"/>
      <w:szCs w:val="24"/>
      <w:lang w:eastAsia="ru-RU"/>
    </w:rPr>
  </w:style>
  <w:style w:type="character" w:customStyle="1" w:styleId="a9">
    <w:name w:val="Текст сноски Знак"/>
    <w:aliases w:val="Основной текст с отступом1 Знак,Основной текст с отступом11 Знак,Body Text Indent Знак,Знак1 Знак,Body Text Indent1 Знак"/>
    <w:basedOn w:val="a0"/>
    <w:link w:val="a8"/>
    <w:rsid w:val="00FC1CE2"/>
    <w:rPr>
      <w:rFonts w:ascii="Calibri" w:eastAsia="Arial Unicode MS" w:hAnsi="Calibri" w:cs="Calibri"/>
      <w:color w:val="00000A"/>
      <w:kern w:val="1"/>
      <w:sz w:val="24"/>
      <w:szCs w:val="24"/>
      <w:lang w:eastAsia="ru-RU"/>
    </w:rPr>
  </w:style>
  <w:style w:type="character" w:styleId="aa">
    <w:name w:val="Hyperlink"/>
    <w:uiPriority w:val="99"/>
    <w:unhideWhenUsed/>
    <w:rsid w:val="00FC1CE2"/>
    <w:rPr>
      <w:color w:val="0000FF"/>
      <w:u w:val="single"/>
    </w:rPr>
  </w:style>
  <w:style w:type="paragraph" w:customStyle="1" w:styleId="p4">
    <w:name w:val="p4"/>
    <w:basedOn w:val="a"/>
    <w:rsid w:val="00FC1CE2"/>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character" w:customStyle="1" w:styleId="s1">
    <w:name w:val="s1"/>
    <w:rsid w:val="00FC1CE2"/>
  </w:style>
  <w:style w:type="paragraph" w:styleId="ab">
    <w:name w:val="Body Text"/>
    <w:basedOn w:val="a"/>
    <w:link w:val="ac"/>
    <w:unhideWhenUsed/>
    <w:rsid w:val="00FC1CE2"/>
    <w:pPr>
      <w:spacing w:after="120"/>
    </w:pPr>
    <w:rPr>
      <w:rFonts w:cs="Times New Roman"/>
    </w:rPr>
  </w:style>
  <w:style w:type="character" w:customStyle="1" w:styleId="ac">
    <w:name w:val="Основной текст Знак"/>
    <w:basedOn w:val="a0"/>
    <w:link w:val="ab"/>
    <w:uiPriority w:val="99"/>
    <w:rsid w:val="00FC1CE2"/>
    <w:rPr>
      <w:rFonts w:ascii="Calibri" w:eastAsia="Arial Unicode MS" w:hAnsi="Calibri" w:cs="Times New Roman"/>
      <w:color w:val="00000A"/>
      <w:kern w:val="1"/>
    </w:rPr>
  </w:style>
  <w:style w:type="paragraph" w:customStyle="1" w:styleId="09PodZAG">
    <w:name w:val="09PodZAG_п/ж"/>
    <w:basedOn w:val="a"/>
    <w:uiPriority w:val="99"/>
    <w:rsid w:val="00FC1CE2"/>
    <w:pPr>
      <w:suppressAutoHyphens w:val="0"/>
      <w:autoSpaceDE w:val="0"/>
      <w:autoSpaceDN w:val="0"/>
      <w:adjustRightInd w:val="0"/>
      <w:spacing w:after="113" w:line="240" w:lineRule="atLeast"/>
      <w:jc w:val="center"/>
      <w:textAlignment w:val="center"/>
    </w:pPr>
    <w:rPr>
      <w:rFonts w:ascii="FuturisC" w:eastAsia="Times New Roman" w:hAnsi="FuturisC" w:cs="FuturisC"/>
      <w:b/>
      <w:bCs/>
      <w:caps/>
      <w:color w:val="000000"/>
      <w:kern w:val="0"/>
      <w:lang w:eastAsia="ru-RU"/>
    </w:rPr>
  </w:style>
  <w:style w:type="paragraph" w:styleId="ad">
    <w:name w:val="No Spacing"/>
    <w:aliases w:val="основа"/>
    <w:uiPriority w:val="1"/>
    <w:qFormat/>
    <w:rsid w:val="00FC1CE2"/>
    <w:pPr>
      <w:spacing w:after="0" w:line="240" w:lineRule="auto"/>
    </w:pPr>
    <w:rPr>
      <w:rFonts w:ascii="Calibri" w:eastAsia="Calibri" w:hAnsi="Calibri" w:cs="Times New Roman"/>
    </w:rPr>
  </w:style>
  <w:style w:type="paragraph" w:customStyle="1" w:styleId="ae">
    <w:name w:val="А ОСН ТЕКСТ"/>
    <w:basedOn w:val="a"/>
    <w:link w:val="af"/>
    <w:rsid w:val="00FC1CE2"/>
    <w:pPr>
      <w:suppressAutoHyphens w:val="0"/>
      <w:spacing w:after="0" w:line="360" w:lineRule="auto"/>
      <w:ind w:firstLine="454"/>
      <w:jc w:val="both"/>
    </w:pPr>
    <w:rPr>
      <w:rFonts w:ascii="Times New Roman" w:hAnsi="Times New Roman" w:cs="Times New Roman"/>
      <w:caps/>
      <w:color w:val="000000"/>
      <w:sz w:val="28"/>
      <w:szCs w:val="28"/>
    </w:rPr>
  </w:style>
  <w:style w:type="character" w:customStyle="1" w:styleId="af">
    <w:name w:val="А ОСН ТЕКСТ Знак"/>
    <w:link w:val="ae"/>
    <w:rsid w:val="00FC1CE2"/>
    <w:rPr>
      <w:rFonts w:ascii="Times New Roman" w:eastAsia="Arial Unicode MS" w:hAnsi="Times New Roman" w:cs="Times New Roman"/>
      <w:caps/>
      <w:color w:val="000000"/>
      <w:kern w:val="1"/>
      <w:sz w:val="28"/>
      <w:szCs w:val="28"/>
    </w:rPr>
  </w:style>
  <w:style w:type="table" w:styleId="af0">
    <w:name w:val="Table Grid"/>
    <w:basedOn w:val="a1"/>
    <w:uiPriority w:val="59"/>
    <w:rsid w:val="008827D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
    <w:link w:val="af2"/>
    <w:qFormat/>
    <w:rsid w:val="00336B30"/>
    <w:pPr>
      <w:ind w:left="720"/>
      <w:contextualSpacing/>
    </w:pPr>
  </w:style>
  <w:style w:type="character" w:customStyle="1" w:styleId="95">
    <w:name w:val="Основной текст (9)5"/>
    <w:rsid w:val="00505CDC"/>
    <w:rPr>
      <w:rFonts w:ascii="Times New Roman" w:hAnsi="Times New Roman" w:cs="Times New Roman"/>
      <w:b/>
      <w:bCs/>
      <w:spacing w:val="0"/>
      <w:sz w:val="18"/>
      <w:szCs w:val="18"/>
      <w:lang w:bidi="ar-SA"/>
    </w:rPr>
  </w:style>
  <w:style w:type="character" w:customStyle="1" w:styleId="af2">
    <w:name w:val="Абзац списка Знак"/>
    <w:link w:val="af1"/>
    <w:uiPriority w:val="34"/>
    <w:locked/>
    <w:rsid w:val="00505CDC"/>
    <w:rPr>
      <w:rFonts w:ascii="Calibri" w:eastAsia="Arial Unicode MS" w:hAnsi="Calibri" w:cs="Calibri"/>
      <w:color w:val="00000A"/>
      <w:kern w:val="1"/>
    </w:rPr>
  </w:style>
  <w:style w:type="paragraph" w:customStyle="1" w:styleId="default">
    <w:name w:val="default"/>
    <w:basedOn w:val="a"/>
    <w:rsid w:val="00196A24"/>
    <w:pPr>
      <w:suppressAutoHyphens w:val="0"/>
      <w:spacing w:before="100" w:beforeAutospacing="1" w:after="100" w:afterAutospacing="1" w:line="240" w:lineRule="auto"/>
    </w:pPr>
    <w:rPr>
      <w:rFonts w:ascii="Times New Roman" w:eastAsia="Times New Roman" w:hAnsi="Times New Roman" w:cs="Times New Roman"/>
      <w:color w:val="auto"/>
      <w:kern w:val="0"/>
      <w:sz w:val="24"/>
      <w:szCs w:val="24"/>
      <w:lang w:eastAsia="ru-RU"/>
    </w:rPr>
  </w:style>
  <w:style w:type="character" w:customStyle="1" w:styleId="2">
    <w:name w:val="Обычный (веб) Знак2"/>
    <w:aliases w:val="Обычный (веб) Знак Знак1,Обычный (веб) Знак1 Знак Знак1,Обычный (веб) Знак Знак Знак Знак1,Обычный (веб) Знак1 Знак Знак Знак,Обычный (веб) Знак Знак Знак Знак Знак,Обычный (веб) Знак1 Знак1,Обычный (веб) Знак Знак Знак1"/>
    <w:link w:val="a6"/>
    <w:uiPriority w:val="99"/>
    <w:rsid w:val="004F6445"/>
    <w:rPr>
      <w:rFonts w:ascii="Times New Roman" w:eastAsia="Times New Roman" w:hAnsi="Times New Roman" w:cs="Times New Roman"/>
      <w:sz w:val="24"/>
      <w:szCs w:val="24"/>
      <w:lang w:eastAsia="ru-RU"/>
    </w:rPr>
  </w:style>
  <w:style w:type="character" w:styleId="af3">
    <w:name w:val="Strong"/>
    <w:basedOn w:val="a0"/>
    <w:qFormat/>
    <w:rsid w:val="004F6445"/>
    <w:rPr>
      <w:b/>
      <w:bCs/>
    </w:rPr>
  </w:style>
  <w:style w:type="character" w:customStyle="1" w:styleId="apple-converted-space">
    <w:name w:val="apple-converted-space"/>
    <w:basedOn w:val="a0"/>
    <w:rsid w:val="004F6445"/>
  </w:style>
  <w:style w:type="character" w:styleId="af4">
    <w:name w:val="Emphasis"/>
    <w:qFormat/>
    <w:rsid w:val="007C588E"/>
    <w:rPr>
      <w:i/>
      <w:iCs/>
    </w:rPr>
  </w:style>
  <w:style w:type="character" w:customStyle="1" w:styleId="9">
    <w:name w:val="Основной текст + Полужирный9"/>
    <w:basedOn w:val="ac"/>
    <w:rsid w:val="000B384C"/>
    <w:rPr>
      <w:rFonts w:ascii="Times New Roman" w:hAnsi="Times New Roman"/>
      <w:b/>
      <w:bCs/>
      <w:spacing w:val="0"/>
      <w:sz w:val="22"/>
      <w:szCs w:val="22"/>
      <w:lang w:eastAsia="ar-SA" w:bidi="ar-SA"/>
    </w:rPr>
  </w:style>
  <w:style w:type="character" w:customStyle="1" w:styleId="8">
    <w:name w:val="Основной текст + Полужирный8"/>
    <w:basedOn w:val="ac"/>
    <w:rsid w:val="000B384C"/>
    <w:rPr>
      <w:rFonts w:ascii="Times New Roman" w:hAnsi="Times New Roman"/>
      <w:b/>
      <w:bCs/>
      <w:i/>
      <w:iCs/>
      <w:spacing w:val="0"/>
      <w:sz w:val="22"/>
      <w:szCs w:val="22"/>
      <w:lang w:eastAsia="ar-SA" w:bidi="ar-SA"/>
    </w:rPr>
  </w:style>
  <w:style w:type="character" w:customStyle="1" w:styleId="5">
    <w:name w:val="Основной текст + Курсив5"/>
    <w:basedOn w:val="ac"/>
    <w:rsid w:val="000B384C"/>
    <w:rPr>
      <w:rFonts w:ascii="Times New Roman" w:hAnsi="Times New Roman"/>
      <w:i/>
      <w:iCs/>
      <w:spacing w:val="0"/>
      <w:sz w:val="22"/>
      <w:szCs w:val="22"/>
      <w:lang w:eastAsia="ar-SA" w:bidi="ar-SA"/>
    </w:rPr>
  </w:style>
  <w:style w:type="character" w:customStyle="1" w:styleId="7">
    <w:name w:val="Основной текст + Полужирный7"/>
    <w:basedOn w:val="ac"/>
    <w:rsid w:val="000B384C"/>
    <w:rPr>
      <w:rFonts w:ascii="Times New Roman" w:hAnsi="Times New Roman"/>
      <w:b/>
      <w:bCs/>
      <w:i/>
      <w:iCs/>
      <w:spacing w:val="0"/>
      <w:sz w:val="22"/>
      <w:szCs w:val="22"/>
      <w:lang w:eastAsia="ar-SA" w:bidi="ar-SA"/>
    </w:rPr>
  </w:style>
  <w:style w:type="character" w:customStyle="1" w:styleId="123">
    <w:name w:val="Основной текст (12)3"/>
    <w:basedOn w:val="a0"/>
    <w:rsid w:val="000B384C"/>
    <w:rPr>
      <w:rFonts w:ascii="Times New Roman" w:hAnsi="Times New Roman" w:cs="Times New Roman"/>
      <w:b w:val="0"/>
      <w:bCs w:val="0"/>
      <w:i w:val="0"/>
      <w:iCs w:val="0"/>
      <w:spacing w:val="0"/>
      <w:sz w:val="22"/>
      <w:szCs w:val="22"/>
      <w:lang w:eastAsia="ar-SA" w:bidi="ar-SA"/>
    </w:rPr>
  </w:style>
  <w:style w:type="character" w:customStyle="1" w:styleId="50">
    <w:name w:val="Основной текст + Полужирный5"/>
    <w:basedOn w:val="ac"/>
    <w:rsid w:val="000B384C"/>
    <w:rPr>
      <w:rFonts w:ascii="Times New Roman" w:hAnsi="Times New Roman"/>
      <w:b/>
      <w:bCs/>
      <w:spacing w:val="0"/>
      <w:sz w:val="22"/>
      <w:szCs w:val="22"/>
      <w:lang w:eastAsia="ar-SA" w:bidi="ar-SA"/>
    </w:rPr>
  </w:style>
  <w:style w:type="character" w:customStyle="1" w:styleId="20">
    <w:name w:val="Основной текст + Курсив2"/>
    <w:basedOn w:val="ac"/>
    <w:rsid w:val="000B384C"/>
    <w:rPr>
      <w:rFonts w:ascii="Times New Roman" w:hAnsi="Times New Roman"/>
      <w:i/>
      <w:iCs/>
      <w:spacing w:val="0"/>
      <w:sz w:val="22"/>
      <w:szCs w:val="22"/>
      <w:lang w:eastAsia="ar-SA" w:bidi="ar-SA"/>
    </w:rPr>
  </w:style>
  <w:style w:type="paragraph" w:styleId="af5">
    <w:name w:val="header"/>
    <w:basedOn w:val="a"/>
    <w:link w:val="af6"/>
    <w:uiPriority w:val="99"/>
    <w:semiHidden/>
    <w:unhideWhenUsed/>
    <w:rsid w:val="005E7F9C"/>
    <w:pPr>
      <w:tabs>
        <w:tab w:val="center" w:pos="4677"/>
        <w:tab w:val="right" w:pos="9355"/>
      </w:tabs>
      <w:spacing w:after="0" w:line="240" w:lineRule="auto"/>
    </w:pPr>
  </w:style>
  <w:style w:type="character" w:customStyle="1" w:styleId="af6">
    <w:name w:val="Верхний колонтитул Знак"/>
    <w:basedOn w:val="a0"/>
    <w:link w:val="af5"/>
    <w:uiPriority w:val="99"/>
    <w:semiHidden/>
    <w:rsid w:val="005E7F9C"/>
    <w:rPr>
      <w:rFonts w:ascii="Calibri" w:eastAsia="Arial Unicode MS" w:hAnsi="Calibri" w:cs="Calibri"/>
      <w:color w:val="00000A"/>
      <w:kern w:val="1"/>
    </w:rPr>
  </w:style>
  <w:style w:type="paragraph" w:styleId="af7">
    <w:name w:val="footer"/>
    <w:basedOn w:val="a"/>
    <w:link w:val="af8"/>
    <w:uiPriority w:val="99"/>
    <w:unhideWhenUsed/>
    <w:rsid w:val="005E7F9C"/>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5E7F9C"/>
    <w:rPr>
      <w:rFonts w:ascii="Calibri" w:eastAsia="Arial Unicode MS" w:hAnsi="Calibri" w:cs="Calibri"/>
      <w:color w:val="00000A"/>
      <w:kern w:val="1"/>
    </w:rPr>
  </w:style>
  <w:style w:type="character" w:customStyle="1" w:styleId="3">
    <w:name w:val="Заголовок 3 Знак"/>
    <w:basedOn w:val="a0"/>
    <w:rsid w:val="003F3748"/>
    <w:rPr>
      <w:rFonts w:ascii="Times New Roman" w:eastAsia="Times New Roman" w:hAnsi="Times New Roman" w:cs="Times New Roman"/>
      <w:b/>
      <w:kern w:val="1"/>
      <w:sz w:val="24"/>
      <w:szCs w:val="24"/>
    </w:rPr>
  </w:style>
  <w:style w:type="paragraph" w:customStyle="1" w:styleId="ConsPlusTitle">
    <w:name w:val="ConsPlusTitle"/>
    <w:rsid w:val="003F3748"/>
    <w:pPr>
      <w:widowControl w:val="0"/>
      <w:suppressAutoHyphens/>
      <w:autoSpaceDE w:val="0"/>
      <w:spacing w:after="0" w:line="240" w:lineRule="auto"/>
    </w:pPr>
    <w:rPr>
      <w:rFonts w:ascii="Times New Roman" w:eastAsia="Arial" w:hAnsi="Times New Roman" w:cs="Times New Roman"/>
      <w:b/>
      <w:bCs/>
      <w:kern w:val="1"/>
      <w:sz w:val="28"/>
      <w:szCs w:val="28"/>
      <w:lang w:eastAsia="ar-SA"/>
    </w:rPr>
  </w:style>
  <w:style w:type="paragraph" w:customStyle="1" w:styleId="1">
    <w:name w:val="Абзац списка1"/>
    <w:basedOn w:val="a"/>
    <w:rsid w:val="003F3748"/>
    <w:pPr>
      <w:widowControl w:val="0"/>
      <w:spacing w:after="0" w:line="240" w:lineRule="auto"/>
    </w:pPr>
    <w:rPr>
      <w:rFonts w:ascii="Times New Roman" w:eastAsia="DejaVu Sans" w:hAnsi="Times New Roman" w:cs="Liberation Serif"/>
      <w:color w:val="auto"/>
      <w:sz w:val="24"/>
      <w:szCs w:val="24"/>
      <w:lang w:eastAsia="ar-SA"/>
    </w:rPr>
  </w:style>
  <w:style w:type="paragraph" w:customStyle="1" w:styleId="af9">
    <w:name w:val="Содержимое таблицы"/>
    <w:basedOn w:val="a"/>
    <w:rsid w:val="003F3748"/>
    <w:pPr>
      <w:widowControl w:val="0"/>
      <w:suppressLineNumbers/>
      <w:spacing w:after="0" w:line="240" w:lineRule="auto"/>
    </w:pPr>
    <w:rPr>
      <w:rFonts w:ascii="Times New Roman" w:eastAsia="DejaVu Sans" w:hAnsi="Times New Roman" w:cs="Times New Roman"/>
      <w:color w:val="auto"/>
      <w:sz w:val="24"/>
      <w:szCs w:val="24"/>
      <w:lang w:eastAsia="ar-SA"/>
    </w:rPr>
  </w:style>
  <w:style w:type="paragraph" w:styleId="afa">
    <w:name w:val="Body Text Indent"/>
    <w:basedOn w:val="a"/>
    <w:link w:val="afb"/>
    <w:uiPriority w:val="99"/>
    <w:semiHidden/>
    <w:unhideWhenUsed/>
    <w:rsid w:val="009B17C7"/>
    <w:pPr>
      <w:spacing w:after="120"/>
      <w:ind w:left="283"/>
    </w:pPr>
  </w:style>
  <w:style w:type="character" w:customStyle="1" w:styleId="afb">
    <w:name w:val="Основной текст с отступом Знак"/>
    <w:basedOn w:val="a0"/>
    <w:link w:val="afa"/>
    <w:uiPriority w:val="99"/>
    <w:semiHidden/>
    <w:rsid w:val="009B17C7"/>
    <w:rPr>
      <w:rFonts w:ascii="Calibri" w:eastAsia="Arial Unicode MS" w:hAnsi="Calibri" w:cs="Calibri"/>
      <w:color w:val="00000A"/>
      <w:kern w:val="1"/>
    </w:rPr>
  </w:style>
  <w:style w:type="paragraph" w:customStyle="1" w:styleId="Osnova">
    <w:name w:val="Osnova"/>
    <w:basedOn w:val="a"/>
    <w:rsid w:val="009B17C7"/>
    <w:pPr>
      <w:widowControl w:val="0"/>
      <w:autoSpaceDE w:val="0"/>
      <w:spacing w:after="0" w:line="213" w:lineRule="exact"/>
      <w:ind w:firstLine="339"/>
      <w:jc w:val="both"/>
    </w:pPr>
    <w:rPr>
      <w:rFonts w:ascii="NewtonCSanPin" w:eastAsia="Times New Roman" w:hAnsi="NewtonCSanPin" w:cs="NewtonCSanPin"/>
      <w:color w:val="000000"/>
      <w:sz w:val="21"/>
      <w:szCs w:val="21"/>
      <w:lang w:val="en-US" w:eastAsia="hi-IN" w:bidi="hi-IN"/>
    </w:rPr>
  </w:style>
  <w:style w:type="character" w:customStyle="1" w:styleId="a4">
    <w:name w:val="Основной Знак"/>
    <w:link w:val="a3"/>
    <w:rsid w:val="009B17C7"/>
    <w:rPr>
      <w:rFonts w:ascii="NewtonCSanPin" w:eastAsia="Times New Roman" w:hAnsi="NewtonCSanPin" w:cs="NewtonCSanPin"/>
      <w:color w:val="000000"/>
      <w:kern w:val="1"/>
      <w:sz w:val="21"/>
      <w:szCs w:val="21"/>
      <w:lang w:eastAsia="ar-SA"/>
    </w:rPr>
  </w:style>
  <w:style w:type="paragraph" w:customStyle="1" w:styleId="21">
    <w:name w:val="Средняя сетка 21"/>
    <w:basedOn w:val="a"/>
    <w:uiPriority w:val="1"/>
    <w:qFormat/>
    <w:rsid w:val="009B17C7"/>
    <w:pPr>
      <w:numPr>
        <w:numId w:val="46"/>
      </w:numPr>
      <w:suppressAutoHyphens w:val="0"/>
      <w:spacing w:after="0" w:line="360" w:lineRule="auto"/>
      <w:contextualSpacing/>
      <w:jc w:val="both"/>
      <w:outlineLvl w:val="1"/>
    </w:pPr>
    <w:rPr>
      <w:rFonts w:ascii="Times New Roman" w:eastAsia="Times New Roman" w:hAnsi="Times New Roman" w:cs="Times New Roman"/>
      <w:color w:val="auto"/>
      <w:kern w:val="0"/>
      <w:sz w:val="28"/>
      <w:szCs w:val="24"/>
      <w:lang w:eastAsia="ru-RU"/>
    </w:rPr>
  </w:style>
  <w:style w:type="character" w:customStyle="1" w:styleId="NormalWebChar">
    <w:name w:val="Normal (Web) Char Знак"/>
    <w:locked/>
    <w:rsid w:val="009B17C7"/>
    <w:rPr>
      <w:rFonts w:ascii="Liberation Serif" w:hAnsi="Liberation Serif" w:cs="DejaVu Sans"/>
      <w:kern w:val="1"/>
      <w:sz w:val="24"/>
      <w:szCs w:val="24"/>
      <w:lang w:val="ru-RU" w:eastAsia="hi-IN" w:bidi="hi-IN"/>
    </w:rPr>
  </w:style>
  <w:style w:type="paragraph" w:styleId="afc">
    <w:name w:val="Balloon Text"/>
    <w:basedOn w:val="a"/>
    <w:link w:val="afd"/>
    <w:uiPriority w:val="99"/>
    <w:semiHidden/>
    <w:unhideWhenUsed/>
    <w:rsid w:val="00BC6C33"/>
    <w:pPr>
      <w:spacing w:after="0" w:line="240" w:lineRule="auto"/>
    </w:pPr>
    <w:rPr>
      <w:rFonts w:ascii="Tahoma" w:hAnsi="Tahoma" w:cs="Tahoma"/>
      <w:sz w:val="16"/>
      <w:szCs w:val="16"/>
    </w:rPr>
  </w:style>
  <w:style w:type="character" w:customStyle="1" w:styleId="afd">
    <w:name w:val="Текст выноски Знак"/>
    <w:basedOn w:val="a0"/>
    <w:link w:val="afc"/>
    <w:uiPriority w:val="99"/>
    <w:semiHidden/>
    <w:rsid w:val="00BC6C33"/>
    <w:rPr>
      <w:rFonts w:ascii="Tahoma" w:eastAsia="Arial Unicode MS" w:hAnsi="Tahoma" w:cs="Tahoma"/>
      <w:color w:val="00000A"/>
      <w:kern w:val="1"/>
      <w:sz w:val="16"/>
      <w:szCs w:val="16"/>
    </w:rPr>
  </w:style>
</w:styles>
</file>

<file path=word/webSettings.xml><?xml version="1.0" encoding="utf-8"?>
<w:webSettings xmlns:r="http://schemas.openxmlformats.org/officeDocument/2006/relationships" xmlns:w="http://schemas.openxmlformats.org/wordprocessingml/2006/main">
  <w:divs>
    <w:div w:id="259459126">
      <w:bodyDiv w:val="1"/>
      <w:marLeft w:val="0"/>
      <w:marRight w:val="0"/>
      <w:marTop w:val="0"/>
      <w:marBottom w:val="0"/>
      <w:divBdr>
        <w:top w:val="none" w:sz="0" w:space="0" w:color="auto"/>
        <w:left w:val="none" w:sz="0" w:space="0" w:color="auto"/>
        <w:bottom w:val="none" w:sz="0" w:space="0" w:color="auto"/>
        <w:right w:val="none" w:sz="0" w:space="0" w:color="auto"/>
      </w:divBdr>
    </w:div>
    <w:div w:id="867908589">
      <w:bodyDiv w:val="1"/>
      <w:marLeft w:val="0"/>
      <w:marRight w:val="0"/>
      <w:marTop w:val="0"/>
      <w:marBottom w:val="0"/>
      <w:divBdr>
        <w:top w:val="none" w:sz="0" w:space="0" w:color="auto"/>
        <w:left w:val="none" w:sz="0" w:space="0" w:color="auto"/>
        <w:bottom w:val="none" w:sz="0" w:space="0" w:color="auto"/>
        <w:right w:val="none" w:sz="0" w:space="0" w:color="auto"/>
      </w:divBdr>
    </w:div>
    <w:div w:id="957565639">
      <w:bodyDiv w:val="1"/>
      <w:marLeft w:val="0"/>
      <w:marRight w:val="0"/>
      <w:marTop w:val="0"/>
      <w:marBottom w:val="0"/>
      <w:divBdr>
        <w:top w:val="none" w:sz="0" w:space="0" w:color="auto"/>
        <w:left w:val="none" w:sz="0" w:space="0" w:color="auto"/>
        <w:bottom w:val="none" w:sz="0" w:space="0" w:color="auto"/>
        <w:right w:val="none" w:sz="0" w:space="0" w:color="auto"/>
      </w:divBdr>
    </w:div>
    <w:div w:id="1393457230">
      <w:bodyDiv w:val="1"/>
      <w:marLeft w:val="0"/>
      <w:marRight w:val="0"/>
      <w:marTop w:val="0"/>
      <w:marBottom w:val="0"/>
      <w:divBdr>
        <w:top w:val="none" w:sz="0" w:space="0" w:color="auto"/>
        <w:left w:val="none" w:sz="0" w:space="0" w:color="auto"/>
        <w:bottom w:val="none" w:sz="0" w:space="0" w:color="auto"/>
        <w:right w:val="none" w:sz="0" w:space="0" w:color="auto"/>
      </w:divBdr>
    </w:div>
    <w:div w:id="1909684656">
      <w:bodyDiv w:val="1"/>
      <w:marLeft w:val="0"/>
      <w:marRight w:val="0"/>
      <w:marTop w:val="0"/>
      <w:marBottom w:val="0"/>
      <w:divBdr>
        <w:top w:val="none" w:sz="0" w:space="0" w:color="auto"/>
        <w:left w:val="none" w:sz="0" w:space="0" w:color="auto"/>
        <w:bottom w:val="none" w:sz="0" w:space="0" w:color="auto"/>
        <w:right w:val="none" w:sz="0" w:space="0" w:color="auto"/>
      </w:divBdr>
    </w:div>
    <w:div w:id="193069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dobridra.narod.ru/" TargetMode="Externa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C5AC9-E67D-4219-A8A0-08076D821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697</TotalTime>
  <Pages>39</Pages>
  <Words>17001</Words>
  <Characters>96912</Characters>
  <Application>Microsoft Office Word</Application>
  <DocSecurity>0</DocSecurity>
  <Lines>807</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113686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Admin</cp:lastModifiedBy>
  <cp:revision>23</cp:revision>
  <cp:lastPrinted>2019-10-01T05:56:00Z</cp:lastPrinted>
  <dcterms:created xsi:type="dcterms:W3CDTF">2018-11-21T13:55:00Z</dcterms:created>
  <dcterms:modified xsi:type="dcterms:W3CDTF">2019-10-01T18:03:00Z</dcterms:modified>
</cp:coreProperties>
</file>